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before="23"/>
        <w:ind w:left="491" w:right="501" w:firstLine="0"/>
        <w:jc w:val="center"/>
        <w:rPr>
          <w:rFonts w:ascii="仿宋" w:eastAsia="仿宋" w:hint="eastAsia"/>
          <w:b/>
          <w:sz w:val="36"/>
        </w:rPr>
      </w:pPr>
      <w:r>
        <w:rPr>
          <w:rFonts w:ascii="仿宋" w:eastAsia="仿宋" w:hint="eastAsia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73pt;margin-top:913pt;mso-position-horizontal-relative:page;mso-position-vertical-relative:top-margin-area;position:absolute;width:37pt;z-index:251658240">
            <v:imagedata r:id="rId5" o:title=""/>
          </v:shape>
        </w:pict>
      </w:r>
      <w:r>
        <w:rPr>
          <w:rFonts w:ascii="仿宋" w:eastAsia="仿宋" w:hint="eastAsia"/>
          <w:b/>
          <w:sz w:val="36"/>
        </w:rPr>
        <w:t>2018～2019 学年佛山市普通高中教学质量检测</w:t>
      </w:r>
    </w:p>
    <w:p>
      <w:pPr>
        <w:pStyle w:val="Heading1"/>
        <w:spacing w:before="111"/>
        <w:ind w:left="484"/>
      </w:pPr>
      <w:r>
        <w:t>高一物理试题参考答案</w:t>
      </w:r>
    </w:p>
    <w:p>
      <w:pPr>
        <w:spacing w:before="214"/>
        <w:ind w:left="481" w:right="501" w:firstLine="0"/>
        <w:jc w:val="center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 xml:space="preserve">第一部分 选择题（共 </w:t>
      </w:r>
      <w:r>
        <w:rPr>
          <w:rFonts w:ascii="Times New Roman" w:eastAsia="Times New Roman"/>
          <w:sz w:val="32"/>
        </w:rPr>
        <w:t xml:space="preserve">48 </w:t>
      </w:r>
      <w:r>
        <w:rPr>
          <w:rFonts w:ascii="黑体" w:eastAsia="黑体" w:hint="eastAsia"/>
          <w:sz w:val="32"/>
        </w:rPr>
        <w:t>分）</w:t>
      </w:r>
    </w:p>
    <w:p>
      <w:pPr>
        <w:pStyle w:val="BodyText"/>
        <w:spacing w:before="127"/>
        <w:ind w:left="199"/>
      </w:pPr>
      <w:r>
        <w:t xml:space="preserve">一、单项选择题（本题共 </w:t>
      </w:r>
      <w:r>
        <w:rPr>
          <w:rFonts w:ascii="Times New Roman" w:eastAsia="Times New Roman"/>
        </w:rPr>
        <w:t xml:space="preserve">7 </w:t>
      </w:r>
      <w:r>
        <w:t xml:space="preserve">小题，每小题 </w:t>
      </w:r>
      <w:r>
        <w:rPr>
          <w:rFonts w:ascii="Times New Roman" w:eastAsia="Times New Roman"/>
        </w:rPr>
        <w:t xml:space="preserve">4 </w:t>
      </w:r>
      <w:r>
        <w:t xml:space="preserve">分，共 </w:t>
      </w:r>
      <w:r>
        <w:rPr>
          <w:rFonts w:ascii="Times New Roman" w:eastAsia="Times New Roman"/>
        </w:rPr>
        <w:t xml:space="preserve">28 </w:t>
      </w:r>
      <w:r>
        <w:t>分，在每小题给出的四个选项中，只</w:t>
      </w:r>
    </w:p>
    <w:p>
      <w:pPr>
        <w:pStyle w:val="BodyText"/>
        <w:spacing w:before="43" w:after="24"/>
        <w:ind w:left="199"/>
      </w:pPr>
      <w:r>
        <w:t xml:space="preserve">有一个选项符合题目要求，选对的得 </w:t>
      </w:r>
      <w:r>
        <w:rPr>
          <w:rFonts w:ascii="Times New Roman" w:eastAsia="Times New Roman"/>
        </w:rPr>
        <w:t xml:space="preserve">4 </w:t>
      </w:r>
      <w:r>
        <w:t xml:space="preserve">分，错选、不选得 </w:t>
      </w:r>
      <w:r>
        <w:rPr>
          <w:rFonts w:ascii="Times New Roman" w:eastAsia="Times New Roman"/>
        </w:rPr>
        <w:t xml:space="preserve">0 </w:t>
      </w:r>
      <w:r>
        <w:t>分）</w:t>
      </w:r>
    </w:p>
    <w:tbl>
      <w:tblPr>
        <w:tblStyle w:val="TableNormal"/>
        <w:tblW w:w="7540" w:type="dxa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"/>
        <w:gridCol w:w="943"/>
        <w:gridCol w:w="942"/>
        <w:gridCol w:w="943"/>
        <w:gridCol w:w="942"/>
        <w:gridCol w:w="943"/>
        <w:gridCol w:w="942"/>
        <w:gridCol w:w="943"/>
      </w:tblGrid>
      <w:tr>
        <w:tblPrEx>
          <w:tblW w:w="7540" w:type="dxa"/>
          <w:tblInd w:w="58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942" w:type="dxa"/>
          </w:tcPr>
          <w:p>
            <w:pPr>
              <w:pStyle w:val="TableParagraph"/>
              <w:spacing w:before="19"/>
              <w:ind w:left="0" w:right="252"/>
              <w:jc w:val="right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w w:val="95"/>
                <w:sz w:val="21"/>
              </w:rPr>
              <w:t>题号</w:t>
            </w:r>
          </w:p>
        </w:tc>
        <w:tc>
          <w:tcPr>
            <w:tcW w:w="943" w:type="dxa"/>
          </w:tcPr>
          <w:p>
            <w:pPr>
              <w:pStyle w:val="TableParagraph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942" w:type="dxa"/>
          </w:tcPr>
          <w:p>
            <w:pPr>
              <w:pStyle w:val="TableParagraph"/>
              <w:ind w:left="417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943" w:type="dxa"/>
          </w:tcPr>
          <w:p>
            <w:pPr>
              <w:pStyle w:val="TableParagraph"/>
              <w:ind w:left="8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942" w:type="dxa"/>
          </w:tcPr>
          <w:p>
            <w:pPr>
              <w:pStyle w:val="TableParagraph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943" w:type="dxa"/>
          </w:tcPr>
          <w:p>
            <w:pPr>
              <w:pStyle w:val="TableParagraph"/>
              <w:ind w:left="6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942" w:type="dxa"/>
          </w:tcPr>
          <w:p>
            <w:pPr>
              <w:pStyle w:val="TableParagraph"/>
              <w:ind w:left="8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943" w:type="dxa"/>
          </w:tcPr>
          <w:p>
            <w:pPr>
              <w:pStyle w:val="TableParagraph"/>
              <w:ind w:left="418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</w:tr>
      <w:tr>
        <w:tblPrEx>
          <w:tblW w:w="7540" w:type="dxa"/>
          <w:tblInd w:w="58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942" w:type="dxa"/>
          </w:tcPr>
          <w:p>
            <w:pPr>
              <w:pStyle w:val="TableParagraph"/>
              <w:spacing w:before="19"/>
              <w:ind w:left="0" w:right="252"/>
              <w:jc w:val="right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w w:val="95"/>
                <w:sz w:val="21"/>
              </w:rPr>
              <w:t>答案</w:t>
            </w:r>
          </w:p>
        </w:tc>
        <w:tc>
          <w:tcPr>
            <w:tcW w:w="943" w:type="dxa"/>
          </w:tcPr>
          <w:p>
            <w:pPr>
              <w:pStyle w:val="TableParagraph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942" w:type="dxa"/>
          </w:tcPr>
          <w:p>
            <w:pPr>
              <w:pStyle w:val="TableParagraph"/>
              <w:ind w:left="400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943" w:type="dxa"/>
          </w:tcPr>
          <w:p>
            <w:pPr>
              <w:pStyle w:val="TableParagraph"/>
              <w:ind w:left="7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942" w:type="dxa"/>
          </w:tcPr>
          <w:p>
            <w:pPr>
              <w:pStyle w:val="TableParagraph"/>
              <w:ind w:left="6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943" w:type="dxa"/>
          </w:tcPr>
          <w:p>
            <w:pPr>
              <w:pStyle w:val="TableParagraph"/>
              <w:ind w:left="7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942" w:type="dxa"/>
          </w:tcPr>
          <w:p>
            <w:pPr>
              <w:pStyle w:val="TableParagraph"/>
              <w:ind w:left="6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943" w:type="dxa"/>
          </w:tcPr>
          <w:p>
            <w:pPr>
              <w:pStyle w:val="TableParagraph"/>
              <w:ind w:left="399"/>
              <w:jc w:val="left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</w:tr>
    </w:tbl>
    <w:p>
      <w:pPr>
        <w:pStyle w:val="BodyText"/>
        <w:spacing w:before="10"/>
        <w:rPr>
          <w:sz w:val="25"/>
        </w:rPr>
      </w:pPr>
    </w:p>
    <w:p>
      <w:pPr>
        <w:pStyle w:val="BodyText"/>
        <w:spacing w:before="1"/>
        <w:ind w:left="200"/>
      </w:pPr>
      <w:r>
        <w:t xml:space="preserve">二、多项选择题：本题共 </w:t>
      </w:r>
      <w:r>
        <w:rPr>
          <w:rFonts w:ascii="Times New Roman" w:eastAsia="Times New Roman"/>
        </w:rPr>
        <w:t xml:space="preserve">5 </w:t>
      </w:r>
      <w:r>
        <w:t xml:space="preserve">小题，每题 </w:t>
      </w:r>
      <w:r>
        <w:rPr>
          <w:rFonts w:ascii="Times New Roman" w:eastAsia="Times New Roman"/>
        </w:rPr>
        <w:t xml:space="preserve">4 </w:t>
      </w:r>
      <w:r>
        <w:t xml:space="preserve">分，共 </w:t>
      </w:r>
      <w:r>
        <w:rPr>
          <w:rFonts w:ascii="Times New Roman" w:eastAsia="Times New Roman"/>
        </w:rPr>
        <w:t xml:space="preserve">20 </w:t>
      </w:r>
      <w:r>
        <w:t xml:space="preserve">分。在每小题给出的 </w:t>
      </w:r>
      <w:r>
        <w:rPr>
          <w:rFonts w:ascii="Times New Roman" w:eastAsia="Times New Roman"/>
        </w:rPr>
        <w:t xml:space="preserve">4 </w:t>
      </w:r>
      <w:r>
        <w:t>个选项中，有两</w:t>
      </w:r>
    </w:p>
    <w:p>
      <w:pPr>
        <w:pStyle w:val="BodyText"/>
        <w:spacing w:before="43" w:after="24"/>
        <w:ind w:left="200"/>
      </w:pPr>
      <w:r>
        <w:t xml:space="preserve">个或两个以上的选项符号题目要求，全对的得 </w:t>
      </w:r>
      <w:r>
        <w:rPr>
          <w:rFonts w:ascii="Times New Roman" w:eastAsia="Times New Roman"/>
        </w:rPr>
        <w:t xml:space="preserve">4 </w:t>
      </w:r>
      <w:r>
        <w:t xml:space="preserve">分，漏选得 </w:t>
      </w:r>
      <w:r>
        <w:rPr>
          <w:rFonts w:ascii="Times New Roman" w:eastAsia="Times New Roman"/>
        </w:rPr>
        <w:t xml:space="preserve">2 </w:t>
      </w:r>
      <w:r>
        <w:t xml:space="preserve">分，错选不选得 </w:t>
      </w:r>
      <w:r>
        <w:rPr>
          <w:rFonts w:ascii="Times New Roman" w:eastAsia="Times New Roman"/>
        </w:rPr>
        <w:t xml:space="preserve">0 </w:t>
      </w:r>
      <w:r>
        <w:t>分。</w:t>
      </w:r>
    </w:p>
    <w:tbl>
      <w:tblPr>
        <w:tblStyle w:val="TableNormal"/>
        <w:tblW w:w="7479" w:type="dxa"/>
        <w:tblInd w:w="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6"/>
        <w:gridCol w:w="1247"/>
        <w:gridCol w:w="1246"/>
        <w:gridCol w:w="1247"/>
        <w:gridCol w:w="1246"/>
        <w:gridCol w:w="1247"/>
      </w:tblGrid>
      <w:tr>
        <w:tblPrEx>
          <w:tblW w:w="7479" w:type="dxa"/>
          <w:tblInd w:w="61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1246" w:type="dxa"/>
          </w:tcPr>
          <w:p>
            <w:pPr>
              <w:pStyle w:val="TableParagraph"/>
              <w:spacing w:before="21"/>
              <w:ind w:left="391" w:right="385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题号</w:t>
            </w:r>
          </w:p>
        </w:tc>
        <w:tc>
          <w:tcPr>
            <w:tcW w:w="1247" w:type="dxa"/>
          </w:tcPr>
          <w:p>
            <w:pPr>
              <w:pStyle w:val="TableParagraph"/>
              <w:spacing w:before="35"/>
              <w:ind w:left="8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1246" w:type="dxa"/>
          </w:tcPr>
          <w:p>
            <w:pPr>
              <w:pStyle w:val="TableParagraph"/>
              <w:spacing w:before="35"/>
              <w:ind w:left="6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1247" w:type="dxa"/>
          </w:tcPr>
          <w:p>
            <w:pPr>
              <w:pStyle w:val="TableParagraph"/>
              <w:spacing w:before="35"/>
              <w:ind w:right="372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246" w:type="dxa"/>
          </w:tcPr>
          <w:p>
            <w:pPr>
              <w:pStyle w:val="TableParagraph"/>
              <w:spacing w:before="35"/>
              <w:ind w:left="521"/>
              <w:jc w:val="left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1247" w:type="dxa"/>
          </w:tcPr>
          <w:p>
            <w:pPr>
              <w:pStyle w:val="TableParagraph"/>
              <w:spacing w:before="35"/>
              <w:ind w:right="371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</w:tr>
      <w:tr>
        <w:tblPrEx>
          <w:tblW w:w="7479" w:type="dxa"/>
          <w:tblInd w:w="618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</w:trPr>
        <w:tc>
          <w:tcPr>
            <w:tcW w:w="1246" w:type="dxa"/>
          </w:tcPr>
          <w:p>
            <w:pPr>
              <w:pStyle w:val="TableParagraph"/>
              <w:spacing w:before="20"/>
              <w:ind w:left="391" w:right="385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答案</w:t>
            </w:r>
          </w:p>
        </w:tc>
        <w:tc>
          <w:tcPr>
            <w:tcW w:w="1247" w:type="dxa"/>
          </w:tcPr>
          <w:p>
            <w:pPr>
              <w:pStyle w:val="TableParagraph"/>
              <w:spacing w:before="34"/>
              <w:ind w:right="372"/>
              <w:rPr>
                <w:sz w:val="21"/>
              </w:rPr>
            </w:pPr>
            <w:r>
              <w:rPr>
                <w:sz w:val="21"/>
              </w:rPr>
              <w:t>ABD</w:t>
            </w:r>
          </w:p>
        </w:tc>
        <w:tc>
          <w:tcPr>
            <w:tcW w:w="1246" w:type="dxa"/>
          </w:tcPr>
          <w:p>
            <w:pPr>
              <w:pStyle w:val="TableParagraph"/>
              <w:spacing w:before="34"/>
              <w:ind w:left="391" w:right="382"/>
              <w:rPr>
                <w:sz w:val="21"/>
              </w:rPr>
            </w:pPr>
            <w:r>
              <w:rPr>
                <w:sz w:val="21"/>
              </w:rPr>
              <w:t>BD</w:t>
            </w:r>
          </w:p>
        </w:tc>
        <w:tc>
          <w:tcPr>
            <w:tcW w:w="1247" w:type="dxa"/>
          </w:tcPr>
          <w:p>
            <w:pPr>
              <w:pStyle w:val="TableParagraph"/>
              <w:spacing w:before="34"/>
              <w:ind w:right="371"/>
              <w:rPr>
                <w:sz w:val="21"/>
              </w:rPr>
            </w:pPr>
            <w:r>
              <w:rPr>
                <w:sz w:val="21"/>
              </w:rPr>
              <w:t>AD</w:t>
            </w:r>
          </w:p>
        </w:tc>
        <w:tc>
          <w:tcPr>
            <w:tcW w:w="1246" w:type="dxa"/>
          </w:tcPr>
          <w:p>
            <w:pPr>
              <w:pStyle w:val="TableParagraph"/>
              <w:spacing w:before="34"/>
              <w:ind w:left="483"/>
              <w:jc w:val="left"/>
              <w:rPr>
                <w:sz w:val="21"/>
              </w:rPr>
            </w:pPr>
            <w:r>
              <w:rPr>
                <w:sz w:val="21"/>
              </w:rPr>
              <w:t>BC</w:t>
            </w:r>
          </w:p>
        </w:tc>
        <w:tc>
          <w:tcPr>
            <w:tcW w:w="1247" w:type="dxa"/>
          </w:tcPr>
          <w:p>
            <w:pPr>
              <w:pStyle w:val="TableParagraph"/>
              <w:spacing w:before="34"/>
              <w:ind w:right="372"/>
              <w:rPr>
                <w:sz w:val="21"/>
              </w:rPr>
            </w:pPr>
            <w:r>
              <w:rPr>
                <w:sz w:val="21"/>
              </w:rPr>
              <w:t>ABC</w:t>
            </w:r>
          </w:p>
        </w:tc>
      </w:tr>
    </w:tbl>
    <w:p>
      <w:pPr>
        <w:pStyle w:val="BodyText"/>
        <w:spacing w:before="9"/>
        <w:rPr>
          <w:sz w:val="32"/>
        </w:rPr>
      </w:pPr>
    </w:p>
    <w:p>
      <w:pPr>
        <w:pStyle w:val="Heading1"/>
        <w:ind w:left="632" w:right="14"/>
      </w:pPr>
      <w:r>
        <w:t xml:space="preserve">第二部分 非选择题 （共 </w:t>
      </w:r>
      <w:r>
        <w:rPr>
          <w:rFonts w:ascii="Times New Roman" w:eastAsia="Times New Roman"/>
        </w:rPr>
        <w:t xml:space="preserve">52 </w:t>
      </w:r>
      <w:r>
        <w:t>分）</w:t>
      </w:r>
    </w:p>
    <w:p>
      <w:pPr>
        <w:pStyle w:val="BodyText"/>
        <w:spacing w:before="127"/>
        <w:ind w:left="200"/>
      </w:pPr>
      <w:r>
        <w:rPr>
          <w:sz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3248025</wp:posOffset>
            </wp:positionH>
            <wp:positionV relativeFrom="paragraph">
              <wp:posOffset>156845</wp:posOffset>
            </wp:positionV>
            <wp:extent cx="2730500" cy="2296160"/>
            <wp:effectExtent l="0" t="0" r="0" b="2540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4264025" y="4523105"/>
                      <a:ext cx="2730500" cy="2296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spacing w:val="-2"/>
          <w:w w:val="99"/>
        </w:rPr>
        <w:t>3</w:t>
      </w:r>
      <w:r>
        <w:rPr>
          <w:spacing w:val="-104"/>
          <w:w w:val="99"/>
        </w:rPr>
        <w:t>．</w:t>
      </w:r>
      <w:r>
        <w:rPr>
          <w:spacing w:val="-1"/>
          <w:w w:val="99"/>
        </w:rPr>
        <w:t>（</w:t>
      </w:r>
      <w:r>
        <w:rPr>
          <w:w w:val="99"/>
        </w:rPr>
        <w:t>共</w:t>
      </w:r>
      <w:r>
        <w:rPr>
          <w:spacing w:val="-51"/>
        </w:rPr>
        <w:t xml:space="preserve"> </w:t>
      </w:r>
      <w:r>
        <w:rPr>
          <w:rFonts w:ascii="Times New Roman" w:eastAsia="Times New Roman"/>
          <w:w w:val="99"/>
        </w:rPr>
        <w:t>6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1"/>
          <w:w w:val="99"/>
        </w:rPr>
        <w:t>分，每小题</w:t>
      </w:r>
      <w:r>
        <w:rPr>
          <w:spacing w:val="-51"/>
        </w:rPr>
        <w:t xml:space="preserve"> 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BodyText"/>
        <w:tabs>
          <w:tab w:val="left" w:pos="2455"/>
          <w:tab w:val="left" w:pos="2818"/>
        </w:tabs>
        <w:spacing w:before="22"/>
        <w:ind w:left="620"/>
      </w:pPr>
      <w:r>
        <w:rPr>
          <w:position w:val="4"/>
        </w:rPr>
        <w:t>（</w:t>
      </w:r>
      <w:r>
        <w:rPr>
          <w:rFonts w:ascii="Times New Roman" w:eastAsia="Times New Roman"/>
          <w:position w:val="4"/>
        </w:rPr>
        <w:t>1</w:t>
      </w:r>
      <w:r>
        <w:rPr>
          <w:position w:val="4"/>
        </w:rPr>
        <w:t>）</w:t>
      </w:r>
      <w:r>
        <w:rPr>
          <w:rFonts w:ascii="Times New Roman" w:eastAsia="Times New Roman"/>
          <w:i/>
          <w:position w:val="4"/>
        </w:rPr>
        <w:t>F</w:t>
      </w:r>
      <w:r>
        <w:rPr>
          <w:rFonts w:ascii="Times New Roman" w:eastAsia="Times New Roman"/>
          <w:i/>
          <w:position w:val="2"/>
          <w:sz w:val="13"/>
        </w:rPr>
        <w:t>4</w:t>
      </w:r>
      <w:r>
        <w:rPr>
          <w:rFonts w:ascii="Times New Roman" w:eastAsia="Times New Roman"/>
          <w:position w:val="4"/>
        </w:rPr>
        <w:t>=</w:t>
      </w:r>
      <w:r>
        <w:rPr>
          <w:rFonts w:ascii="Times New Roman" w:eastAsia="Times New Roman"/>
          <w:spacing w:val="17"/>
          <w:position w:val="4"/>
          <w:u w:val="single"/>
        </w:rPr>
        <w:t xml:space="preserve">   </w:t>
      </w:r>
      <w:r>
        <w:rPr>
          <w:rFonts w:ascii="Times New Roman" w:eastAsia="Times New Roman"/>
          <w:position w:val="4"/>
          <w:u w:val="single"/>
        </w:rPr>
        <w:t>3.20</w:t>
      </w:r>
      <w:r>
        <w:rPr>
          <w:rFonts w:ascii="Times New Roman" w:eastAsia="Times New Roman"/>
          <w:position w:val="4"/>
          <w:u w:val="single"/>
        </w:rPr>
        <w:tab/>
      </w:r>
      <w:r>
        <w:rPr>
          <w:rFonts w:ascii="Times New Roman" w:eastAsia="Times New Roman"/>
        </w:rPr>
        <w:t>N</w:t>
      </w:r>
      <w:r>
        <w:rPr>
          <w:rFonts w:ascii="Times New Roman" w:eastAsia="Times New Roman"/>
        </w:rPr>
        <w:tab/>
      </w:r>
      <w:r>
        <w:t>（</w:t>
      </w:r>
      <w:r>
        <w:rPr>
          <w:spacing w:val="-11"/>
        </w:rPr>
        <w:t xml:space="preserve">答案范围 </w:t>
      </w:r>
      <w:r>
        <w:rPr>
          <w:rFonts w:ascii="Times New Roman" w:eastAsia="Times New Roman"/>
        </w:rPr>
        <w:t>3.18~3.22</w:t>
      </w:r>
      <w:r>
        <w:t>）</w:t>
      </w:r>
    </w:p>
    <w:p>
      <w:pPr>
        <w:pStyle w:val="BodyText"/>
        <w:spacing w:before="161"/>
        <w:ind w:left="620"/>
      </w:pPr>
      <w:r>
        <w:t>（</w:t>
      </w:r>
      <w:r>
        <w:rPr>
          <w:rFonts w:ascii="Times New Roman" w:eastAsia="Times New Roman"/>
        </w:rPr>
        <w:t>2</w:t>
      </w:r>
      <w:r>
        <w:t>）</w:t>
      </w:r>
    </w:p>
    <w:p>
      <w:pPr>
        <w:spacing w:before="61"/>
        <w:ind w:left="752" w:right="0" w:firstLine="0"/>
        <w:jc w:val="left"/>
        <w:rPr>
          <w:rFonts w:ascii="Times New Roman"/>
          <w:sz w:val="21"/>
        </w:rPr>
      </w:pPr>
      <w:r>
        <w:rPr>
          <w:rFonts w:ascii="Times New Roman"/>
          <w:i/>
          <w:sz w:val="21"/>
        </w:rPr>
        <w:t>F/</w:t>
      </w:r>
      <w:r>
        <w:rPr>
          <w:rFonts w:ascii="Times New Roman"/>
          <w:sz w:val="21"/>
        </w:rPr>
        <w:t>N</w:t>
      </w:r>
    </w:p>
    <w:p>
      <w:pPr>
        <w:pStyle w:val="BodyText"/>
        <w:spacing w:before="40"/>
        <w:ind w:left="620"/>
      </w:pPr>
      <w:r>
        <w:t>说明：①画成折线或曲线的不给分；</w:t>
      </w:r>
    </w:p>
    <w:p>
      <w:pPr>
        <w:pStyle w:val="BodyText"/>
        <w:spacing w:before="43"/>
        <w:ind w:left="1248"/>
      </w:pPr>
      <w:r>
        <w:t>②没有延长与横轴相交的不扣分；</w:t>
      </w:r>
    </w:p>
    <w:p>
      <w:pPr>
        <w:pStyle w:val="BodyText"/>
        <w:spacing w:before="43" w:line="278" w:lineRule="auto"/>
        <w:ind w:left="200" w:right="3699" w:firstLine="1048"/>
      </w:pPr>
      <w:r>
        <w:rPr>
          <w:spacing w:val="-4"/>
        </w:rPr>
        <w:t xml:space="preserve">③图线须从中间穿过，一边倒的扣 </w:t>
      </w:r>
      <w:r>
        <w:t>1</w:t>
      </w:r>
      <w:r>
        <w:rPr>
          <w:spacing w:val="-20"/>
        </w:rPr>
        <w:t xml:space="preserve"> 分， 完全一边倒的不给分。</w:t>
      </w:r>
    </w:p>
    <w:p>
      <w:pPr>
        <w:pStyle w:val="BodyText"/>
        <w:tabs>
          <w:tab w:val="left" w:pos="2090"/>
          <w:tab w:val="left" w:pos="2674"/>
        </w:tabs>
        <w:spacing w:line="305" w:lineRule="exact"/>
        <w:ind w:left="620"/>
      </w:pPr>
      <w:r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rFonts w:ascii="Times New Roman" w:eastAsia="Times New Roman"/>
          <w:i/>
          <w:position w:val="6"/>
        </w:rPr>
        <w:t>k</w:t>
      </w:r>
      <w:r>
        <w:rPr>
          <w:rFonts w:ascii="Times New Roman" w:eastAsia="Times New Roman"/>
          <w:position w:val="6"/>
        </w:rPr>
        <w:t>=</w:t>
      </w:r>
      <w:r>
        <w:rPr>
          <w:rFonts w:ascii="Times New Roman" w:eastAsia="Times New Roman"/>
          <w:spacing w:val="16"/>
          <w:position w:val="6"/>
          <w:u w:val="single"/>
        </w:rPr>
        <w:t xml:space="preserve">   </w:t>
      </w:r>
      <w:r>
        <w:rPr>
          <w:rFonts w:ascii="Times New Roman" w:eastAsia="Times New Roman"/>
          <w:position w:val="6"/>
          <w:u w:val="single"/>
        </w:rPr>
        <w:t>154</w:t>
      </w:r>
      <w:r>
        <w:rPr>
          <w:rFonts w:ascii="Times New Roman" w:eastAsia="Times New Roman"/>
          <w:position w:val="6"/>
          <w:u w:val="single"/>
        </w:rPr>
        <w:tab/>
      </w:r>
      <w:r>
        <w:rPr>
          <w:rFonts w:ascii="Times New Roman" w:eastAsia="Times New Roman"/>
          <w:position w:val="6"/>
        </w:rPr>
        <w:t>N/m</w:t>
      </w:r>
      <w:r>
        <w:rPr>
          <w:rFonts w:ascii="Times New Roman" w:eastAsia="Times New Roman"/>
          <w:position w:val="6"/>
        </w:rPr>
        <w:tab/>
      </w:r>
      <w:r>
        <w:t>（答案范围：</w:t>
      </w:r>
      <w:r>
        <w:rPr>
          <w:rFonts w:ascii="Times New Roman" w:eastAsia="Times New Roman"/>
        </w:rPr>
        <w:t>140~170</w:t>
      </w:r>
      <w:r>
        <w:t>）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7"/>
        </w:rPr>
      </w:pPr>
    </w:p>
    <w:p>
      <w:pPr>
        <w:spacing w:after="0"/>
        <w:rPr>
          <w:sz w:val="17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pStyle w:val="BodyText"/>
        <w:spacing w:before="76"/>
        <w:ind w:left="200"/>
      </w:pP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spacing w:val="-2"/>
          <w:w w:val="99"/>
        </w:rPr>
        <w:t>4</w:t>
      </w:r>
      <w:r>
        <w:rPr>
          <w:spacing w:val="-104"/>
          <w:w w:val="99"/>
        </w:rPr>
        <w:t>．</w:t>
      </w:r>
      <w:r>
        <w:rPr>
          <w:spacing w:val="-1"/>
          <w:w w:val="99"/>
        </w:rPr>
        <w:t>（</w:t>
      </w:r>
      <w:r>
        <w:rPr>
          <w:w w:val="99"/>
        </w:rPr>
        <w:t>共</w:t>
      </w:r>
      <w:r>
        <w:rPr>
          <w:spacing w:val="-51"/>
        </w:rPr>
        <w:t xml:space="preserve"> 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1"/>
          <w:w w:val="99"/>
        </w:rPr>
        <w:t>分，除标明外每空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1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BodyText"/>
        <w:tabs>
          <w:tab w:val="left" w:pos="3034"/>
        </w:tabs>
        <w:spacing w:before="63"/>
        <w:ind w:left="620"/>
      </w:pP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（</w:t>
      </w:r>
      <w:r>
        <w:rPr>
          <w:w w:val="99"/>
        </w:rPr>
        <w:t>共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spacing w:val="-1"/>
          <w:w w:val="99"/>
        </w:rPr>
        <w:t>）不</w:t>
      </w:r>
      <w:r>
        <w:rPr>
          <w:spacing w:val="2"/>
          <w:w w:val="99"/>
        </w:rPr>
        <w:t>需</w:t>
      </w:r>
      <w:r>
        <w:rPr>
          <w:w w:val="99"/>
        </w:rPr>
        <w:t>要</w:t>
      </w:r>
      <w:r>
        <w:tab/>
      </w:r>
      <w:r>
        <w:rPr>
          <w:spacing w:val="-1"/>
          <w:w w:val="99"/>
        </w:rPr>
        <w:t>需</w:t>
      </w:r>
      <w:r>
        <w:rPr>
          <w:w w:val="99"/>
        </w:rPr>
        <w:t>要</w:t>
      </w:r>
    </w:p>
    <w:p>
      <w:pPr>
        <w:tabs>
          <w:tab w:val="left" w:pos="2578"/>
          <w:tab w:val="left" w:pos="3046"/>
        </w:tabs>
        <w:spacing w:before="138"/>
        <w:ind w:left="619" w:right="0" w:firstLine="0"/>
        <w:jc w:val="left"/>
        <w:rPr>
          <w:sz w:val="21"/>
        </w:rPr>
      </w:pPr>
      <w:r>
        <w:rPr>
          <w:spacing w:val="-1"/>
          <w:w w:val="99"/>
          <w:sz w:val="21"/>
        </w:rPr>
        <w:t>（</w:t>
      </w:r>
      <w:r>
        <w:rPr>
          <w:rFonts w:ascii="Times New Roman" w:eastAsia="Times New Roman"/>
          <w:spacing w:val="1"/>
          <w:w w:val="99"/>
          <w:sz w:val="21"/>
        </w:rPr>
        <w:t>2</w:t>
      </w:r>
      <w:r>
        <w:rPr>
          <w:spacing w:val="-104"/>
          <w:w w:val="99"/>
          <w:sz w:val="21"/>
        </w:rPr>
        <w:t>）</w:t>
      </w:r>
      <w:r>
        <w:rPr>
          <w:spacing w:val="-1"/>
          <w:w w:val="99"/>
          <w:sz w:val="21"/>
        </w:rPr>
        <w:t>（</w:t>
      </w:r>
      <w:r>
        <w:rPr>
          <w:w w:val="99"/>
          <w:sz w:val="21"/>
        </w:rPr>
        <w:t>共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w w:val="99"/>
          <w:sz w:val="21"/>
        </w:rPr>
        <w:t>3</w:t>
      </w:r>
      <w:r>
        <w:rPr>
          <w:rFonts w:ascii="Times New Roman" w:eastAsia="Times New Roman"/>
          <w:spacing w:val="-1"/>
          <w:sz w:val="21"/>
        </w:rPr>
        <w:t xml:space="preserve"> </w:t>
      </w:r>
      <w:r>
        <w:rPr>
          <w:spacing w:val="2"/>
          <w:w w:val="99"/>
          <w:sz w:val="21"/>
        </w:rPr>
        <w:t>分</w:t>
      </w:r>
      <w:r>
        <w:rPr>
          <w:spacing w:val="-1"/>
          <w:w w:val="99"/>
          <w:sz w:val="21"/>
        </w:rPr>
        <w:t>）</w:t>
      </w:r>
      <w:r>
        <w:rPr>
          <w:rFonts w:ascii="Times New Roman" w:eastAsia="Times New Roman"/>
          <w:i/>
          <w:w w:val="99"/>
          <w:sz w:val="21"/>
        </w:rPr>
        <w:t>M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i/>
          <w:w w:val="99"/>
          <w:sz w:val="21"/>
        </w:rPr>
        <w:t>m</w:t>
      </w:r>
      <w:r>
        <w:rPr>
          <w:rFonts w:ascii="Times New Roman" w:eastAsia="Times New Roman"/>
          <w:i/>
          <w:sz w:val="21"/>
        </w:rPr>
        <w:tab/>
      </w:r>
      <w:r>
        <w:rPr>
          <w:spacing w:val="-1"/>
          <w:w w:val="99"/>
          <w:sz w:val="21"/>
        </w:rPr>
        <w:t>控</w:t>
      </w:r>
      <w:r>
        <w:rPr>
          <w:spacing w:val="2"/>
          <w:w w:val="99"/>
          <w:sz w:val="21"/>
        </w:rPr>
        <w:t>制</w:t>
      </w:r>
      <w:r>
        <w:rPr>
          <w:spacing w:val="-1"/>
          <w:w w:val="99"/>
          <w:sz w:val="21"/>
        </w:rPr>
        <w:t>变</w:t>
      </w:r>
      <w:r>
        <w:rPr>
          <w:spacing w:val="2"/>
          <w:w w:val="99"/>
          <w:sz w:val="21"/>
        </w:rPr>
        <w:t>量</w:t>
      </w:r>
      <w:r>
        <w:rPr>
          <w:w w:val="99"/>
          <w:sz w:val="21"/>
        </w:rPr>
        <w:t>法</w:t>
      </w:r>
    </w:p>
    <w:p>
      <w:pPr>
        <w:pStyle w:val="BodyText"/>
        <w:spacing w:before="139"/>
        <w:ind w:left="619"/>
        <w:rPr>
          <w:rFonts w:ascii="Times New Roman" w:eastAsia="Times New Roman"/>
        </w:rPr>
      </w:pP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（</w:t>
      </w:r>
      <w:r>
        <w:rPr>
          <w:w w:val="99"/>
        </w:rPr>
        <w:t>共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1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spacing w:val="-1"/>
          <w:w w:val="99"/>
        </w:rPr>
        <w:t>）</w:t>
      </w:r>
      <w:r>
        <w:rPr>
          <w:rFonts w:ascii="Times New Roman" w:eastAsia="Times New Roman"/>
          <w:w w:val="99"/>
        </w:rPr>
        <w:t>&lt;</w:t>
      </w:r>
    </w:p>
    <w:p>
      <w:pPr>
        <w:pStyle w:val="BodyText"/>
        <w:spacing w:before="142"/>
        <w:ind w:left="619"/>
        <w:rPr>
          <w:rFonts w:ascii="Times New Roman" w:eastAsia="Times New Roman"/>
        </w:rPr>
      </w:pP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4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（</w:t>
      </w:r>
      <w:r>
        <w:rPr>
          <w:w w:val="99"/>
        </w:rPr>
        <w:t>共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spacing w:val="-1"/>
          <w:w w:val="99"/>
        </w:rPr>
        <w:t>）</w:t>
      </w:r>
      <w:r>
        <w:rPr>
          <w:rFonts w:ascii="Times New Roman" w:eastAsia="Times New Roman"/>
          <w:spacing w:val="1"/>
          <w:w w:val="99"/>
        </w:rPr>
        <w:t>4</w:t>
      </w:r>
      <w:r>
        <w:rPr>
          <w:rFonts w:ascii="Times New Roman" w:eastAsia="Times New Roman"/>
          <w:w w:val="99"/>
        </w:rPr>
        <w:t>.</w:t>
      </w:r>
      <w:r>
        <w:rPr>
          <w:rFonts w:ascii="Times New Roman" w:eastAsia="Times New Roman"/>
          <w:spacing w:val="1"/>
          <w:w w:val="99"/>
        </w:rPr>
        <w:t>0</w:t>
      </w:r>
      <w:r>
        <w:rPr>
          <w:rFonts w:ascii="Times New Roman" w:eastAsia="Times New Roman"/>
          <w:w w:val="99"/>
        </w:rPr>
        <w:t>0</w:t>
      </w:r>
    </w:p>
    <w:p>
      <w:pPr>
        <w:pStyle w:val="Heading2"/>
        <w:spacing w:before="142" w:line="189" w:lineRule="exact"/>
        <w:ind w:left="401"/>
        <w:jc w:val="center"/>
      </w:pPr>
      <w:r>
        <w:rPr>
          <w:w w:val="99"/>
        </w:rPr>
        <w:t>2</w:t>
      </w:r>
    </w:p>
    <w:p>
      <w:pPr>
        <w:pStyle w:val="BodyText"/>
        <w:rPr>
          <w:rFonts w:ascii="Times New Roman"/>
          <w:sz w:val="24"/>
        </w:rPr>
      </w:pPr>
      <w:r>
        <w:br w:type="column"/>
      </w: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4"/>
        <w:rPr>
          <w:rFonts w:ascii="Times New Roman"/>
          <w:sz w:val="32"/>
        </w:rPr>
      </w:pPr>
    </w:p>
    <w:p>
      <w:pPr>
        <w:spacing w:before="0"/>
        <w:ind w:left="200" w:right="0" w:firstLine="0"/>
        <w:jc w:val="left"/>
        <w:rPr>
          <w:rFonts w:ascii="Times New Roman"/>
          <w:sz w:val="21"/>
        </w:rPr>
      </w:pPr>
      <w:r>
        <w:rPr>
          <w:rFonts w:ascii="Times New Roman"/>
          <w:i/>
          <w:sz w:val="21"/>
        </w:rPr>
        <w:t>L</w:t>
      </w:r>
      <w:r>
        <w:rPr>
          <w:rFonts w:ascii="Calibri"/>
          <w:sz w:val="21"/>
        </w:rPr>
        <w:t>/</w:t>
      </w:r>
      <w:r>
        <w:rPr>
          <w:rFonts w:ascii="Times New Roman"/>
          <w:sz w:val="21"/>
        </w:rPr>
        <w:t>cm</w:t>
      </w:r>
    </w:p>
    <w:p>
      <w:pPr>
        <w:spacing w:after="0"/>
        <w:jc w:val="left"/>
        <w:rPr>
          <w:rFonts w:ascii="Times New Roman"/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4136" w:space="153"/>
            <w:col w:w="4441"/>
          </w:cols>
        </w:sectPr>
      </w:pPr>
    </w:p>
    <w:p>
      <w:pPr>
        <w:pStyle w:val="BodyText"/>
        <w:spacing w:line="198" w:lineRule="exact"/>
        <w:ind w:left="62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1353185</wp:posOffset>
                </wp:positionH>
                <wp:positionV relativeFrom="paragraph">
                  <wp:posOffset>35560</wp:posOffset>
                </wp:positionV>
                <wp:extent cx="170815" cy="0"/>
                <wp:effectExtent l="0" t="0" r="0" b="0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369185" y="8095615"/>
                          <a:ext cx="17081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style="mso-height-relative:page;mso-width-relative:page;position:absolute;z-index:-251656192" from="106.55pt,2.8pt" to="120pt,2.8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5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（</w:t>
      </w:r>
      <w:r>
        <w:rPr>
          <w:w w:val="99"/>
        </w:rPr>
        <w:t>共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w w:val="99"/>
        </w:rPr>
        <w:t>）</w:t>
      </w:r>
    </w:p>
    <w:p>
      <w:pPr>
        <w:spacing w:before="0" w:line="228" w:lineRule="exact"/>
        <w:ind w:left="0" w:right="0" w:firstLine="0"/>
        <w:jc w:val="right"/>
        <w:rPr>
          <w:rFonts w:ascii="Times New Roman"/>
          <w:i/>
          <w:sz w:val="24"/>
        </w:rPr>
      </w:pPr>
      <w:r>
        <w:rPr>
          <w:rFonts w:ascii="Times New Roman"/>
          <w:i/>
          <w:w w:val="99"/>
          <w:sz w:val="24"/>
        </w:rPr>
        <w:t>M</w:t>
      </w:r>
    </w:p>
    <w:p>
      <w:pPr>
        <w:pStyle w:val="BodyText"/>
        <w:spacing w:line="245" w:lineRule="exact"/>
        <w:ind w:left="165"/>
      </w:pPr>
      <w:r>
        <w:br w:type="column"/>
      </w:r>
      <w:r>
        <w:t>或小车与滑轮总质量倒数的两倍</w:t>
      </w:r>
    </w:p>
    <w:p>
      <w:pPr>
        <w:spacing w:after="0" w:line="245" w:lineRule="exact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2350" w:space="40"/>
            <w:col w:w="6340"/>
          </w:cols>
        </w:sectPr>
      </w:pPr>
    </w:p>
    <w:p>
      <w:pPr>
        <w:pStyle w:val="BodyText"/>
        <w:spacing w:before="141" w:line="410" w:lineRule="auto"/>
        <w:ind w:left="1354" w:right="219" w:hanging="735"/>
      </w:pPr>
      <w:r>
        <w:rPr>
          <w:spacing w:val="-8"/>
          <w:w w:val="99"/>
        </w:rPr>
        <w:t>说明：①第</w:t>
      </w:r>
      <w:r>
        <w:rPr>
          <w:spacing w:val="-1"/>
          <w:w w:val="99"/>
        </w:rPr>
        <w:t>（</w:t>
      </w:r>
      <w:r>
        <w:rPr>
          <w:w w:val="93"/>
        </w:rPr>
        <w:t>2</w:t>
      </w:r>
      <w:r>
        <w:rPr>
          <w:spacing w:val="-123"/>
          <w:w w:val="99"/>
        </w:rPr>
        <w:t>）</w:t>
      </w:r>
      <w:r>
        <w:rPr>
          <w:spacing w:val="-1"/>
          <w:w w:val="99"/>
        </w:rPr>
        <w:t>（</w:t>
      </w:r>
      <w:r>
        <w:rPr>
          <w:spacing w:val="2"/>
          <w:w w:val="93"/>
        </w:rPr>
        <w:t>3</w:t>
      </w:r>
      <w:r>
        <w:rPr>
          <w:spacing w:val="-20"/>
          <w:w w:val="99"/>
        </w:rPr>
        <w:t>）</w:t>
      </w:r>
      <w:r>
        <w:rPr>
          <w:spacing w:val="-5"/>
          <w:w w:val="99"/>
        </w:rPr>
        <w:t>问选填的“</w:t>
      </w:r>
      <w:r>
        <w:rPr>
          <w:spacing w:val="1"/>
          <w:w w:val="165"/>
        </w:rPr>
        <w:t>M</w:t>
      </w:r>
      <w:r>
        <w:rPr>
          <w:spacing w:val="-62"/>
          <w:w w:val="99"/>
        </w:rPr>
        <w:t>”“</w:t>
      </w:r>
      <w:r>
        <w:rPr>
          <w:spacing w:val="-1"/>
          <w:w w:val="153"/>
        </w:rPr>
        <w:t>m</w:t>
      </w:r>
      <w:r>
        <w:rPr>
          <w:spacing w:val="-12"/>
          <w:w w:val="99"/>
        </w:rPr>
        <w:t>”和“</w:t>
      </w:r>
      <w:r>
        <w:rPr>
          <w:spacing w:val="-1"/>
          <w:w w:val="132"/>
        </w:rPr>
        <w:t>&lt;</w:t>
      </w:r>
      <w:r>
        <w:rPr>
          <w:spacing w:val="-6"/>
          <w:w w:val="99"/>
        </w:rPr>
        <w:t>”如果分别写成“小车</w:t>
      </w:r>
      <w:r>
        <w:rPr>
          <w:spacing w:val="-21"/>
          <w:w w:val="99"/>
        </w:rPr>
        <w:t>”“砂桶”和“小</w:t>
      </w:r>
      <w:r>
        <w:rPr>
          <w:spacing w:val="-21"/>
        </w:rPr>
        <w:t>于”不给相应分数；</w:t>
      </w:r>
    </w:p>
    <w:p>
      <w:pPr>
        <w:pStyle w:val="BodyText"/>
        <w:spacing w:line="268" w:lineRule="exact"/>
        <w:ind w:left="1248"/>
      </w:pPr>
      <w:r>
        <w:t>②第（5）问用文字表述的不写滑轮不扣分。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9"/>
        </w:rPr>
      </w:pPr>
    </w:p>
    <w:p>
      <w:pPr>
        <w:spacing w:before="0"/>
        <w:ind w:left="484" w:right="501" w:firstLine="0"/>
        <w:jc w:val="center"/>
        <w:rPr>
          <w:sz w:val="18"/>
        </w:rPr>
      </w:pPr>
      <w:r>
        <w:rPr>
          <w:sz w:val="18"/>
        </w:rPr>
        <w:t xml:space="preserve">高一物理答案 共 </w:t>
      </w:r>
      <w:r>
        <w:rPr>
          <w:rFonts w:ascii="Calibri" w:eastAsia="Calibri"/>
          <w:sz w:val="18"/>
        </w:rPr>
        <w:t xml:space="preserve">2  </w:t>
      </w:r>
      <w:r>
        <w:rPr>
          <w:sz w:val="18"/>
        </w:rPr>
        <w:t xml:space="preserve">页  第 </w:t>
      </w:r>
      <w:r>
        <w:rPr>
          <w:rFonts w:ascii="Calibri" w:eastAsia="Calibri"/>
          <w:sz w:val="18"/>
        </w:rPr>
        <w:t xml:space="preserve">1  </w:t>
      </w:r>
      <w:r>
        <w:rPr>
          <w:sz w:val="18"/>
        </w:rPr>
        <w:t>页</w:t>
      </w:r>
    </w:p>
    <w:p>
      <w:pPr>
        <w:spacing w:after="0"/>
        <w:jc w:val="center"/>
        <w:rPr>
          <w:sz w:val="18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pStyle w:val="BodyText"/>
        <w:spacing w:before="62"/>
        <w:ind w:left="200"/>
      </w:pPr>
      <w:r>
        <w:rPr>
          <w:rFonts w:ascii="Times New Roman" w:eastAsia="Times New Roman"/>
        </w:rPr>
        <w:t>15</w:t>
      </w:r>
      <w:r>
        <w:t xml:space="preserve">（共 </w:t>
      </w:r>
      <w:r>
        <w:rPr>
          <w:rFonts w:ascii="Times New Roman" w:eastAsia="Times New Roman"/>
        </w:rPr>
        <w:t xml:space="preserve">10 </w:t>
      </w:r>
      <w:r>
        <w:t>分）</w:t>
      </w:r>
    </w:p>
    <w:p>
      <w:pPr>
        <w:pStyle w:val="BodyText"/>
        <w:spacing w:before="4"/>
        <w:ind w:left="200"/>
      </w:pPr>
      <w:r>
        <w:t>（</w:t>
      </w:r>
      <w:r>
        <w:rPr>
          <w:rFonts w:ascii="Times New Roman" w:eastAsia="Times New Roman"/>
        </w:rPr>
        <w:t>1</w:t>
      </w:r>
      <w:r>
        <w:t xml:space="preserve">）（共 </w:t>
      </w:r>
      <w:r>
        <w:rPr>
          <w:rFonts w:ascii="Times New Roman" w:eastAsia="Times New Roman"/>
        </w:rPr>
        <w:t xml:space="preserve">6 </w:t>
      </w:r>
      <w:r>
        <w:t>分）</w:t>
      </w:r>
    </w:p>
    <w:p>
      <w:pPr>
        <w:pStyle w:val="BodyText"/>
        <w:spacing w:before="2"/>
        <w:ind w:left="620"/>
      </w:pPr>
      <w:r>
        <w:t>由题意知运动员从跳台至水面做由自由落体运动：</w:t>
      </w:r>
    </w:p>
    <w:p>
      <w:pPr>
        <w:spacing w:before="9" w:line="385" w:lineRule="exact"/>
        <w:ind w:left="1339" w:right="0" w:firstLine="0"/>
        <w:jc w:val="left"/>
        <w:rPr>
          <w:rFonts w:ascii="Times New Roman" w:hAnsi="Times New Roman"/>
          <w:sz w:val="1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2031365</wp:posOffset>
                </wp:positionH>
                <wp:positionV relativeFrom="paragraph">
                  <wp:posOffset>6350</wp:posOffset>
                </wp:positionV>
                <wp:extent cx="198755" cy="203835"/>
                <wp:effectExtent l="0" t="0" r="4445" b="7631430"/>
                <wp:wrapNone/>
                <wp:docPr id="18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3047365" y="1431925"/>
                          <a:ext cx="198755" cy="2038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13" h="321">
                              <a:moveTo>
                                <a:pt x="105" y="12248"/>
                              </a:moveTo>
                              <a:lnTo>
                                <a:pt x="164" y="12006"/>
                              </a:lnTo>
                              <a:moveTo>
                                <a:pt x="164" y="12006"/>
                              </a:moveTo>
                              <a:lnTo>
                                <a:pt x="292" y="12006"/>
                              </a:lnTo>
                              <a:moveTo>
                                <a:pt x="0" y="12326"/>
                              </a:moveTo>
                              <a:lnTo>
                                <a:pt x="312" y="12326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25" o:spid="_x0000_s1027" style="height:16.05pt;margin-left:159.95pt;margin-top:0.5pt;mso-height-relative:page;mso-width-relative:page;position:absolute;width:15.65pt;z-index:-251630592" coordsize="313,321" o:spt="100" adj="-11796480,,5400" path="m105,12248l164,12006m164,12006l292,12006m,12326l312,12326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1511935</wp:posOffset>
                </wp:positionH>
                <wp:positionV relativeFrom="paragraph">
                  <wp:posOffset>209550</wp:posOffset>
                </wp:positionV>
                <wp:extent cx="92075" cy="0"/>
                <wp:effectExtent l="0" t="0" r="0" b="0"/>
                <wp:wrapNone/>
                <wp:docPr id="7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527935" y="1635125"/>
                          <a:ext cx="92075" cy="0"/>
                        </a:xfrm>
                        <a:prstGeom prst="line">
                          <a:avLst/>
                        </a:prstGeom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8" style="mso-height-relative:page;mso-width-relative:page;position:absolute;z-index:-251653120" from="119.05pt,16.5pt" to="126.3pt,16.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1"/>
        </w:rPr>
        <w:t xml:space="preserve">由 </w:t>
      </w:r>
      <w:r>
        <w:rPr>
          <w:rFonts w:ascii="Times New Roman" w:hAnsi="Times New Roman"/>
          <w:i/>
          <w:sz w:val="24"/>
        </w:rPr>
        <w:t xml:space="preserve">H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h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 xml:space="preserve">1 </w:t>
      </w:r>
      <w:r>
        <w:rPr>
          <w:rFonts w:ascii="Times New Roman" w:hAnsi="Times New Roman"/>
          <w:i/>
          <w:sz w:val="24"/>
        </w:rPr>
        <w:t xml:space="preserve">gt 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Heading2"/>
        <w:spacing w:line="214" w:lineRule="exact"/>
        <w:ind w:right="362"/>
        <w:jc w:val="center"/>
      </w:pPr>
      <w:r>
        <w:rPr>
          <w:w w:val="99"/>
        </w:rPr>
        <w:t>2</w:t>
      </w:r>
    </w:p>
    <w:p>
      <w:pPr>
        <w:spacing w:before="0" w:line="280" w:lineRule="exact"/>
        <w:ind w:left="1686" w:right="3007" w:firstLine="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v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gt</w:t>
      </w:r>
    </w:p>
    <w:p>
      <w:pPr>
        <w:pStyle w:val="BodyText"/>
        <w:rPr>
          <w:rFonts w:ascii="Times New Roman"/>
          <w:i/>
          <w:sz w:val="22"/>
        </w:rPr>
      </w:pPr>
      <w:r>
        <w:br w:type="column"/>
      </w: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spacing w:before="1"/>
        <w:rPr>
          <w:rFonts w:ascii="Times New Roman"/>
          <w:i/>
          <w:sz w:val="25"/>
        </w:rPr>
      </w:pPr>
    </w:p>
    <w:p>
      <w:pPr>
        <w:pStyle w:val="BodyText"/>
        <w:ind w:left="200"/>
        <w:rPr>
          <w:rFonts w:ascii="Times New Roman" w:eastAsia="Times New Roman"/>
        </w:rPr>
      </w:pPr>
      <w:r>
        <w:rPr>
          <w:rFonts w:ascii="Times New Roman" w:eastAsia="Times New Roman"/>
        </w:rPr>
        <w:t>(2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BodyText"/>
        <w:spacing w:before="183"/>
        <w:ind w:left="228"/>
        <w:rPr>
          <w:rFonts w:ascii="Times New Roman" w:eastAsia="Times New Roman"/>
        </w:rPr>
      </w:pPr>
      <w:r>
        <w:rPr>
          <w:rFonts w:ascii="Times New Roman" w:eastAsia="Times New Roman"/>
        </w:rPr>
        <w:t>(2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  <w:r>
        <w:rPr>
          <w:rFonts w:ascii="Times New Roman" w:eastAsia="Times New Roman"/>
        </w:rPr>
        <w:t>)</w:t>
      </w:r>
    </w:p>
    <w:p>
      <w:pPr>
        <w:spacing w:after="0"/>
        <w:rPr>
          <w:rFonts w:ascii="Times New Roman" w:eastAsia="Times New Roman"/>
        </w:rPr>
        <w:sectPr>
          <w:pgSz w:w="11910" w:h="16840"/>
          <w:pgMar w:top="1360" w:right="1580" w:bottom="280" w:left="1600" w:header="720" w:footer="720" w:gutter="0"/>
          <w:cols w:num="2" w:space="720" w:equalWidth="0">
            <w:col w:w="5278" w:space="1211"/>
            <w:col w:w="2241"/>
          </w:cols>
        </w:sectPr>
      </w:pPr>
    </w:p>
    <w:p>
      <w:pPr>
        <w:pStyle w:val="BodyText"/>
        <w:spacing w:before="6"/>
        <w:rPr>
          <w:rFonts w:ascii="Times New Roman"/>
          <w:sz w:val="19"/>
        </w:rPr>
      </w:pPr>
    </w:p>
    <w:p>
      <w:pPr>
        <w:tabs>
          <w:tab w:val="left" w:pos="2307"/>
        </w:tabs>
        <w:spacing w:before="99"/>
        <w:ind w:left="1340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198755</wp:posOffset>
                </wp:positionV>
                <wp:extent cx="28575" cy="64135"/>
                <wp:effectExtent l="5715" t="2540" r="16510" b="9525"/>
                <wp:wrapNone/>
                <wp:docPr id="9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02840" y="2331720"/>
                          <a:ext cx="28575" cy="64135"/>
                        </a:xfrm>
                        <a:prstGeom prst="line">
                          <a:avLst/>
                        </a:prstGeom>
                        <a:ln w="127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9" style="mso-height-relative:page;mso-width-relative:page;position:absolute;z-index:-251649024" from="109.2pt,15.65pt" to="111.45pt,20.7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195580</wp:posOffset>
                </wp:positionV>
                <wp:extent cx="19050" cy="11430"/>
                <wp:effectExtent l="2540" t="3810" r="3810" b="10160"/>
                <wp:wrapNone/>
                <wp:docPr id="8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V="1">
                          <a:off x="2383790" y="2328545"/>
                          <a:ext cx="19050" cy="11430"/>
                        </a:xfrm>
                        <a:prstGeom prst="line">
                          <a:avLst/>
                        </a:prstGeom>
                        <a:ln w="63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30" style="flip:y;mso-height-relative:page;mso-width-relative:page;position:absolute;z-index:-251651072" from="107.7pt,15.4pt" to="109.2pt,16.3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1"/>
        </w:rPr>
        <w:t>得：</w:t>
      </w:r>
      <w:r>
        <w:rPr>
          <w:spacing w:val="-72"/>
          <w:sz w:val="21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pacing w:val="3"/>
          <w:sz w:val="24"/>
        </w:rPr>
        <w:t>2</w:t>
      </w:r>
      <w:r>
        <w:rPr>
          <w:rFonts w:ascii="Times New Roman" w:hAnsi="Times New Roman"/>
          <w:i/>
          <w:spacing w:val="3"/>
          <w:sz w:val="24"/>
        </w:rPr>
        <w:t xml:space="preserve">g(H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h)</w:t>
      </w:r>
    </w:p>
    <w:p>
      <w:pPr>
        <w:pStyle w:val="BodyText"/>
        <w:spacing w:before="7"/>
        <w:rPr>
          <w:rFonts w:ascii="Times New Roman"/>
          <w:i/>
          <w:sz w:val="19"/>
        </w:rPr>
      </w:pPr>
    </w:p>
    <w:p>
      <w:pPr>
        <w:pStyle w:val="BodyText"/>
        <w:spacing w:before="76"/>
        <w:ind w:left="1340"/>
      </w:pPr>
      <w:r>
        <w:t xml:space="preserve">将 </w:t>
      </w:r>
      <w:r>
        <w:rPr>
          <w:rFonts w:ascii="Times New Roman" w:eastAsia="Times New Roman"/>
          <w:i/>
        </w:rPr>
        <w:t>H</w:t>
      </w:r>
      <w:r>
        <w:rPr>
          <w:rFonts w:ascii="Times New Roman" w:eastAsia="Times New Roman"/>
        </w:rPr>
        <w:t>=10m</w:t>
      </w:r>
      <w:r>
        <w:t>，</w:t>
      </w:r>
      <w:r>
        <w:rPr>
          <w:rFonts w:ascii="Times New Roman" w:eastAsia="Times New Roman"/>
          <w:i/>
        </w:rPr>
        <w:t>h</w:t>
      </w:r>
      <w:r>
        <w:rPr>
          <w:rFonts w:ascii="Times New Roman" w:eastAsia="Times New Roman"/>
        </w:rPr>
        <w:t xml:space="preserve">=1.25m </w:t>
      </w:r>
      <w:r>
        <w:t>代入得：</w:t>
      </w:r>
    </w:p>
    <w:p>
      <w:pPr>
        <w:pStyle w:val="BodyText"/>
        <w:tabs>
          <w:tab w:val="left" w:pos="6790"/>
        </w:tabs>
        <w:spacing w:before="3"/>
        <w:ind w:left="1339"/>
        <w:rPr>
          <w:rFonts w:ascii="Times New Roman" w:eastAsia="Times New Roman"/>
        </w:rPr>
      </w:pPr>
      <w:r>
        <w:t>运动员落至水面时的速度：</w:t>
      </w:r>
      <w:r>
        <w:rPr>
          <w:rFonts w:ascii="Times New Roman" w:eastAsia="Times New Roman"/>
          <w:i/>
        </w:rPr>
        <w:t>v</w:t>
      </w:r>
      <w:r>
        <w:rPr>
          <w:rFonts w:ascii="Times New Roman" w:eastAsia="Times New Roman"/>
        </w:rPr>
        <w:t>=15m/s</w:t>
      </w:r>
      <w:r>
        <w:rPr>
          <w:rFonts w:ascii="Times New Roman" w:eastAsia="Times New Roman"/>
        </w:rPr>
        <w:tab/>
      </w:r>
      <w:r>
        <w:rPr>
          <w:rFonts w:ascii="Times New Roman" w:eastAsia="Times New Roman"/>
        </w:rPr>
        <w:t>(2</w:t>
      </w:r>
      <w:r>
        <w:rPr>
          <w:rFonts w:ascii="Times New Roman" w:eastAsia="Times New Roman"/>
          <w:spacing w:val="-1"/>
        </w:rPr>
        <w:t xml:space="preserve">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BodyText"/>
        <w:spacing w:before="9"/>
        <w:rPr>
          <w:rFonts w:ascii="Times New Roman"/>
        </w:rPr>
      </w:pPr>
    </w:p>
    <w:p>
      <w:pPr>
        <w:spacing w:before="0" w:line="349" w:lineRule="exact"/>
        <w:ind w:left="619" w:right="0" w:firstLine="0"/>
        <w:jc w:val="left"/>
        <w:rPr>
          <w:rFonts w:ascii="楷体" w:eastAsia="楷体" w:hAnsi="楷体" w:hint="eastAsia"/>
          <w:sz w:val="21"/>
        </w:rPr>
      </w:pPr>
      <w:r>
        <w:rPr>
          <w:rFonts w:ascii="楷体" w:eastAsia="楷体" w:hAnsi="楷体" w:hint="eastAsia"/>
          <w:sz w:val="21"/>
        </w:rPr>
        <w:t>说明：</w:t>
      </w:r>
      <w:r>
        <w:rPr>
          <w:rFonts w:ascii="Times New Roman" w:eastAsia="Times New Roman" w:hAnsi="Times New Roman"/>
          <w:sz w:val="21"/>
        </w:rPr>
        <w:t>1.</w:t>
      </w:r>
      <w:r>
        <w:rPr>
          <w:rFonts w:ascii="楷体" w:eastAsia="楷体" w:hAnsi="楷体" w:hint="eastAsia"/>
          <w:sz w:val="21"/>
        </w:rPr>
        <w:t xml:space="preserve">若写出 </w:t>
      </w:r>
      <w:r>
        <w:rPr>
          <w:rFonts w:ascii="Times New Roman" w:eastAsia="Times New Roman" w:hAnsi="Times New Roman"/>
          <w:i/>
          <w:sz w:val="24"/>
        </w:rPr>
        <w:t xml:space="preserve">H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 xml:space="preserve">1 </w:t>
      </w:r>
      <w:r>
        <w:rPr>
          <w:rFonts w:ascii="Times New Roman" w:eastAsia="Times New Roman" w:hAnsi="Times New Roman"/>
          <w:sz w:val="24"/>
        </w:rPr>
        <w:t>g</w:t>
      </w:r>
      <w:r>
        <w:rPr>
          <w:rFonts w:ascii="Times New Roman" w:eastAsia="Times New Roman" w:hAnsi="Times New Roman"/>
          <w:i/>
          <w:sz w:val="24"/>
        </w:rPr>
        <w:t xml:space="preserve">t </w:t>
      </w:r>
      <w:r>
        <w:rPr>
          <w:rFonts w:ascii="Times New Roman" w:eastAsia="Times New Roman" w:hAnsi="Times New Roman"/>
          <w:position w:val="11"/>
          <w:sz w:val="14"/>
        </w:rPr>
        <w:t xml:space="preserve">2 </w:t>
      </w:r>
      <w:r>
        <w:rPr>
          <w:rFonts w:ascii="楷体" w:eastAsia="楷体" w:hAnsi="楷体" w:hint="eastAsia"/>
          <w:sz w:val="21"/>
        </w:rPr>
        <w:t xml:space="preserve">或 </w:t>
      </w:r>
      <w:r>
        <w:rPr>
          <w:rFonts w:ascii="Times New Roman" w:eastAsia="Times New Roman" w:hAnsi="Times New Roman"/>
          <w:i/>
          <w:sz w:val="24"/>
        </w:rPr>
        <w:t xml:space="preserve">h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position w:val="15"/>
          <w:sz w:val="24"/>
        </w:rPr>
        <w:t xml:space="preserve">1 </w:t>
      </w:r>
      <w:r>
        <w:rPr>
          <w:rFonts w:ascii="Times New Roman" w:eastAsia="Times New Roman" w:hAnsi="Times New Roman"/>
          <w:sz w:val="24"/>
        </w:rPr>
        <w:t>g</w:t>
      </w:r>
      <w:r>
        <w:rPr>
          <w:rFonts w:ascii="Times New Roman" w:eastAsia="Times New Roman" w:hAnsi="Times New Roman"/>
          <w:i/>
          <w:sz w:val="24"/>
        </w:rPr>
        <w:t xml:space="preserve">t </w:t>
      </w:r>
      <w:r>
        <w:rPr>
          <w:rFonts w:ascii="Times New Roman" w:eastAsia="Times New Roman" w:hAnsi="Times New Roman"/>
          <w:position w:val="11"/>
          <w:sz w:val="14"/>
        </w:rPr>
        <w:t xml:space="preserve">2 </w:t>
      </w:r>
      <w:r>
        <w:rPr>
          <w:rFonts w:ascii="楷体" w:eastAsia="楷体" w:hAnsi="楷体" w:hint="eastAsia"/>
          <w:sz w:val="21"/>
        </w:rPr>
        <w:t xml:space="preserve">，给 </w:t>
      </w:r>
      <w:r>
        <w:rPr>
          <w:rFonts w:ascii="Times New Roman" w:eastAsia="Times New Roman" w:hAnsi="Times New Roman"/>
          <w:sz w:val="21"/>
        </w:rPr>
        <w:t xml:space="preserve">2 </w:t>
      </w:r>
      <w:r>
        <w:rPr>
          <w:rFonts w:ascii="楷体" w:eastAsia="楷体" w:hAnsi="楷体" w:hint="eastAsia"/>
          <w:sz w:val="21"/>
        </w:rPr>
        <w:t>分</w:t>
      </w:r>
    </w:p>
    <w:p>
      <w:pPr>
        <w:pStyle w:val="Heading2"/>
        <w:tabs>
          <w:tab w:val="left" w:pos="3665"/>
        </w:tabs>
        <w:ind w:left="2544"/>
      </w:pPr>
      <w:r>
        <w:t>2</w:t>
      </w:r>
      <w:r>
        <w:tab/>
      </w:r>
      <w:r>
        <w:t>2</w:t>
      </w:r>
    </w:p>
    <w:p>
      <w:pPr>
        <w:pStyle w:val="ListParagraph"/>
        <w:numPr>
          <w:ilvl w:val="0"/>
          <w:numId w:val="1"/>
        </w:numPr>
        <w:tabs>
          <w:tab w:val="left" w:pos="1460"/>
        </w:tabs>
        <w:spacing w:before="5" w:after="0" w:line="354" w:lineRule="exact"/>
        <w:ind w:left="1460" w:right="0" w:hanging="202"/>
        <w:jc w:val="left"/>
        <w:rPr>
          <w:rFonts w:ascii="Times New Roman" w:hAnsi="Times New Roman"/>
          <w:sz w:val="14"/>
        </w:rPr>
      </w:pPr>
      <w:r>
        <w:rPr>
          <w:spacing w:val="-12"/>
          <w:sz w:val="21"/>
        </w:rPr>
        <w:t xml:space="preserve">若直接写出 </w:t>
      </w:r>
      <w:r>
        <w:rPr>
          <w:rFonts w:ascii="Times New Roman" w:hAnsi="Times New Roman"/>
          <w:spacing w:val="9"/>
          <w:sz w:val="24"/>
        </w:rPr>
        <w:t>2</w:t>
      </w:r>
      <w:r>
        <w:rPr>
          <w:rFonts w:ascii="Times New Roman" w:hAnsi="Times New Roman"/>
          <w:i/>
          <w:spacing w:val="9"/>
          <w:sz w:val="24"/>
        </w:rPr>
        <w:t>g</w:t>
      </w:r>
      <w:r>
        <w:rPr>
          <w:rFonts w:ascii="Symbol" w:hAnsi="Symbol"/>
          <w:spacing w:val="9"/>
          <w:sz w:val="31"/>
        </w:rPr>
        <w:sym w:font="Symbol" w:char="F028"/>
      </w:r>
      <w:r>
        <w:rPr>
          <w:rFonts w:ascii="Times New Roman" w:hAnsi="Times New Roman"/>
          <w:i/>
          <w:spacing w:val="9"/>
          <w:sz w:val="24"/>
        </w:rPr>
        <w:t xml:space="preserve">H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pacing w:val="-16"/>
          <w:sz w:val="24"/>
        </w:rPr>
        <w:t xml:space="preserve"> </w:t>
      </w:r>
      <w:r>
        <w:rPr>
          <w:rFonts w:ascii="Times New Roman" w:hAnsi="Times New Roman"/>
          <w:i/>
          <w:spacing w:val="6"/>
          <w:sz w:val="24"/>
        </w:rPr>
        <w:t>h</w:t>
      </w:r>
      <w:r>
        <w:rPr>
          <w:rFonts w:ascii="Symbol" w:hAnsi="Symbol"/>
          <w:spacing w:val="6"/>
          <w:sz w:val="31"/>
        </w:rPr>
        <w:sym w:font="Symbol" w:char="F029"/>
      </w:r>
      <w:r>
        <w:rPr>
          <w:rFonts w:ascii="Times New Roman" w:hAnsi="Times New Roman"/>
          <w:spacing w:val="-42"/>
          <w:sz w:val="31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 xml:space="preserve">2 </w:t>
      </w:r>
      <w:r>
        <w:rPr>
          <w:spacing w:val="-34"/>
          <w:sz w:val="21"/>
        </w:rPr>
        <w:t xml:space="preserve">、 </w:t>
      </w:r>
      <w:r>
        <w:rPr>
          <w:rFonts w:ascii="Times New Roman" w:hAnsi="Times New Roman"/>
          <w:spacing w:val="5"/>
          <w:sz w:val="24"/>
        </w:rPr>
        <w:t>2</w:t>
      </w:r>
      <w:r>
        <w:rPr>
          <w:rFonts w:ascii="Times New Roman" w:hAnsi="Times New Roman"/>
          <w:i/>
          <w:spacing w:val="5"/>
          <w:sz w:val="24"/>
        </w:rPr>
        <w:t>gh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>2</w:t>
      </w:r>
      <w:r>
        <w:rPr>
          <w:rFonts w:ascii="Times New Roman" w:hAnsi="Times New Roman"/>
          <w:spacing w:val="-2"/>
          <w:position w:val="11"/>
          <w:sz w:val="14"/>
        </w:rPr>
        <w:t xml:space="preserve"> </w:t>
      </w:r>
      <w:r>
        <w:rPr>
          <w:spacing w:val="-34"/>
          <w:sz w:val="21"/>
        </w:rPr>
        <w:t xml:space="preserve">、 </w:t>
      </w:r>
      <w:r>
        <w:rPr>
          <w:rFonts w:ascii="Times New Roman" w:hAnsi="Times New Roman"/>
          <w:spacing w:val="5"/>
          <w:sz w:val="24"/>
        </w:rPr>
        <w:t>2</w:t>
      </w:r>
      <w:r>
        <w:rPr>
          <w:rFonts w:ascii="Times New Roman" w:hAnsi="Times New Roman"/>
          <w:i/>
          <w:spacing w:val="5"/>
          <w:sz w:val="24"/>
        </w:rPr>
        <w:t>gH</w:t>
      </w:r>
      <w:r>
        <w:rPr>
          <w:rFonts w:ascii="Times New Roman" w:hAnsi="Times New Roman"/>
          <w:i/>
          <w:spacing w:val="25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>2</w:t>
      </w:r>
    </w:p>
    <w:p>
      <w:pPr>
        <w:spacing w:after="0" w:line="354" w:lineRule="exact"/>
        <w:jc w:val="left"/>
        <w:rPr>
          <w:rFonts w:ascii="Times New Roman" w:hAnsi="Times New Roman"/>
          <w:sz w:val="14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tabs>
          <w:tab w:val="left" w:pos="3690"/>
          <w:tab w:val="left" w:pos="5468"/>
        </w:tabs>
        <w:spacing w:before="6"/>
        <w:ind w:left="1287" w:right="0" w:firstLine="0"/>
        <w:jc w:val="left"/>
        <w:rPr>
          <w:rFonts w:ascii="Times New Roman" w:hAnsi="Times New Roman"/>
          <w:sz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8" o:spid="_x0000_s1031" type="#_x0000_t202" style="height:7.7pt;margin-left:229.8pt;margin-top:12.65pt;mso-height-relative:page;mso-position-horizontal-relative:page;mso-width-relative:page;position:absolute;width:3.5pt;z-index:-251629568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o</w:t>
                  </w:r>
                </w:p>
              </w:txbxContent>
            </v:textbox>
          </v:shape>
        </w:pict>
      </w:r>
      <w:r>
        <w:pict>
          <v:shape id="文本框 9" o:spid="_x0000_s1032" type="#_x0000_t202" style="height:7.7pt;margin-left:322.85pt;margin-top:12.65pt;mso-height-relative:page;mso-position-horizontal-relative:page;mso-width-relative:page;position:absolute;width:3.5pt;z-index:-251628544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i/>
                      <w:sz w:val="14"/>
                    </w:rPr>
                  </w:pPr>
                  <w:r>
                    <w:rPr>
                      <w:rFonts w:ascii="Times New Roman"/>
                      <w:i/>
                      <w:w w:val="99"/>
                      <w:sz w:val="14"/>
                    </w:rPr>
                    <w:t>o</w:t>
                  </w:r>
                </w:p>
              </w:txbxContent>
            </v:textbox>
          </v:shape>
        </w:pict>
      </w:r>
      <w:r>
        <w:pict>
          <v:shape id="文本框 10" o:spid="_x0000_s1033" type="#_x0000_t202" style="height:7.7pt;margin-left:407.65pt;margin-top:12.65pt;mso-height-relative:page;mso-position-horizontal-relative:page;mso-width-relative:page;position:absolute;width:3.5pt;z-index:-251627520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i/>
                      <w:sz w:val="14"/>
                    </w:rPr>
                  </w:pPr>
                  <w:r>
                    <w:rPr>
                      <w:rFonts w:ascii="Times New Roman"/>
                      <w:i/>
                      <w:w w:val="99"/>
                      <w:sz w:val="14"/>
                    </w:rPr>
                    <w:t>o</w:t>
                  </w:r>
                </w:p>
              </w:txbxContent>
            </v:textbox>
          </v:shape>
        </w:pict>
      </w:r>
      <w:r>
        <w:rPr>
          <w:rFonts w:ascii="Times New Roman" w:hAnsi="Times New Roman"/>
          <w:spacing w:val="9"/>
          <w:sz w:val="24"/>
        </w:rPr>
        <w:t>2</w:t>
      </w:r>
      <w:r>
        <w:rPr>
          <w:rFonts w:ascii="Times New Roman" w:hAnsi="Times New Roman"/>
          <w:i/>
          <w:spacing w:val="9"/>
          <w:sz w:val="24"/>
        </w:rPr>
        <w:t>g</w:t>
      </w:r>
      <w:r>
        <w:rPr>
          <w:rFonts w:ascii="Symbol" w:hAnsi="Symbol"/>
          <w:spacing w:val="9"/>
          <w:sz w:val="31"/>
        </w:rPr>
        <w:sym w:font="Symbol" w:char="F028"/>
      </w:r>
      <w:r>
        <w:rPr>
          <w:rFonts w:ascii="Times New Roman" w:hAnsi="Times New Roman"/>
          <w:i/>
          <w:spacing w:val="9"/>
          <w:sz w:val="24"/>
        </w:rPr>
        <w:t>H</w:t>
      </w:r>
      <w:r>
        <w:rPr>
          <w:rFonts w:ascii="Times New Roman" w:hAnsi="Times New Roman"/>
          <w:i/>
          <w:spacing w:val="2"/>
          <w:sz w:val="24"/>
        </w:rPr>
        <w:t xml:space="preserve">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pacing w:val="-20"/>
          <w:sz w:val="24"/>
        </w:rPr>
        <w:t xml:space="preserve"> </w:t>
      </w:r>
      <w:r>
        <w:rPr>
          <w:rFonts w:ascii="Times New Roman" w:hAnsi="Times New Roman"/>
          <w:i/>
          <w:spacing w:val="6"/>
          <w:sz w:val="24"/>
        </w:rPr>
        <w:t>h</w:t>
      </w:r>
      <w:r>
        <w:rPr>
          <w:rFonts w:ascii="Symbol" w:hAnsi="Symbol"/>
          <w:spacing w:val="6"/>
          <w:sz w:val="31"/>
        </w:rPr>
        <w:sym w:font="Symbol" w:char="F029"/>
      </w:r>
      <w:r>
        <w:rPr>
          <w:rFonts w:ascii="Times New Roman" w:hAnsi="Times New Roman"/>
          <w:spacing w:val="-45"/>
          <w:sz w:val="31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>2</w:t>
      </w:r>
      <w:r>
        <w:rPr>
          <w:rFonts w:ascii="Times New Roman" w:hAnsi="Times New Roman"/>
          <w:spacing w:val="19"/>
          <w:position w:val="11"/>
          <w:sz w:val="14"/>
        </w:rPr>
        <w:t xml:space="preserve"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24"/>
          <w:sz w:val="24"/>
        </w:rPr>
        <w:t xml:space="preserve"> </w:t>
      </w:r>
      <w:r>
        <w:rPr>
          <w:rFonts w:ascii="Times New Roman" w:hAnsi="Times New Roman"/>
          <w:spacing w:val="7"/>
          <w:sz w:val="24"/>
        </w:rPr>
        <w:t>v</w:t>
      </w:r>
      <w:r>
        <w:rPr>
          <w:rFonts w:ascii="Times New Roman" w:hAnsi="Times New Roman"/>
          <w:spacing w:val="7"/>
          <w:position w:val="11"/>
          <w:sz w:val="14"/>
        </w:rPr>
        <w:t>2</w:t>
      </w:r>
      <w:r>
        <w:rPr>
          <w:rFonts w:ascii="Times New Roman" w:hAnsi="Times New Roman"/>
          <w:spacing w:val="7"/>
          <w:position w:val="11"/>
          <w:sz w:val="14"/>
        </w:rPr>
        <w:tab/>
      </w:r>
      <w:r>
        <w:rPr>
          <w:rFonts w:ascii="Times New Roman" w:hAnsi="Times New Roman"/>
          <w:spacing w:val="5"/>
          <w:sz w:val="24"/>
        </w:rPr>
        <w:t>2</w:t>
      </w:r>
      <w:r>
        <w:rPr>
          <w:rFonts w:ascii="Times New Roman" w:hAnsi="Times New Roman"/>
          <w:i/>
          <w:spacing w:val="5"/>
          <w:sz w:val="24"/>
        </w:rPr>
        <w:t xml:space="preserve">gH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>2</w:t>
      </w:r>
      <w:r>
        <w:rPr>
          <w:rFonts w:ascii="Times New Roman" w:hAnsi="Times New Roman"/>
          <w:spacing w:val="36"/>
          <w:position w:val="11"/>
          <w:sz w:val="14"/>
        </w:rPr>
        <w:t xml:space="preserve">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28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>2</w:t>
      </w:r>
      <w:r>
        <w:rPr>
          <w:rFonts w:ascii="Times New Roman" w:hAnsi="Times New Roman"/>
          <w:spacing w:val="8"/>
          <w:position w:val="11"/>
          <w:sz w:val="14"/>
        </w:rPr>
        <w:tab/>
      </w:r>
      <w:r>
        <w:rPr>
          <w:rFonts w:ascii="Times New Roman" w:hAnsi="Times New Roman"/>
          <w:spacing w:val="5"/>
          <w:sz w:val="24"/>
        </w:rPr>
        <w:t>2</w:t>
      </w:r>
      <w:r>
        <w:rPr>
          <w:rFonts w:ascii="Times New Roman" w:hAnsi="Times New Roman"/>
          <w:i/>
          <w:spacing w:val="5"/>
          <w:sz w:val="24"/>
        </w:rPr>
        <w:t xml:space="preserve">gh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 xml:space="preserve">2 </w:t>
      </w: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pacing w:val="-3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BodyText"/>
        <w:spacing w:before="108"/>
        <w:ind w:left="122"/>
        <w:rPr>
          <w:rFonts w:ascii="楷体" w:eastAsia="楷体" w:hint="eastAsia"/>
        </w:rPr>
      </w:pPr>
      <w:r>
        <w:br w:type="column"/>
      </w:r>
      <w:r>
        <w:rPr>
          <w:rFonts w:ascii="楷体" w:eastAsia="楷体" w:hint="eastAsia"/>
        </w:rPr>
        <w:t>总高度的符号不作</w:t>
      </w:r>
    </w:p>
    <w:p>
      <w:pPr>
        <w:spacing w:after="0"/>
        <w:rPr>
          <w:rFonts w:ascii="楷体" w:eastAsia="楷体" w:hint="eastAsia"/>
        </w:rPr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6640" w:space="40"/>
            <w:col w:w="2050"/>
          </w:cols>
        </w:sectPr>
      </w:pPr>
    </w:p>
    <w:p>
      <w:pPr>
        <w:pStyle w:val="BodyText"/>
        <w:spacing w:before="53" w:line="255" w:lineRule="exact"/>
        <w:ind w:left="1248"/>
        <w:rPr>
          <w:rFonts w:ascii="楷体" w:eastAsia="楷体" w:hint="eastAsia"/>
        </w:rPr>
      </w:pPr>
      <w:r>
        <w:rPr>
          <w:rFonts w:ascii="楷体" w:eastAsia="楷体" w:hint="eastAsia"/>
        </w:rPr>
        <w:t xml:space="preserve">要求，都给 </w:t>
      </w:r>
      <w:r>
        <w:rPr>
          <w:rFonts w:ascii="Times New Roman" w:eastAsia="Times New Roman"/>
        </w:rPr>
        <w:t xml:space="preserve">4 </w:t>
      </w:r>
      <w:r>
        <w:rPr>
          <w:rFonts w:ascii="楷体" w:eastAsia="楷体" w:hint="eastAsia"/>
        </w:rPr>
        <w:t>分。</w:t>
      </w:r>
    </w:p>
    <w:p>
      <w:pPr>
        <w:pStyle w:val="ListParagraph"/>
        <w:numPr>
          <w:ilvl w:val="0"/>
          <w:numId w:val="1"/>
        </w:numPr>
        <w:tabs>
          <w:tab w:val="left" w:pos="1408"/>
          <w:tab w:val="left" w:pos="2794"/>
        </w:tabs>
        <w:spacing w:before="0" w:after="0" w:line="366" w:lineRule="exact"/>
        <w:ind w:left="1407" w:right="0" w:hanging="160"/>
        <w:jc w:val="left"/>
        <w:rPr>
          <w:rFonts w:ascii="Symbol" w:hAnsi="Symbol"/>
          <w:sz w:val="3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1696085</wp:posOffset>
                </wp:positionH>
                <wp:positionV relativeFrom="paragraph">
                  <wp:posOffset>167005</wp:posOffset>
                </wp:positionV>
                <wp:extent cx="27940" cy="64135"/>
                <wp:effectExtent l="5715" t="2540" r="17145" b="9525"/>
                <wp:wrapNone/>
                <wp:docPr id="13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712085" y="4274820"/>
                          <a:ext cx="27940" cy="64135"/>
                        </a:xfrm>
                        <a:prstGeom prst="line">
                          <a:avLst/>
                        </a:prstGeom>
                        <a:ln w="1271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" o:spid="_x0000_s1034" style="mso-height-relative:page;mso-width-relative:page;position:absolute;z-index:-251640832" from="133.55pt,13.15pt" to="135.75pt,18.2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163830</wp:posOffset>
                </wp:positionV>
                <wp:extent cx="19685" cy="11430"/>
                <wp:effectExtent l="2540" t="3810" r="3175" b="10160"/>
                <wp:wrapNone/>
                <wp:docPr id="12" name="直线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V="1">
                          <a:off x="2692400" y="4271645"/>
                          <a:ext cx="19685" cy="1143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" o:spid="_x0000_s1035" style="flip:y;mso-height-relative:page;mso-width-relative:page;position:absolute;z-index:-251642880" from="132pt,12.9pt" to="133.55pt,13.8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1"/>
        </w:rPr>
        <w:t>但直接</w:t>
      </w:r>
      <w:r>
        <w:rPr>
          <w:spacing w:val="34"/>
          <w:sz w:val="21"/>
        </w:rPr>
        <w:t>写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pacing w:val="9"/>
          <w:sz w:val="24"/>
        </w:rPr>
        <w:t>2</w:t>
      </w:r>
      <w:r>
        <w:rPr>
          <w:rFonts w:ascii="Times New Roman" w:hAnsi="Times New Roman"/>
          <w:i/>
          <w:spacing w:val="9"/>
          <w:sz w:val="24"/>
        </w:rPr>
        <w:t>g</w:t>
      </w:r>
      <w:r>
        <w:rPr>
          <w:rFonts w:ascii="Symbol" w:hAnsi="Symbol"/>
          <w:spacing w:val="9"/>
          <w:sz w:val="31"/>
        </w:rPr>
        <w:sym w:font="Symbol" w:char="F028"/>
      </w:r>
      <w:r>
        <w:rPr>
          <w:rFonts w:ascii="Times New Roman" w:hAnsi="Times New Roman"/>
          <w:i/>
          <w:spacing w:val="9"/>
          <w:sz w:val="24"/>
        </w:rPr>
        <w:t>H</w:t>
      </w:r>
      <w:r>
        <w:rPr>
          <w:rFonts w:ascii="Times New Roman" w:hAnsi="Times New Roman"/>
          <w:i/>
          <w:spacing w:val="-17"/>
          <w:sz w:val="24"/>
        </w:rPr>
        <w:t xml:space="preserve">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pacing w:val="-32"/>
          <w:sz w:val="24"/>
        </w:rPr>
        <w:t xml:space="preserve"> </w:t>
      </w:r>
      <w:r>
        <w:rPr>
          <w:rFonts w:ascii="Times New Roman" w:hAnsi="Times New Roman"/>
          <w:i/>
          <w:spacing w:val="-3"/>
          <w:sz w:val="24"/>
        </w:rPr>
        <w:t>h</w:t>
      </w:r>
      <w:r>
        <w:rPr>
          <w:rFonts w:ascii="Symbol" w:hAnsi="Symbol"/>
          <w:spacing w:val="-3"/>
          <w:sz w:val="31"/>
        </w:rPr>
        <w:sym w:font="Symbol" w:char="F029"/>
      </w:r>
    </w:p>
    <w:p>
      <w:pPr>
        <w:pStyle w:val="BodyText"/>
        <w:spacing w:before="2"/>
        <w:rPr>
          <w:rFonts w:ascii="Symbol" w:hAnsi="Symbol"/>
          <w:sz w:val="32"/>
        </w:rPr>
      </w:pPr>
      <w:r>
        <w:br w:type="column"/>
      </w:r>
    </w:p>
    <w:p>
      <w:pPr>
        <w:pStyle w:val="BodyText"/>
        <w:ind w:left="113"/>
        <w:rPr>
          <w:rFonts w:ascii="楷体" w:eastAsia="楷体" w:hint="eastAsia"/>
        </w:rPr>
      </w:pPr>
      <w:r>
        <w:rPr>
          <w:rFonts w:ascii="楷体" w:eastAsia="楷体" w:hint="eastAsia"/>
        </w:rPr>
        <w:t xml:space="preserve">没有原始公式，只给 </w:t>
      </w:r>
      <w:r>
        <w:rPr>
          <w:rFonts w:ascii="Times New Roman" w:eastAsia="Times New Roman"/>
        </w:rPr>
        <w:t xml:space="preserve">2 </w:t>
      </w:r>
      <w:r>
        <w:rPr>
          <w:rFonts w:ascii="楷体" w:eastAsia="楷体" w:hint="eastAsia"/>
        </w:rPr>
        <w:t>分</w:t>
      </w:r>
    </w:p>
    <w:p>
      <w:pPr>
        <w:spacing w:after="0"/>
        <w:rPr>
          <w:rFonts w:ascii="楷体" w:eastAsia="楷体" w:hint="eastAsia"/>
        </w:rPr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779" w:space="40"/>
            <w:col w:w="4911"/>
          </w:cols>
        </w:sectPr>
      </w:pPr>
    </w:p>
    <w:p>
      <w:pPr>
        <w:pStyle w:val="BodyText"/>
        <w:spacing w:before="51"/>
        <w:ind w:left="2508"/>
        <w:rPr>
          <w:rFonts w:ascii="楷体" w:eastAsia="楷体" w:hint="eastAsia"/>
        </w:rPr>
      </w:pPr>
      <w:r>
        <w:rPr>
          <w:rFonts w:ascii="Times New Roman" w:eastAsia="Times New Roman"/>
        </w:rPr>
        <w:t xml:space="preserve">g </w:t>
      </w:r>
      <w:r>
        <w:rPr>
          <w:rFonts w:ascii="楷体" w:eastAsia="楷体" w:hint="eastAsia"/>
        </w:rPr>
        <w:t xml:space="preserve">写成 </w:t>
      </w:r>
      <w:r>
        <w:rPr>
          <w:rFonts w:ascii="Times New Roman" w:eastAsia="Times New Roman"/>
        </w:rPr>
        <w:t xml:space="preserve">a </w:t>
      </w:r>
      <w:r>
        <w:rPr>
          <w:rFonts w:ascii="楷体" w:eastAsia="楷体" w:hint="eastAsia"/>
        </w:rPr>
        <w:t>也同样给分。</w:t>
      </w:r>
    </w:p>
    <w:p>
      <w:pPr>
        <w:pStyle w:val="BodyText"/>
        <w:spacing w:before="4" w:line="242" w:lineRule="auto"/>
        <w:ind w:left="1248" w:right="111" w:firstLine="9"/>
        <w:rPr>
          <w:rFonts w:ascii="楷体" w:eastAsia="楷体" w:hint="eastAsia"/>
        </w:rPr>
      </w:pPr>
      <w:r>
        <w:rPr>
          <w:rFonts w:ascii="Times New Roman" w:eastAsia="Times New Roman"/>
          <w:spacing w:val="1"/>
          <w:w w:val="99"/>
        </w:rPr>
        <w:t>4</w:t>
      </w:r>
      <w:r>
        <w:rPr>
          <w:rFonts w:ascii="楷体" w:eastAsia="楷体" w:hint="eastAsia"/>
          <w:spacing w:val="-13"/>
          <w:w w:val="99"/>
        </w:rPr>
        <w:t>、有原始公式，答案正确，结果单位没错给满分，结果单位有错，整题</w:t>
      </w: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rFonts w:ascii="楷体" w:eastAsia="楷体" w:hint="eastAsia"/>
          <w:spacing w:val="-133"/>
          <w:w w:val="99"/>
        </w:rPr>
        <w:t>）</w:t>
      </w: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楷体" w:eastAsia="楷体" w:hint="eastAsia"/>
          <w:w w:val="99"/>
        </w:rPr>
        <w:t>）</w:t>
      </w:r>
      <w:r>
        <w:rPr>
          <w:rFonts w:ascii="楷体" w:eastAsia="楷体" w:hint="eastAsia"/>
          <w:spacing w:val="-13"/>
        </w:rPr>
        <w:t xml:space="preserve">问只扣 </w:t>
      </w:r>
      <w:r>
        <w:rPr>
          <w:rFonts w:ascii="Times New Roman" w:eastAsia="Times New Roman"/>
        </w:rPr>
        <w:t xml:space="preserve">1 </w:t>
      </w:r>
      <w:r>
        <w:rPr>
          <w:rFonts w:ascii="楷体" w:eastAsia="楷体" w:hint="eastAsia"/>
        </w:rPr>
        <w:t>分，不重复扣分。</w:t>
      </w:r>
    </w:p>
    <w:p>
      <w:pPr>
        <w:pStyle w:val="BodyText"/>
        <w:spacing w:before="9"/>
        <w:rPr>
          <w:rFonts w:ascii="楷体"/>
          <w:sz w:val="12"/>
        </w:rPr>
      </w:pPr>
    </w:p>
    <w:p>
      <w:pPr>
        <w:spacing w:after="0"/>
        <w:rPr>
          <w:rFonts w:ascii="楷体"/>
          <w:sz w:val="12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95"/>
        <w:ind w:left="199" w:right="0" w:firstLine="0"/>
        <w:jc w:val="left"/>
        <w:rPr>
          <w:rFonts w:ascii="Times New Roman" w:hAnsi="Times New Roman"/>
          <w:sz w:val="1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99060</wp:posOffset>
                </wp:positionV>
                <wp:extent cx="1370330" cy="1437640"/>
                <wp:effectExtent l="4445" t="951865" r="9525" b="0"/>
                <wp:wrapNone/>
                <wp:docPr id="14" name="任意多边形 2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618740" y="5100320"/>
                          <a:ext cx="1370330" cy="143764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2158" h="2264">
                              <a:moveTo>
                                <a:pt x="196" y="-1200"/>
                              </a:moveTo>
                              <a:lnTo>
                                <a:pt x="255" y="-1492"/>
                              </a:lnTo>
                              <a:moveTo>
                                <a:pt x="255" y="-1492"/>
                              </a:moveTo>
                              <a:lnTo>
                                <a:pt x="1248" y="-1492"/>
                              </a:lnTo>
                              <a:moveTo>
                                <a:pt x="87" y="502"/>
                              </a:moveTo>
                              <a:lnTo>
                                <a:pt x="0" y="772"/>
                              </a:lnTo>
                              <a:moveTo>
                                <a:pt x="1881" y="655"/>
                              </a:moveTo>
                              <a:lnTo>
                                <a:pt x="2158" y="655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21" o:spid="_x0000_s1036" style="height:113.2pt;margin-left:126.2pt;margin-top:7.8pt;mso-height-relative:page;mso-width-relative:page;position:absolute;width:107.9pt;z-index:-251638784" coordsize="2158,2264" o:spt="100" adj="-11796480,,5400" path="m196,-1200l255,-1492m255,-1492l1248,-1492m87,502l,772m1881,655l2158,655e" filled="f" stroked="t">
                <v:stroke joinstyle="round"/>
                <o:lock v:ext="edit" aspectratio="f"/>
              </v:shape>
            </w:pict>
          </mc:Fallback>
        </mc:AlternateContent>
      </w:r>
      <w:r>
        <w:pict>
          <v:shape id="文本框 11" o:spid="_x0000_s1037" type="#_x0000_t202" style="height:7.7pt;margin-left:414.5pt;margin-top:13.75pt;mso-height-relative:page;mso-position-horizontal-relative:page;mso-width-relative:page;position:absolute;width:3.5pt;z-index:-251626496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0</w:t>
                  </w:r>
                </w:p>
              </w:txbxContent>
            </v:textbox>
          </v:shape>
        </w:pict>
      </w:r>
      <w:r>
        <w:rPr>
          <w:spacing w:val="-1"/>
          <w:w w:val="99"/>
          <w:position w:val="2"/>
          <w:sz w:val="21"/>
        </w:rPr>
        <w:t>（</w:t>
      </w:r>
      <w:r>
        <w:rPr>
          <w:rFonts w:ascii="Times New Roman" w:hAnsi="Times New Roman"/>
          <w:spacing w:val="1"/>
          <w:w w:val="99"/>
          <w:position w:val="2"/>
          <w:sz w:val="21"/>
        </w:rPr>
        <w:t>2</w:t>
      </w:r>
      <w:r>
        <w:rPr>
          <w:spacing w:val="-118"/>
          <w:w w:val="99"/>
          <w:position w:val="2"/>
          <w:sz w:val="21"/>
        </w:rPr>
        <w:t>）</w:t>
      </w:r>
      <w:r>
        <w:rPr>
          <w:spacing w:val="-3"/>
          <w:w w:val="99"/>
          <w:position w:val="2"/>
          <w:sz w:val="21"/>
        </w:rPr>
        <w:t>（</w:t>
      </w:r>
      <w:r>
        <w:rPr>
          <w:w w:val="99"/>
          <w:position w:val="2"/>
          <w:sz w:val="21"/>
        </w:rPr>
        <w:t>共</w:t>
      </w:r>
      <w:r>
        <w:rPr>
          <w:spacing w:val="-50"/>
          <w:position w:val="2"/>
          <w:sz w:val="21"/>
        </w:rPr>
        <w:t xml:space="preserve"> </w:t>
      </w:r>
      <w:r>
        <w:rPr>
          <w:rFonts w:ascii="Times New Roman" w:hAnsi="Times New Roman"/>
          <w:w w:val="99"/>
          <w:position w:val="2"/>
          <w:sz w:val="21"/>
        </w:rPr>
        <w:t>4</w:t>
      </w:r>
      <w:r>
        <w:rPr>
          <w:rFonts w:ascii="Times New Roman" w:hAnsi="Times New Roman"/>
          <w:spacing w:val="-1"/>
          <w:position w:val="2"/>
          <w:sz w:val="21"/>
        </w:rPr>
        <w:t xml:space="preserve"> </w:t>
      </w:r>
      <w:r>
        <w:rPr>
          <w:spacing w:val="2"/>
          <w:w w:val="99"/>
          <w:position w:val="2"/>
          <w:sz w:val="21"/>
        </w:rPr>
        <w:t>分</w:t>
      </w:r>
      <w:r>
        <w:rPr>
          <w:spacing w:val="-15"/>
          <w:w w:val="99"/>
          <w:position w:val="2"/>
          <w:sz w:val="21"/>
        </w:rPr>
        <w:t>）</w:t>
      </w:r>
      <w:r>
        <w:rPr>
          <w:spacing w:val="-1"/>
          <w:w w:val="99"/>
          <w:position w:val="2"/>
          <w:sz w:val="21"/>
        </w:rPr>
        <w:t>运动员末速度为</w:t>
      </w:r>
      <w:r>
        <w:rPr>
          <w:spacing w:val="-53"/>
          <w:position w:val="2"/>
          <w:sz w:val="21"/>
        </w:rPr>
        <w:t xml:space="preserve"> </w:t>
      </w:r>
      <w:r>
        <w:rPr>
          <w:rFonts w:ascii="Times New Roman" w:hAnsi="Times New Roman"/>
          <w:spacing w:val="1"/>
          <w:w w:val="99"/>
          <w:position w:val="2"/>
          <w:sz w:val="21"/>
        </w:rPr>
        <w:t>0</w:t>
      </w:r>
      <w:r>
        <w:rPr>
          <w:spacing w:val="-3"/>
          <w:w w:val="99"/>
          <w:position w:val="2"/>
          <w:sz w:val="21"/>
        </w:rPr>
        <w:t>，设水池的最小水深为</w:t>
      </w:r>
      <w:r>
        <w:rPr>
          <w:spacing w:val="-53"/>
          <w:position w:val="2"/>
          <w:sz w:val="21"/>
        </w:rPr>
        <w:t xml:space="preserve"> </w:t>
      </w:r>
      <w:r>
        <w:rPr>
          <w:rFonts w:ascii="Times New Roman" w:hAnsi="Times New Roman"/>
          <w:i/>
          <w:w w:val="99"/>
          <w:position w:val="2"/>
          <w:sz w:val="21"/>
        </w:rPr>
        <w:t>H</w:t>
      </w:r>
      <w:r>
        <w:rPr>
          <w:rFonts w:ascii="Times New Roman" w:hAnsi="Times New Roman"/>
          <w:i/>
          <w:spacing w:val="1"/>
          <w:w w:val="108"/>
          <w:position w:val="2"/>
          <w:sz w:val="21"/>
          <w:vertAlign w:val="subscript"/>
        </w:rPr>
        <w:t>0</w:t>
      </w:r>
      <w:r>
        <w:rPr>
          <w:spacing w:val="-6"/>
          <w:w w:val="99"/>
          <w:position w:val="2"/>
          <w:sz w:val="21"/>
          <w:vertAlign w:val="baseline"/>
        </w:rPr>
        <w:t>，则：</w:t>
      </w:r>
      <w:r>
        <w:rPr>
          <w:spacing w:val="-84"/>
          <w:position w:val="2"/>
          <w:sz w:val="21"/>
          <w:vertAlign w:val="baseline"/>
        </w:rPr>
        <w:t xml:space="preserve"> </w:t>
      </w:r>
      <w:r>
        <w:rPr>
          <w:rFonts w:ascii="Times New Roman" w:hAnsi="Times New Roman"/>
          <w:spacing w:val="4"/>
          <w:w w:val="99"/>
          <w:position w:val="2"/>
          <w:sz w:val="24"/>
          <w:vertAlign w:val="baseline"/>
        </w:rPr>
        <w:t>2</w:t>
      </w:r>
      <w:r>
        <w:rPr>
          <w:rFonts w:ascii="Times New Roman" w:hAnsi="Times New Roman"/>
          <w:i/>
          <w:w w:val="99"/>
          <w:position w:val="2"/>
          <w:sz w:val="24"/>
          <w:vertAlign w:val="baseline"/>
        </w:rPr>
        <w:t>aH</w:t>
      </w:r>
      <w:r>
        <w:rPr>
          <w:rFonts w:ascii="Times New Roman" w:hAnsi="Times New Roman"/>
          <w:i/>
          <w:spacing w:val="-4"/>
          <w:position w:val="2"/>
          <w:sz w:val="24"/>
          <w:vertAlign w:val="baseline"/>
        </w:rPr>
        <w:t xml:space="preserve">   </w:t>
      </w:r>
      <w:r>
        <w:rPr>
          <w:rFonts w:ascii="Symbol" w:hAnsi="Symbol"/>
          <w:w w:val="99"/>
          <w:position w:val="2"/>
          <w:sz w:val="24"/>
          <w:vertAlign w:val="baseline"/>
        </w:rPr>
        <w:sym w:font="Symbol" w:char="F03D"/>
      </w:r>
      <w:r>
        <w:rPr>
          <w:rFonts w:ascii="Times New Roman" w:hAnsi="Times New Roman"/>
          <w:spacing w:val="-8"/>
          <w:position w:val="2"/>
          <w:sz w:val="24"/>
          <w:vertAlign w:val="baseline"/>
        </w:rPr>
        <w:t xml:space="preserve"> </w:t>
      </w:r>
      <w:r>
        <w:rPr>
          <w:rFonts w:ascii="Times New Roman" w:hAnsi="Times New Roman"/>
          <w:w w:val="99"/>
          <w:position w:val="2"/>
          <w:sz w:val="24"/>
          <w:vertAlign w:val="baseline"/>
        </w:rPr>
        <w:t>0</w:t>
      </w:r>
      <w:r>
        <w:rPr>
          <w:rFonts w:ascii="Times New Roman" w:hAnsi="Times New Roman"/>
          <w:spacing w:val="-22"/>
          <w:position w:val="2"/>
          <w:sz w:val="24"/>
          <w:vertAlign w:val="baseline"/>
        </w:rPr>
        <w:t xml:space="preserve"> </w:t>
      </w:r>
      <w:r>
        <w:rPr>
          <w:rFonts w:ascii="Symbol" w:hAnsi="Symbol"/>
          <w:w w:val="99"/>
          <w:position w:val="2"/>
          <w:sz w:val="24"/>
          <w:vertAlign w:val="baseline"/>
        </w:rPr>
        <w:sym w:font="Symbol" w:char="F02D"/>
      </w:r>
      <w:r>
        <w:rPr>
          <w:rFonts w:ascii="Times New Roman" w:hAnsi="Times New Roman"/>
          <w:spacing w:val="-23"/>
          <w:position w:val="2"/>
          <w:sz w:val="24"/>
          <w:vertAlign w:val="baseline"/>
        </w:rPr>
        <w:t xml:space="preserve"> </w:t>
      </w:r>
      <w:r>
        <w:rPr>
          <w:rFonts w:ascii="Times New Roman" w:hAnsi="Times New Roman"/>
          <w:i/>
          <w:spacing w:val="16"/>
          <w:w w:val="99"/>
          <w:position w:val="2"/>
          <w:sz w:val="24"/>
          <w:vertAlign w:val="baseline"/>
        </w:rPr>
        <w:t>v</w:t>
      </w:r>
      <w:r>
        <w:rPr>
          <w:rFonts w:ascii="Times New Roman" w:hAnsi="Times New Roman"/>
          <w:w w:val="99"/>
          <w:position w:val="12"/>
          <w:sz w:val="14"/>
          <w:vertAlign w:val="baseline"/>
        </w:rPr>
        <w:t>2</w:t>
      </w:r>
    </w:p>
    <w:p>
      <w:pPr>
        <w:pStyle w:val="BodyText"/>
        <w:spacing w:before="129"/>
        <w:ind w:left="199"/>
        <w:rPr>
          <w:rFonts w:ascii="Times New Roman" w:eastAsia="Times New Roman"/>
        </w:rPr>
      </w:pPr>
      <w:r>
        <w:br w:type="column"/>
      </w:r>
      <w:r>
        <w:rPr>
          <w:rFonts w:ascii="Times New Roman" w:eastAsia="Times New Roman"/>
        </w:rPr>
        <w:t xml:space="preserve">(2 </w:t>
      </w:r>
      <w:r>
        <w:t>分</w:t>
      </w:r>
      <w:r>
        <w:rPr>
          <w:rFonts w:ascii="Times New Roman" w:eastAsia="Times New Roman"/>
        </w:rPr>
        <w:t>)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7581" w:space="217"/>
            <w:col w:w="932"/>
          </w:cols>
        </w:sectPr>
      </w:pPr>
    </w:p>
    <w:p>
      <w:pPr>
        <w:spacing w:before="237"/>
        <w:ind w:left="1339" w:right="0" w:firstLine="0"/>
        <w:jc w:val="left"/>
        <w:rPr>
          <w:rFonts w:ascii="Times New Roman" w:hAnsi="Times New Roman"/>
          <w:sz w:val="14"/>
        </w:rPr>
      </w:pPr>
      <w:r>
        <w:rPr>
          <w:spacing w:val="-30"/>
          <w:sz w:val="21"/>
        </w:rPr>
        <w:t xml:space="preserve">将 </w:t>
      </w:r>
      <w:r>
        <w:rPr>
          <w:rFonts w:ascii="Times New Roman" w:hAnsi="Times New Roman"/>
          <w:i/>
          <w:sz w:val="24"/>
        </w:rPr>
        <w:t xml:space="preserve">a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25 </w:t>
      </w:r>
      <w:r>
        <w:rPr>
          <w:rFonts w:ascii="Times New Roman" w:hAnsi="Times New Roman"/>
          <w:i/>
          <w:sz w:val="24"/>
        </w:rPr>
        <w:t>m s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spacing w:before="138" w:line="132" w:lineRule="auto"/>
        <w:ind w:left="1581" w:right="0" w:firstLine="0"/>
        <w:jc w:val="left"/>
        <w:rPr>
          <w:rFonts w:ascii="Times New Roman"/>
          <w:sz w:val="14"/>
        </w:rPr>
      </w:pPr>
      <w:r>
        <w:br w:type="column"/>
      </w:r>
      <w:r>
        <w:rPr>
          <w:rFonts w:ascii="Times New Roman"/>
          <w:i/>
          <w:position w:val="-10"/>
          <w:sz w:val="24"/>
        </w:rPr>
        <w:t>v</w:t>
      </w:r>
      <w:r>
        <w:rPr>
          <w:rFonts w:ascii="Times New Roman"/>
          <w:sz w:val="14"/>
        </w:rPr>
        <w:t>2</w:t>
      </w:r>
    </w:p>
    <w:p>
      <w:pPr>
        <w:spacing w:before="0" w:line="165" w:lineRule="auto"/>
        <w:ind w:left="119" w:right="0" w:firstLine="0"/>
        <w:jc w:val="left"/>
        <w:rPr>
          <w:rFonts w:ascii="Times New Roman" w:hAnsi="Times New Roman"/>
          <w:sz w:val="24"/>
        </w:rPr>
      </w:pPr>
      <w:r>
        <w:rPr>
          <w:sz w:val="21"/>
        </w:rPr>
        <w:t>代入得</w:t>
      </w:r>
      <w:r>
        <w:rPr>
          <w:rFonts w:ascii="Times New Roman" w:hAnsi="Times New Roman"/>
          <w:sz w:val="21"/>
        </w:rPr>
        <w:t xml:space="preserve">: </w:t>
      </w:r>
      <w:r>
        <w:rPr>
          <w:rFonts w:ascii="Times New Roman" w:hAnsi="Times New Roman"/>
          <w:i/>
          <w:sz w:val="24"/>
        </w:rPr>
        <w:t xml:space="preserve">H </w:t>
      </w:r>
      <w:r>
        <w:rPr>
          <w:rFonts w:ascii="Times New Roman" w:hAnsi="Times New Roman"/>
          <w:position w:val="-5"/>
          <w:sz w:val="14"/>
        </w:rPr>
        <w:t xml:space="preserve">0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-18"/>
          <w:sz w:val="24"/>
        </w:rPr>
        <w:t>2</w:t>
      </w:r>
      <w:r>
        <w:rPr>
          <w:rFonts w:ascii="Times New Roman" w:hAnsi="Times New Roman"/>
          <w:i/>
          <w:position w:val="-18"/>
          <w:sz w:val="24"/>
        </w:rPr>
        <w:t xml:space="preserve">a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4</w:t>
      </w:r>
      <w:r>
        <w:rPr>
          <w:rFonts w:ascii="Times New Roman" w:hAnsi="Times New Roman"/>
          <w:i/>
          <w:sz w:val="24"/>
        </w:rPr>
        <w:t>.</w:t>
      </w:r>
      <w:r>
        <w:rPr>
          <w:rFonts w:ascii="Times New Roman" w:hAnsi="Times New Roman"/>
          <w:sz w:val="24"/>
        </w:rPr>
        <w:t>5m</w:t>
      </w:r>
    </w:p>
    <w:p>
      <w:pPr>
        <w:pStyle w:val="BodyText"/>
        <w:spacing w:before="3"/>
        <w:rPr>
          <w:rFonts w:ascii="Times New Roman"/>
          <w:sz w:val="23"/>
        </w:rPr>
      </w:pPr>
      <w:r>
        <w:br w:type="column"/>
      </w:r>
    </w:p>
    <w:p>
      <w:pPr>
        <w:pStyle w:val="BodyText"/>
        <w:ind w:left="1339"/>
        <w:rPr>
          <w:rFonts w:ascii="Times New Roman" w:eastAsia="Times New Roman"/>
        </w:rPr>
      </w:pPr>
      <w:r>
        <w:rPr>
          <w:rFonts w:ascii="Times New Roman" w:eastAsia="Times New Roman"/>
        </w:rPr>
        <w:t xml:space="preserve">(2 </w:t>
      </w:r>
      <w:r>
        <w:t>分</w:t>
      </w:r>
      <w:r>
        <w:rPr>
          <w:rFonts w:ascii="Times New Roman" w:eastAsia="Times New Roman"/>
        </w:rPr>
        <w:t>)</w:t>
      </w:r>
    </w:p>
    <w:p>
      <w:pPr>
        <w:spacing w:after="0"/>
        <w:rPr>
          <w:rFonts w:ascii="Times New Roman" w:eastAsia="Times New Roman"/>
        </w:rPr>
        <w:sectPr>
          <w:type w:val="continuous"/>
          <w:pgSz w:w="11910" w:h="16840"/>
          <w:pgMar w:top="1400" w:right="1580" w:bottom="280" w:left="1600" w:header="720" w:footer="720" w:gutter="0"/>
          <w:cols w:num="3" w:space="720" w:equalWidth="0">
            <w:col w:w="2815" w:space="40"/>
            <w:col w:w="2582" w:space="1187"/>
            <w:col w:w="2106"/>
          </w:cols>
        </w:sectPr>
      </w:pPr>
    </w:p>
    <w:p>
      <w:pPr>
        <w:spacing w:before="31"/>
        <w:ind w:left="828" w:right="0" w:firstLine="0"/>
        <w:jc w:val="left"/>
        <w:rPr>
          <w:rFonts w:ascii="Times New Roman" w:hAnsi="Times New Roman"/>
          <w:sz w:val="14"/>
        </w:rPr>
      </w:pPr>
      <w:r>
        <w:pict>
          <v:shape id="文本框 12" o:spid="_x0000_s1038" type="#_x0000_t202" style="height:7.7pt;margin-left:229.15pt;margin-top:10.4pt;mso-height-relative:page;mso-position-horizontal-relative:page;mso-width-relative:page;position:absolute;width:3.5pt;z-index:-251625472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楷体" w:hAnsi="楷体"/>
          <w:sz w:val="21"/>
        </w:rPr>
        <w:t xml:space="preserve">说明：若直接写：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 xml:space="preserve">aH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BodyText"/>
        <w:spacing w:before="63"/>
        <w:ind w:left="212"/>
        <w:rPr>
          <w:rFonts w:ascii="楷体" w:eastAsia="楷体" w:hint="eastAsia"/>
        </w:rPr>
      </w:pPr>
      <w:r>
        <w:br w:type="column"/>
      </w:r>
      <w:r>
        <w:rPr>
          <w:rFonts w:ascii="Times New Roman" w:eastAsia="Times New Roman"/>
        </w:rPr>
        <w:t xml:space="preserve">, </w:t>
      </w:r>
      <w:r>
        <w:rPr>
          <w:rFonts w:ascii="Times New Roman" w:eastAsia="Times New Roman"/>
          <w:i/>
        </w:rPr>
        <w:t xml:space="preserve">a </w:t>
      </w:r>
      <w:r>
        <w:rPr>
          <w:rFonts w:ascii="楷体" w:eastAsia="楷体" w:hint="eastAsia"/>
        </w:rPr>
        <w:t>用正值代入，结果正确，不扣分。</w:t>
      </w:r>
    </w:p>
    <w:p>
      <w:pPr>
        <w:spacing w:after="0"/>
        <w:rPr>
          <w:rFonts w:ascii="楷体" w:eastAsia="楷体" w:hint="eastAsia"/>
        </w:rPr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508" w:space="40"/>
            <w:col w:w="5182"/>
          </w:cols>
        </w:sectPr>
      </w:pPr>
    </w:p>
    <w:p>
      <w:pPr>
        <w:spacing w:before="65" w:line="382" w:lineRule="exact"/>
        <w:ind w:left="1717" w:right="0" w:firstLine="0"/>
        <w:jc w:val="left"/>
        <w:rPr>
          <w:rFonts w:ascii="Times New Roman" w:hAnsi="Times New Roman"/>
          <w:sz w:val="1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252095</wp:posOffset>
                </wp:positionV>
                <wp:extent cx="97155" cy="0"/>
                <wp:effectExtent l="0" t="0" r="0" b="0"/>
                <wp:wrapNone/>
                <wp:docPr id="15" name="直线 2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675890" y="6150610"/>
                          <a:ext cx="97155" cy="0"/>
                        </a:xfrm>
                        <a:prstGeom prst="line">
                          <a:avLst/>
                        </a:prstGeom>
                        <a:ln w="6528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2" o:spid="_x0000_s1039" style="mso-height-relative:page;mso-width-relative:page;position:absolute;z-index:-251636736" from="130.7pt,19.85pt" to="138.35pt,19.8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i/>
          <w:sz w:val="24"/>
        </w:rPr>
        <w:t xml:space="preserve">H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vt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 xml:space="preserve">1 </w:t>
      </w:r>
      <w:r>
        <w:rPr>
          <w:rFonts w:ascii="Times New Roman" w:hAnsi="Times New Roman"/>
          <w:i/>
          <w:sz w:val="24"/>
        </w:rPr>
        <w:t xml:space="preserve">at 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Heading2"/>
        <w:spacing w:line="231" w:lineRule="exact"/>
        <w:ind w:right="352"/>
        <w:jc w:val="right"/>
      </w:pPr>
      <w:r>
        <w:rPr>
          <w:w w:val="99"/>
        </w:rPr>
        <w:t>2</w:t>
      </w:r>
    </w:p>
    <w:p>
      <w:pPr>
        <w:spacing w:before="201"/>
        <w:ind w:left="460" w:right="0" w:firstLine="0"/>
        <w:jc w:val="left"/>
        <w:rPr>
          <w:rFonts w:ascii="Times New Roman" w:hAnsi="Times New Roman"/>
          <w:i/>
          <w:sz w:val="24"/>
        </w:rPr>
      </w:pPr>
      <w:r>
        <w:br w:type="column"/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i/>
          <w:position w:val="-5"/>
          <w:sz w:val="14"/>
        </w:rPr>
        <w:t xml:space="preserve">t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v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at</w:t>
      </w:r>
    </w:p>
    <w:p>
      <w:pPr>
        <w:pStyle w:val="BodyText"/>
        <w:rPr>
          <w:rFonts w:ascii="Times New Roman"/>
          <w:i/>
          <w:sz w:val="20"/>
        </w:rPr>
      </w:pPr>
      <w:r>
        <w:br w:type="column"/>
      </w:r>
    </w:p>
    <w:p>
      <w:pPr>
        <w:pStyle w:val="BodyText"/>
        <w:ind w:left="355"/>
        <w:rPr>
          <w:rFonts w:ascii="楷体" w:eastAsia="楷体" w:hint="eastAsia"/>
        </w:rPr>
      </w:pPr>
      <w:r>
        <w:rPr>
          <w:rFonts w:ascii="楷体" w:eastAsia="楷体" w:hint="eastAsia"/>
        </w:rPr>
        <w:t xml:space="preserve">各给 </w:t>
      </w:r>
      <w:r>
        <w:rPr>
          <w:rFonts w:ascii="Times New Roman" w:eastAsia="Times New Roman"/>
        </w:rPr>
        <w:t xml:space="preserve">1 </w:t>
      </w:r>
      <w:r>
        <w:rPr>
          <w:rFonts w:ascii="楷体" w:eastAsia="楷体" w:hint="eastAsia"/>
        </w:rPr>
        <w:t xml:space="preserve">分，以上公式 </w:t>
      </w:r>
      <w:r>
        <w:rPr>
          <w:rFonts w:ascii="Times New Roman" w:eastAsia="Times New Roman"/>
        </w:rPr>
        <w:t xml:space="preserve">a </w:t>
      </w:r>
      <w:r>
        <w:rPr>
          <w:rFonts w:ascii="楷体" w:eastAsia="楷体" w:hint="eastAsia"/>
        </w:rPr>
        <w:t xml:space="preserve">写成 </w:t>
      </w:r>
      <w:r>
        <w:rPr>
          <w:rFonts w:ascii="Times New Roman" w:eastAsia="Times New Roman"/>
        </w:rPr>
        <w:t xml:space="preserve">g </w:t>
      </w:r>
      <w:r>
        <w:rPr>
          <w:rFonts w:ascii="楷体" w:eastAsia="楷体" w:hint="eastAsia"/>
        </w:rPr>
        <w:t>不给分</w:t>
      </w:r>
    </w:p>
    <w:p>
      <w:pPr>
        <w:spacing w:after="0"/>
        <w:rPr>
          <w:rFonts w:ascii="楷体" w:eastAsia="楷体" w:hint="eastAsia"/>
        </w:rPr>
        <w:sectPr>
          <w:type w:val="continuous"/>
          <w:pgSz w:w="11910" w:h="16840"/>
          <w:pgMar w:top="1400" w:right="1580" w:bottom="280" w:left="1600" w:header="720" w:footer="720" w:gutter="0"/>
          <w:cols w:num="3" w:space="720" w:equalWidth="0">
            <w:col w:w="3105" w:space="40"/>
            <w:col w:w="1446" w:space="39"/>
            <w:col w:w="4100"/>
          </w:cols>
        </w:sectPr>
      </w:pPr>
    </w:p>
    <w:p>
      <w:pPr>
        <w:pStyle w:val="BodyText"/>
        <w:spacing w:before="3" w:line="242" w:lineRule="auto"/>
        <w:ind w:left="1258" w:right="111"/>
        <w:rPr>
          <w:rFonts w:ascii="楷体" w:eastAsia="楷体" w:hint="eastAsia"/>
        </w:rPr>
      </w:pPr>
      <w:r>
        <w:rPr>
          <w:rFonts w:ascii="Times New Roman" w:eastAsia="Times New Roman"/>
          <w:spacing w:val="1"/>
          <w:w w:val="99"/>
        </w:rPr>
        <w:t>2</w:t>
      </w:r>
      <w:r>
        <w:rPr>
          <w:rFonts w:ascii="楷体" w:eastAsia="楷体" w:hint="eastAsia"/>
          <w:spacing w:val="-13"/>
          <w:w w:val="99"/>
        </w:rPr>
        <w:t>、有原始公式，答案正确，结果单位没错给满分，结果单位有错，整题</w:t>
      </w: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rFonts w:ascii="楷体" w:eastAsia="楷体" w:hint="eastAsia"/>
          <w:spacing w:val="-133"/>
          <w:w w:val="99"/>
        </w:rPr>
        <w:t>）</w:t>
      </w:r>
      <w:r>
        <w:rPr>
          <w:rFonts w:ascii="楷体" w:eastAsia="楷体" w:hint="eastAsia"/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楷体" w:eastAsia="楷体" w:hint="eastAsia"/>
          <w:w w:val="99"/>
        </w:rPr>
        <w:t>）</w:t>
      </w:r>
      <w:r>
        <w:rPr>
          <w:rFonts w:ascii="楷体" w:eastAsia="楷体" w:hint="eastAsia"/>
          <w:spacing w:val="-14"/>
        </w:rPr>
        <w:t xml:space="preserve">问只扣 </w:t>
      </w:r>
      <w:r>
        <w:rPr>
          <w:rFonts w:ascii="Times New Roman" w:eastAsia="Times New Roman"/>
        </w:rPr>
        <w:t xml:space="preserve">1 </w:t>
      </w:r>
      <w:r>
        <w:rPr>
          <w:rFonts w:ascii="楷体" w:eastAsia="楷体" w:hint="eastAsia"/>
        </w:rPr>
        <w:t>分，不重复扣分。</w:t>
      </w:r>
    </w:p>
    <w:p>
      <w:pPr>
        <w:pStyle w:val="BodyText"/>
        <w:rPr>
          <w:rFonts w:ascii="楷体"/>
          <w:sz w:val="22"/>
        </w:rPr>
      </w:pPr>
    </w:p>
    <w:p>
      <w:pPr>
        <w:pStyle w:val="BodyText"/>
        <w:spacing w:before="4"/>
        <w:rPr>
          <w:rFonts w:ascii="楷体"/>
        </w:rPr>
      </w:pPr>
    </w:p>
    <w:p>
      <w:pPr>
        <w:pStyle w:val="BodyText"/>
        <w:spacing w:before="1"/>
        <w:ind w:left="200"/>
      </w:pPr>
      <w:r>
        <w:rPr>
          <w:rFonts w:ascii="Times New Roman" w:eastAsia="Times New Roman"/>
        </w:rPr>
        <w:t>16</w:t>
      </w:r>
      <w:r>
        <w:t xml:space="preserve">（共 </w:t>
      </w:r>
      <w:r>
        <w:rPr>
          <w:rFonts w:ascii="Times New Roman" w:eastAsia="Times New Roman"/>
        </w:rPr>
        <w:t xml:space="preserve">12 </w:t>
      </w:r>
      <w:r>
        <w:t>分）</w:t>
      </w:r>
    </w:p>
    <w:p>
      <w:pPr>
        <w:pStyle w:val="BodyText"/>
        <w:spacing w:before="138" w:line="252" w:lineRule="exact"/>
        <w:ind w:left="20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194310</wp:posOffset>
                </wp:positionV>
                <wp:extent cx="803910" cy="1270"/>
                <wp:effectExtent l="0" t="0" r="0" b="0"/>
                <wp:wrapNone/>
                <wp:docPr id="11" name="任意多边形 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621280" y="7404100"/>
                          <a:ext cx="803910" cy="12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66">
                              <a:moveTo>
                                <a:pt x="0" y="-6484"/>
                              </a:moveTo>
                              <a:lnTo>
                                <a:pt x="144" y="-6484"/>
                              </a:lnTo>
                              <a:moveTo>
                                <a:pt x="1120" y="-6484"/>
                              </a:moveTo>
                              <a:lnTo>
                                <a:pt x="1265" y="-6484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18" o:spid="_x0000_s1040" style="height:0.1pt;margin-left:126.4pt;margin-top:15.3pt;mso-height-relative:page;mso-width-relative:page;position:absolute;width:63.3pt;z-index:-251644928" coordsize="1266,1" o:spt="100" adj="-11796480,,5400" path="m,-6484l144,-6484m1120,-6484l1265,-6484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（</w:t>
      </w:r>
      <w:r>
        <w:rPr>
          <w:w w:val="99"/>
        </w:rPr>
        <w:t>共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4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spacing w:val="-1"/>
          <w:w w:val="99"/>
        </w:rPr>
        <w:t>）若石块在底板上开始滑动，必有：</w:t>
      </w:r>
    </w:p>
    <w:p>
      <w:pPr>
        <w:spacing w:after="0" w:line="252" w:lineRule="exact"/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0" w:line="293" w:lineRule="exact"/>
        <w:ind w:left="867" w:right="0" w:firstLine="0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 xml:space="preserve">sin </w:t>
      </w:r>
      <w:r>
        <w:rPr>
          <w:rFonts w:ascii="Times New Roman" w:hAnsi="Times New Roman"/>
          <w:i/>
          <w:sz w:val="24"/>
        </w:rPr>
        <w:t xml:space="preserve">θ </w:t>
      </w:r>
      <w:r>
        <w:rPr>
          <w:rFonts w:ascii="Symbol" w:hAnsi="Symbol"/>
          <w:sz w:val="24"/>
        </w:rPr>
        <w:sym w:font="Symbol" w:char="F03E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f</w:t>
      </w:r>
    </w:p>
    <w:p>
      <w:pPr>
        <w:pStyle w:val="BodyText"/>
        <w:spacing w:before="29"/>
        <w:ind w:left="867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2043" w:space="3799"/>
            <w:col w:w="2888"/>
          </w:cols>
        </w:sectPr>
      </w:pPr>
    </w:p>
    <w:p>
      <w:pPr>
        <w:spacing w:before="9"/>
        <w:ind w:left="912" w:right="0" w:firstLine="0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i/>
          <w:sz w:val="25"/>
        </w:rPr>
        <w:sym w:font="Symbol" w:char="F06D"/>
      </w:r>
      <w:r>
        <w:rPr>
          <w:rFonts w:ascii="Times New Roman" w:hAnsi="Times New Roman"/>
          <w:i/>
          <w:sz w:val="24"/>
        </w:rPr>
        <w:t>N</w:t>
      </w:r>
    </w:p>
    <w:p>
      <w:pPr>
        <w:pStyle w:val="BodyText"/>
        <w:spacing w:before="51"/>
        <w:ind w:left="912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1613" w:space="4145"/>
            <w:col w:w="2972"/>
          </w:cols>
        </w:sectPr>
      </w:pPr>
    </w:p>
    <w:p>
      <w:pPr>
        <w:spacing w:before="11"/>
        <w:ind w:left="878" w:right="0" w:firstLine="0"/>
        <w:jc w:val="left"/>
        <w:rPr>
          <w:rFonts w:ascii="Symbol" w:hAnsi="Symbol"/>
          <w:i/>
          <w:sz w:val="25"/>
        </w:rPr>
      </w:pP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>cos</w:t>
      </w:r>
      <w:r>
        <w:rPr>
          <w:rFonts w:ascii="Symbol" w:hAnsi="Symbol"/>
          <w:i/>
          <w:sz w:val="25"/>
        </w:rPr>
        <w:sym w:font="Symbol" w:char="F071"/>
      </w:r>
    </w:p>
    <w:p>
      <w:pPr>
        <w:spacing w:before="13"/>
        <w:ind w:left="619" w:right="0" w:firstLine="0"/>
        <w:jc w:val="left"/>
        <w:rPr>
          <w:rFonts w:ascii="Symbol" w:hAnsi="Symbol"/>
          <w:sz w:val="24"/>
        </w:rPr>
      </w:pPr>
      <w:r>
        <w:rPr>
          <w:sz w:val="21"/>
        </w:rPr>
        <w:t xml:space="preserve">得： </w:t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 xml:space="preserve">sin </w:t>
      </w:r>
      <w:r>
        <w:rPr>
          <w:rFonts w:ascii="Times New Roman" w:hAnsi="Times New Roman"/>
          <w:i/>
          <w:sz w:val="24"/>
        </w:rPr>
        <w:t xml:space="preserve">θ </w:t>
      </w:r>
      <w:r>
        <w:rPr>
          <w:rFonts w:ascii="Symbol" w:hAnsi="Symbol"/>
          <w:sz w:val="24"/>
        </w:rPr>
        <w:sym w:font="Symbol" w:char="F03E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μmg </w:t>
      </w:r>
      <w:r>
        <w:rPr>
          <w:rFonts w:ascii="Times New Roman" w:hAnsi="Times New Roman"/>
          <w:sz w:val="24"/>
        </w:rPr>
        <w:t xml:space="preserve">cos </w:t>
      </w:r>
      <w:r>
        <w:rPr>
          <w:rFonts w:ascii="Times New Roman" w:hAnsi="Times New Roman"/>
          <w:i/>
          <w:sz w:val="24"/>
        </w:rPr>
        <w:t xml:space="preserve">θ </w:t>
      </w:r>
      <w:r>
        <w:rPr>
          <w:sz w:val="21"/>
        </w:rPr>
        <w:t xml:space="preserve">， </w:t>
      </w:r>
      <w:r>
        <w:rPr>
          <w:rFonts w:ascii="Times New Roman" w:hAnsi="Times New Roman"/>
          <w:sz w:val="24"/>
        </w:rPr>
        <w:t xml:space="preserve">tan </w:t>
      </w:r>
      <w:r>
        <w:rPr>
          <w:rFonts w:ascii="Times New Roman" w:hAnsi="Times New Roman"/>
          <w:i/>
          <w:sz w:val="24"/>
        </w:rPr>
        <w:t xml:space="preserve">θ </w:t>
      </w:r>
      <w:r>
        <w:rPr>
          <w:rFonts w:ascii="Symbol" w:hAnsi="Symbol"/>
          <w:sz w:val="24"/>
        </w:rPr>
        <w:sym w:font="Symbol" w:char="F03E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μ </w:t>
      </w:r>
      <w:r>
        <w:rPr>
          <w:sz w:val="21"/>
        </w:rPr>
        <w:t>，</w:t>
      </w:r>
      <w:r>
        <w:rPr>
          <w:rFonts w:ascii="Symbol" w:hAnsi="Symbol"/>
          <w:i/>
          <w:sz w:val="25"/>
        </w:rPr>
        <w:sym w:font="Symbol" w:char="F071"/>
      </w:r>
      <w:r>
        <w:rPr>
          <w:rFonts w:ascii="Symbol" w:hAnsi="Symbol"/>
          <w:sz w:val="24"/>
        </w:rPr>
        <w:sym w:font="Symbol" w:char="F03E"/>
      </w:r>
      <w:r>
        <w:rPr>
          <w:rFonts w:ascii="Times New Roman" w:hAnsi="Times New Roman"/>
          <w:sz w:val="24"/>
        </w:rPr>
        <w:t xml:space="preserve"> 30</w:t>
      </w:r>
      <w:r>
        <w:rPr>
          <w:rFonts w:ascii="Symbol" w:hAnsi="Symbol"/>
          <w:sz w:val="24"/>
        </w:rPr>
        <w:sym w:font="Symbol" w:char="F0B0"/>
      </w:r>
    </w:p>
    <w:p>
      <w:pPr>
        <w:spacing w:before="29"/>
        <w:ind w:left="619" w:right="0" w:firstLine="0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1417955</wp:posOffset>
                </wp:positionH>
                <wp:positionV relativeFrom="paragraph">
                  <wp:posOffset>34290</wp:posOffset>
                </wp:positionV>
                <wp:extent cx="652780" cy="185420"/>
                <wp:effectExtent l="4445" t="6090285" r="3175" b="0"/>
                <wp:wrapNone/>
                <wp:docPr id="10" name="任意多边形 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33955" y="8295640"/>
                          <a:ext cx="652780" cy="1854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28" h="292">
                              <a:moveTo>
                                <a:pt x="0" y="-9292"/>
                              </a:moveTo>
                              <a:lnTo>
                                <a:pt x="59" y="-9584"/>
                              </a:lnTo>
                              <a:moveTo>
                                <a:pt x="59" y="-9584"/>
                              </a:moveTo>
                              <a:lnTo>
                                <a:pt x="1027" y="-9584"/>
                              </a:lnTo>
                            </a:path>
                          </a:pathLst>
                        </a:custGeom>
                        <a:noFill/>
                        <a:ln w="6363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17" o:spid="_x0000_s1041" style="height:14.6pt;margin-left:111.65pt;margin-top:2.7pt;mso-height-relative:page;mso-width-relative:page;position:absolute;width:51.4pt;z-index:-251646976" coordsize="1028,292" o:spt="100" adj="-11796480,,5400" path="m,-9292l59,-9584m59,-9584l1027,-9584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sz w:val="21"/>
        </w:rPr>
        <w:t>因此，货箱底板转动角度</w:t>
      </w:r>
      <w:r>
        <w:rPr>
          <w:rFonts w:ascii="Symbol" w:eastAsia="Symbol" w:hAnsi="Symbol"/>
          <w:i/>
          <w:sz w:val="25"/>
        </w:rPr>
        <w:sym w:font="Symbol" w:char="F071"/>
      </w:r>
      <w:r>
        <w:rPr>
          <w:rFonts w:ascii="Symbol" w:eastAsia="Symbol" w:hAnsi="Symbol"/>
          <w:sz w:val="24"/>
        </w:rPr>
        <w:sym w:font="Symbol" w:char="F03E"/>
      </w:r>
      <w:r>
        <w:rPr>
          <w:rFonts w:ascii="Times New Roman" w:eastAsia="Times New Roman" w:hAnsi="Times New Roman"/>
          <w:sz w:val="24"/>
        </w:rPr>
        <w:t xml:space="preserve"> 30</w:t>
      </w:r>
      <w:r>
        <w:rPr>
          <w:rFonts w:ascii="MT Extra" w:eastAsia="MT Extra" w:hAnsi="MT Extra"/>
          <w:position w:val="11"/>
          <w:sz w:val="14"/>
        </w:rPr>
        <w:sym w:font="MT Extra" w:char="F06F"/>
      </w:r>
      <w:r>
        <w:rPr>
          <w:rFonts w:ascii="Times New Roman" w:eastAsia="Times New Roman" w:hAnsi="Times New Roman"/>
          <w:position w:val="11"/>
          <w:sz w:val="14"/>
        </w:rPr>
        <w:t xml:space="preserve"> </w:t>
      </w:r>
      <w:r>
        <w:rPr>
          <w:sz w:val="21"/>
        </w:rPr>
        <w:t>时， 石块才会滑动。</w:t>
      </w:r>
    </w:p>
    <w:p>
      <w:pPr>
        <w:spacing w:before="223"/>
        <w:ind w:left="619" w:right="0" w:firstLine="0"/>
        <w:jc w:val="left"/>
        <w:rPr>
          <w:rFonts w:ascii="楷体" w:eastAsia="楷体" w:hAnsi="楷体" w:hint="eastAsia"/>
          <w:sz w:val="21"/>
        </w:rPr>
      </w:pPr>
      <w:r>
        <w:rPr>
          <w:rFonts w:ascii="楷体" w:eastAsia="楷体" w:hAnsi="楷体" w:hint="eastAsia"/>
          <w:sz w:val="21"/>
        </w:rPr>
        <w:t>说明：</w:t>
      </w:r>
      <w:r>
        <w:rPr>
          <w:rFonts w:ascii="Times New Roman" w:eastAsia="Times New Roman" w:hAnsi="Times New Roman"/>
          <w:sz w:val="21"/>
        </w:rPr>
        <w:t>1.</w:t>
      </w:r>
      <w:r>
        <w:rPr>
          <w:rFonts w:ascii="楷体" w:eastAsia="楷体" w:hAnsi="楷体" w:hint="eastAsia"/>
          <w:sz w:val="21"/>
        </w:rPr>
        <w:t xml:space="preserve">若直接写出 </w:t>
      </w:r>
      <w:r>
        <w:rPr>
          <w:rFonts w:ascii="Times New Roman" w:eastAsia="Times New Roman" w:hAnsi="Times New Roman"/>
          <w:i/>
          <w:sz w:val="24"/>
        </w:rPr>
        <w:t xml:space="preserve">mg </w:t>
      </w:r>
      <w:r>
        <w:rPr>
          <w:rFonts w:ascii="Times New Roman" w:eastAsia="Times New Roman" w:hAnsi="Times New Roman"/>
          <w:sz w:val="24"/>
        </w:rPr>
        <w:t xml:space="preserve">sin </w:t>
      </w:r>
      <w:r>
        <w:rPr>
          <w:rFonts w:ascii="Times New Roman" w:eastAsia="Times New Roman" w:hAnsi="Times New Roman"/>
          <w:i/>
          <w:sz w:val="24"/>
        </w:rPr>
        <w:t xml:space="preserve">θ </w:t>
      </w:r>
      <w:r>
        <w:rPr>
          <w:rFonts w:ascii="Symbol" w:eastAsia="Symbol" w:hAnsi="Symbol"/>
          <w:sz w:val="24"/>
        </w:rPr>
        <w:sym w:font="Symbol" w:char="F03E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μmg </w:t>
      </w:r>
      <w:r>
        <w:rPr>
          <w:rFonts w:ascii="Times New Roman" w:eastAsia="Times New Roman" w:hAnsi="Times New Roman"/>
          <w:sz w:val="24"/>
        </w:rPr>
        <w:t xml:space="preserve">cos </w:t>
      </w:r>
      <w:r>
        <w:rPr>
          <w:rFonts w:ascii="Times New Roman" w:eastAsia="Times New Roman" w:hAnsi="Times New Roman"/>
          <w:i/>
          <w:sz w:val="24"/>
        </w:rPr>
        <w:t xml:space="preserve">θ </w:t>
      </w:r>
      <w:r>
        <w:rPr>
          <w:rFonts w:ascii="楷体" w:eastAsia="楷体" w:hAnsi="楷体" w:hint="eastAsia"/>
          <w:sz w:val="21"/>
        </w:rPr>
        <w:t xml:space="preserve">，给 </w:t>
      </w:r>
      <w:r>
        <w:rPr>
          <w:rFonts w:ascii="Times New Roman" w:eastAsia="Times New Roman" w:hAnsi="Times New Roman"/>
          <w:sz w:val="21"/>
        </w:rPr>
        <w:t xml:space="preserve">3 </w:t>
      </w:r>
      <w:r>
        <w:rPr>
          <w:rFonts w:ascii="楷体" w:eastAsia="楷体" w:hAnsi="楷体" w:hint="eastAsia"/>
          <w:sz w:val="21"/>
        </w:rPr>
        <w:t>分</w:t>
      </w:r>
    </w:p>
    <w:p>
      <w:pPr>
        <w:pStyle w:val="BodyText"/>
        <w:spacing w:before="52"/>
        <w:ind w:left="619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50"/>
        <w:ind w:left="730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5705" w:space="359"/>
            <w:col w:w="2666"/>
          </w:cols>
        </w:sectPr>
      </w:pPr>
    </w:p>
    <w:p>
      <w:pPr>
        <w:pStyle w:val="ListParagraph"/>
        <w:numPr>
          <w:ilvl w:val="0"/>
          <w:numId w:val="2"/>
        </w:numPr>
        <w:tabs>
          <w:tab w:val="left" w:pos="1408"/>
        </w:tabs>
        <w:spacing w:before="40" w:after="0" w:line="240" w:lineRule="auto"/>
        <w:ind w:left="1407" w:right="0" w:hanging="160"/>
        <w:jc w:val="left"/>
        <w:rPr>
          <w:rFonts w:ascii="Times New Roman" w:eastAsia="Times New Roman" w:hAnsi="Times New Roman"/>
          <w:sz w:val="19"/>
        </w:rPr>
      </w:pPr>
      <w:r>
        <w:rPr>
          <w:sz w:val="21"/>
        </w:rPr>
        <w:t>解答中将</w:t>
      </w:r>
      <w:r>
        <w:rPr>
          <w:rFonts w:ascii="Times New Roman" w:eastAsia="Times New Roman" w:hAnsi="Times New Roman"/>
          <w:sz w:val="21"/>
        </w:rPr>
        <w:t>“&gt;”</w:t>
      </w:r>
      <w:r>
        <w:rPr>
          <w:sz w:val="21"/>
        </w:rPr>
        <w:t>写成</w:t>
      </w:r>
      <w:r>
        <w:rPr>
          <w:rFonts w:ascii="Times New Roman" w:eastAsia="Times New Roman" w:hAnsi="Times New Roman"/>
          <w:sz w:val="21"/>
        </w:rPr>
        <w:t>“≥”</w:t>
      </w:r>
      <w:r>
        <w:rPr>
          <w:sz w:val="21"/>
        </w:rPr>
        <w:t>或“</w:t>
      </w:r>
      <w:r>
        <w:rPr>
          <w:rFonts w:ascii="Times New Roman" w:eastAsia="Times New Roman" w:hAnsi="Times New Roman"/>
          <w:sz w:val="21"/>
        </w:rPr>
        <w:t>=</w:t>
      </w:r>
      <w:r>
        <w:rPr>
          <w:spacing w:val="-5"/>
          <w:sz w:val="21"/>
        </w:rPr>
        <w:t xml:space="preserve">”又无文字说明的 整问扣 </w:t>
      </w:r>
      <w:r>
        <w:rPr>
          <w:rFonts w:ascii="Times New Roman" w:eastAsia="Times New Roman" w:hAnsi="Times New Roman"/>
          <w:sz w:val="21"/>
        </w:rPr>
        <w:t xml:space="preserve">1 </w:t>
      </w:r>
      <w:r>
        <w:rPr>
          <w:sz w:val="21"/>
        </w:rPr>
        <w:t>分。</w:t>
      </w:r>
    </w:p>
    <w:p>
      <w:pPr>
        <w:tabs>
          <w:tab w:val="left" w:pos="3370"/>
        </w:tabs>
        <w:spacing w:before="71" w:line="327" w:lineRule="exact"/>
        <w:ind w:left="2495" w:right="0" w:firstLine="0"/>
        <w:jc w:val="left"/>
        <w:rPr>
          <w:rFonts w:ascii="Times New Roman" w:hAnsi="Times New Roman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136525</wp:posOffset>
                </wp:positionV>
                <wp:extent cx="27940" cy="51435"/>
                <wp:effectExtent l="5715" t="3175" r="17145" b="8890"/>
                <wp:wrapNone/>
                <wp:docPr id="17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3082925" y="9158605"/>
                          <a:ext cx="27940" cy="5143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42" style="mso-height-relative:page;mso-width-relative:page;position:absolute;z-index:-251632640" from="162.75pt,10.75pt" to="164.95pt,14.8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133350</wp:posOffset>
                </wp:positionV>
                <wp:extent cx="19685" cy="11430"/>
                <wp:effectExtent l="2540" t="3810" r="3175" b="10160"/>
                <wp:wrapNone/>
                <wp:docPr id="1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V="1">
                          <a:off x="3063240" y="9155430"/>
                          <a:ext cx="19685" cy="11430"/>
                        </a:xfrm>
                        <a:prstGeom prst="line">
                          <a:avLst/>
                        </a:prstGeom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3" o:spid="_x0000_s1043" style="flip:y;mso-height-relative:page;mso-width-relative:page;position:absolute;z-index:-251634688" from="161.2pt,10.5pt" to="162.75pt,11.4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sz w:val="24"/>
        </w:rPr>
        <w:t>tan</w:t>
      </w:r>
      <w:r>
        <w:rPr>
          <w:rFonts w:ascii="Times New Roman" w:hAnsi="Times New Roman"/>
          <w:spacing w:val="-2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θ</w:t>
      </w:r>
      <w:r>
        <w:rPr>
          <w:rFonts w:ascii="Times New Roman" w:hAnsi="Times New Roman"/>
          <w:i/>
          <w:spacing w:val="6"/>
          <w:sz w:val="24"/>
        </w:rPr>
        <w:t xml:space="preserve"> </w:t>
      </w:r>
      <w:r>
        <w:rPr>
          <w:rFonts w:ascii="Symbol" w:hAnsi="Symbol"/>
          <w:sz w:val="24"/>
        </w:rPr>
        <w:sym w:font="Symbol" w:char="F03E"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position w:val="15"/>
          <w:sz w:val="24"/>
        </w:rPr>
        <w:t>3</w:t>
      </w:r>
    </w:p>
    <w:p>
      <w:pPr>
        <w:spacing w:after="0" w:line="327" w:lineRule="exact"/>
        <w:jc w:val="left"/>
        <w:rPr>
          <w:rFonts w:ascii="Times New Roman" w:hAnsi="Times New Roman"/>
          <w:sz w:val="24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pStyle w:val="ListParagraph"/>
        <w:numPr>
          <w:ilvl w:val="0"/>
          <w:numId w:val="2"/>
        </w:numPr>
        <w:tabs>
          <w:tab w:val="left" w:pos="1408"/>
          <w:tab w:val="right" w:pos="3417"/>
        </w:tabs>
        <w:spacing w:before="0" w:after="0" w:line="288" w:lineRule="exact"/>
        <w:ind w:left="1407" w:right="0" w:hanging="160"/>
        <w:jc w:val="left"/>
        <w:rPr>
          <w:rFonts w:ascii="Times New Roman" w:eastAsia="Times New Roman"/>
          <w:sz w:val="19"/>
        </w:rPr>
      </w:pPr>
      <w:r>
        <w:rPr>
          <w:sz w:val="21"/>
        </w:rPr>
        <w:t>如果答案是</w:t>
      </w:r>
      <w:r>
        <w:rPr>
          <w:sz w:val="21"/>
        </w:rPr>
        <w:tab/>
      </w:r>
      <w:r>
        <w:rPr>
          <w:rFonts w:ascii="Times New Roman" w:eastAsia="Times New Roman"/>
          <w:position w:val="-4"/>
          <w:sz w:val="24"/>
        </w:rPr>
        <w:t>3</w:t>
      </w:r>
    </w:p>
    <w:p>
      <w:pPr>
        <w:spacing w:before="0" w:line="246" w:lineRule="exact"/>
        <w:ind w:left="99" w:right="0" w:firstLine="0"/>
        <w:jc w:val="left"/>
        <w:rPr>
          <w:sz w:val="21"/>
        </w:rPr>
      </w:pPr>
      <w:r>
        <w:br w:type="column"/>
      </w:r>
      <w:r>
        <w:rPr>
          <w:sz w:val="21"/>
        </w:rPr>
        <w:t>也给分</w:t>
      </w:r>
    </w:p>
    <w:p>
      <w:pPr>
        <w:spacing w:after="0" w:line="246" w:lineRule="exact"/>
        <w:jc w:val="left"/>
        <w:rPr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419" w:space="40"/>
            <w:col w:w="5271"/>
          </w:cols>
        </w:sectPr>
      </w:pPr>
    </w:p>
    <w:p>
      <w:pPr>
        <w:spacing w:before="510"/>
        <w:ind w:left="484" w:right="501" w:firstLine="0"/>
        <w:jc w:val="center"/>
        <w:rPr>
          <w:sz w:val="18"/>
        </w:rPr>
      </w:pPr>
      <w:r>
        <w:rPr>
          <w:sz w:val="18"/>
        </w:rPr>
        <w:t xml:space="preserve">高一物理答案 共 </w:t>
      </w:r>
      <w:r>
        <w:rPr>
          <w:rFonts w:ascii="Calibri" w:eastAsia="Calibri"/>
          <w:sz w:val="18"/>
        </w:rPr>
        <w:t xml:space="preserve">2  </w:t>
      </w:r>
      <w:r>
        <w:rPr>
          <w:sz w:val="18"/>
        </w:rPr>
        <w:t xml:space="preserve">页  第 </w:t>
      </w:r>
      <w:r>
        <w:rPr>
          <w:rFonts w:ascii="Calibri" w:eastAsia="Calibri"/>
          <w:sz w:val="18"/>
        </w:rPr>
        <w:t xml:space="preserve">2  </w:t>
      </w:r>
      <w:r>
        <w:rPr>
          <w:sz w:val="18"/>
        </w:rPr>
        <w:t>页</w:t>
      </w:r>
    </w:p>
    <w:p>
      <w:pPr>
        <w:spacing w:after="0"/>
        <w:jc w:val="center"/>
        <w:rPr>
          <w:sz w:val="18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tabs>
          <w:tab w:val="left" w:pos="3354"/>
        </w:tabs>
        <w:spacing w:before="68" w:line="275" w:lineRule="exact"/>
        <w:ind w:left="2483" w:right="0" w:firstLine="0"/>
        <w:jc w:val="left"/>
        <w:rPr>
          <w:rFonts w:ascii="Times New Roman" w:hAnsi="Times New Roman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152400</wp:posOffset>
                </wp:positionV>
                <wp:extent cx="27940" cy="51435"/>
                <wp:effectExtent l="5715" t="3175" r="17145" b="8890"/>
                <wp:wrapNone/>
                <wp:docPr id="25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3072765" y="1054100"/>
                          <a:ext cx="27940" cy="5143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44" style="mso-height-relative:page;mso-width-relative:page;position:absolute;z-index:-251621376" from="161.95pt,12pt" to="164.15pt,16.0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2037080</wp:posOffset>
                </wp:positionH>
                <wp:positionV relativeFrom="paragraph">
                  <wp:posOffset>149225</wp:posOffset>
                </wp:positionV>
                <wp:extent cx="19685" cy="11430"/>
                <wp:effectExtent l="2540" t="3810" r="3175" b="10160"/>
                <wp:wrapNone/>
                <wp:docPr id="24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V="1">
                          <a:off x="3053080" y="1050925"/>
                          <a:ext cx="19685" cy="11430"/>
                        </a:xfrm>
                        <a:prstGeom prst="line">
                          <a:avLst/>
                        </a:prstGeom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45" style="flip:y;mso-height-relative:page;mso-width-relative:page;position:absolute;z-index:-251623424" from="160.4pt,11.75pt" to="161.95pt,12.6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sz w:val="24"/>
        </w:rPr>
        <w:t>tan</w:t>
      </w:r>
      <w:r>
        <w:rPr>
          <w:rFonts w:ascii="Times New Roman" w:hAnsi="Times New Roman"/>
          <w:spacing w:val="-2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θ</w:t>
      </w:r>
      <w:r>
        <w:rPr>
          <w:rFonts w:ascii="Times New Roman" w:hAnsi="Times New Roman"/>
          <w:i/>
          <w:spacing w:val="3"/>
          <w:sz w:val="24"/>
        </w:rPr>
        <w:t xml:space="preserve"> </w:t>
      </w:r>
      <w:r>
        <w:rPr>
          <w:rFonts w:ascii="Symbol" w:hAnsi="Symbol"/>
          <w:sz w:val="24"/>
        </w:rPr>
        <w:sym w:font="Symbol" w:char="F03C"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position w:val="15"/>
          <w:sz w:val="24"/>
        </w:rPr>
        <w:t>3</w:t>
      </w:r>
    </w:p>
    <w:p>
      <w:pPr>
        <w:spacing w:after="0" w:line="275" w:lineRule="exact"/>
        <w:jc w:val="left"/>
        <w:rPr>
          <w:rFonts w:ascii="Times New Roman" w:hAnsi="Times New Roman"/>
          <w:sz w:val="24"/>
        </w:rPr>
        <w:sectPr>
          <w:pgSz w:w="11910" w:h="16840"/>
          <w:pgMar w:top="1420" w:right="1580" w:bottom="280" w:left="1600" w:header="720" w:footer="720" w:gutter="0"/>
          <w:cols w:space="720"/>
        </w:sectPr>
      </w:pPr>
    </w:p>
    <w:p>
      <w:pPr>
        <w:pStyle w:val="ListParagraph"/>
        <w:numPr>
          <w:ilvl w:val="0"/>
          <w:numId w:val="2"/>
        </w:numPr>
        <w:tabs>
          <w:tab w:val="left" w:pos="1394"/>
          <w:tab w:val="right" w:pos="3402"/>
        </w:tabs>
        <w:spacing w:before="28" w:after="0" w:line="240" w:lineRule="auto"/>
        <w:ind w:left="1393" w:right="0" w:hanging="146"/>
        <w:jc w:val="left"/>
        <w:rPr>
          <w:rFonts w:ascii="宋体" w:eastAsia="宋体" w:hint="eastAsia"/>
          <w:sz w:val="19"/>
        </w:rPr>
      </w:pPr>
      <w:r>
        <w:rPr>
          <w:rFonts w:ascii="宋体" w:eastAsia="宋体" w:hint="eastAsia"/>
          <w:sz w:val="21"/>
        </w:rPr>
        <w:t>如果结果是</w:t>
      </w:r>
      <w:r>
        <w:rPr>
          <w:rFonts w:ascii="宋体" w:eastAsia="宋体" w:hint="eastAsia"/>
          <w:sz w:val="21"/>
        </w:rPr>
        <w:tab/>
      </w:r>
      <w:r>
        <w:rPr>
          <w:rFonts w:ascii="Times New Roman" w:eastAsia="Times New Roman"/>
          <w:position w:val="-4"/>
          <w:sz w:val="24"/>
        </w:rPr>
        <w:t>3</w:t>
      </w:r>
    </w:p>
    <w:p>
      <w:pPr>
        <w:spacing w:before="29"/>
        <w:ind w:left="100" w:right="0" w:firstLine="0"/>
        <w:jc w:val="left"/>
        <w:rPr>
          <w:sz w:val="21"/>
        </w:rPr>
      </w:pPr>
      <w:r>
        <w:br w:type="column"/>
      </w:r>
      <w:r>
        <w:rPr>
          <w:position w:val="4"/>
          <w:sz w:val="21"/>
        </w:rPr>
        <w:t>或</w:t>
      </w:r>
      <w:r>
        <w:rPr>
          <w:rFonts w:ascii="Times New Roman" w:eastAsia="Times New Roman" w:hAnsi="Times New Roman"/>
          <w:i/>
          <w:sz w:val="24"/>
        </w:rPr>
        <w:t xml:space="preserve">θ </w:t>
      </w:r>
      <w:r>
        <w:rPr>
          <w:rFonts w:ascii="Symbol" w:eastAsia="Symbol" w:hAnsi="Symbol"/>
          <w:sz w:val="24"/>
        </w:rPr>
        <w:sym w:font="Symbol" w:char="F03C"/>
      </w:r>
      <w:r>
        <w:rPr>
          <w:rFonts w:ascii="Times New Roman" w:eastAsia="Times New Roman" w:hAnsi="Times New Roman"/>
          <w:sz w:val="24"/>
        </w:rPr>
        <w:t xml:space="preserve"> 30</w:t>
      </w:r>
      <w:r>
        <w:rPr>
          <w:rFonts w:ascii="Times New Roman" w:eastAsia="Times New Roman" w:hAnsi="Times New Roman"/>
          <w:position w:val="11"/>
          <w:sz w:val="14"/>
        </w:rPr>
        <w:t xml:space="preserve">0 </w:t>
      </w:r>
      <w:r>
        <w:rPr>
          <w:position w:val="4"/>
          <w:sz w:val="21"/>
        </w:rPr>
        <w:t>写出</w:t>
      </w:r>
    </w:p>
    <w:p>
      <w:pPr>
        <w:spacing w:before="0" w:line="228" w:lineRule="auto"/>
        <w:ind w:left="148" w:right="0" w:firstLine="0"/>
        <w:jc w:val="left"/>
        <w:rPr>
          <w:sz w:val="21"/>
        </w:rPr>
      </w:pPr>
      <w:r>
        <w:br w:type="column"/>
      </w:r>
      <w:r>
        <w:rPr>
          <w:rFonts w:ascii="Times New Roman" w:eastAsia="Times New Roman" w:hAnsi="Times New Roman"/>
          <w:i/>
          <w:sz w:val="24"/>
        </w:rPr>
        <w:t xml:space="preserve">f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Symbol" w:eastAsia="Symbol" w:hAnsi="Symbol"/>
          <w:i/>
          <w:sz w:val="25"/>
        </w:rPr>
        <w:sym w:font="Symbol" w:char="F06D"/>
      </w:r>
      <w:r>
        <w:rPr>
          <w:rFonts w:ascii="Times New Roman" w:eastAsia="Times New Roman" w:hAnsi="Times New Roman"/>
          <w:i/>
          <w:sz w:val="24"/>
        </w:rPr>
        <w:t xml:space="preserve">N </w:t>
      </w:r>
      <w:r>
        <w:rPr>
          <w:position w:val="-9"/>
          <w:sz w:val="21"/>
        </w:rPr>
        <w:t xml:space="preserve">， </w:t>
      </w:r>
      <w:r>
        <w:rPr>
          <w:rFonts w:ascii="Times New Roman" w:eastAsia="Times New Roman" w:hAnsi="Times New Roman"/>
          <w:i/>
          <w:sz w:val="24"/>
        </w:rPr>
        <w:t xml:space="preserve">N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 xml:space="preserve">mg </w:t>
      </w:r>
      <w:r>
        <w:rPr>
          <w:rFonts w:ascii="Times New Roman" w:eastAsia="Times New Roman" w:hAnsi="Times New Roman"/>
          <w:sz w:val="24"/>
        </w:rPr>
        <w:t>cos</w:t>
      </w:r>
      <w:r>
        <w:rPr>
          <w:rFonts w:ascii="Symbol" w:eastAsia="Symbol" w:hAnsi="Symbol"/>
          <w:i/>
          <w:sz w:val="25"/>
        </w:rPr>
        <w:sym w:font="Symbol" w:char="F071"/>
      </w:r>
      <w:r>
        <w:rPr>
          <w:position w:val="-9"/>
          <w:sz w:val="21"/>
        </w:rPr>
        <w:t>各式给 1 分</w:t>
      </w:r>
    </w:p>
    <w:p>
      <w:pPr>
        <w:spacing w:after="0" w:line="228" w:lineRule="auto"/>
        <w:jc w:val="left"/>
        <w:rPr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num="3" w:space="720" w:equalWidth="0">
            <w:col w:w="3403" w:space="40"/>
            <w:col w:w="1489" w:space="39"/>
            <w:col w:w="3759"/>
          </w:cols>
        </w:sectPr>
      </w:pPr>
    </w:p>
    <w:p>
      <w:pPr>
        <w:pStyle w:val="BodyText"/>
        <w:tabs>
          <w:tab w:val="left" w:pos="7698"/>
        </w:tabs>
        <w:spacing w:before="485"/>
        <w:ind w:left="83"/>
        <w:jc w:val="center"/>
      </w:pPr>
      <w:r>
        <w:rPr>
          <w:spacing w:val="4"/>
          <w:w w:val="99"/>
        </w:rPr>
        <w:t>（</w:t>
      </w:r>
      <w:r>
        <w:rPr>
          <w:rFonts w:ascii="Times New Roman" w:eastAsia="Times New Roman" w:hAnsi="Times New Roman"/>
          <w:spacing w:val="3"/>
          <w:w w:val="99"/>
        </w:rPr>
        <w:t>2</w:t>
      </w:r>
      <w:r>
        <w:rPr>
          <w:spacing w:val="-101"/>
          <w:w w:val="99"/>
        </w:rPr>
        <w:t>）</w:t>
      </w:r>
      <w:r>
        <w:rPr>
          <w:spacing w:val="2"/>
          <w:w w:val="99"/>
        </w:rPr>
        <w:t>（</w:t>
      </w:r>
      <w:r>
        <w:rPr>
          <w:w w:val="99"/>
        </w:rPr>
        <w:t>共</w:t>
      </w:r>
      <w:r>
        <w:rPr>
          <w:spacing w:val="-48"/>
        </w:rPr>
        <w:t xml:space="preserve"> </w:t>
      </w:r>
      <w:r>
        <w:rPr>
          <w:rFonts w:ascii="Times New Roman" w:eastAsia="Times New Roman" w:hAnsi="Times New Roman"/>
          <w:w w:val="99"/>
        </w:rPr>
        <w:t>8</w:t>
      </w:r>
      <w:r>
        <w:rPr>
          <w:rFonts w:ascii="Times New Roman" w:eastAsia="Times New Roman" w:hAnsi="Times New Roman"/>
          <w:spacing w:val="3"/>
        </w:rPr>
        <w:t xml:space="preserve"> </w:t>
      </w:r>
      <w:r>
        <w:rPr>
          <w:spacing w:val="4"/>
          <w:w w:val="99"/>
        </w:rPr>
        <w:t>分）</w:t>
      </w:r>
      <w:r>
        <w:rPr>
          <w:spacing w:val="1"/>
          <w:w w:val="99"/>
        </w:rPr>
        <w:t>当</w:t>
      </w:r>
      <w:r>
        <w:rPr>
          <w:rFonts w:ascii="Symbol" w:eastAsia="Symbol" w:hAnsi="Symbol"/>
          <w:i/>
          <w:spacing w:val="8"/>
          <w:w w:val="95"/>
          <w:sz w:val="25"/>
        </w:rPr>
        <w:sym w:font="Symbol" w:char="F071"/>
      </w:r>
      <w:r>
        <w:rPr>
          <w:rFonts w:ascii="Symbol" w:eastAsia="Symbol" w:hAnsi="Symbol"/>
          <w:w w:val="99"/>
          <w:sz w:val="24"/>
        </w:rPr>
        <w:sym w:font="Symbol" w:char="F03D"/>
      </w:r>
      <w:r>
        <w:rPr>
          <w:rFonts w:ascii="Times New Roman" w:eastAsia="Times New Roman" w:hAnsi="Times New Roman"/>
          <w:spacing w:val="-4"/>
          <w:sz w:val="24"/>
        </w:rPr>
        <w:t xml:space="preserve"> </w:t>
      </w:r>
      <w:r>
        <w:rPr>
          <w:rFonts w:ascii="Times New Roman" w:eastAsia="Times New Roman" w:hAnsi="Times New Roman"/>
          <w:spacing w:val="-1"/>
          <w:w w:val="99"/>
          <w:sz w:val="24"/>
        </w:rPr>
        <w:t>2</w:t>
      </w:r>
      <w:r>
        <w:rPr>
          <w:rFonts w:ascii="Times New Roman" w:eastAsia="Times New Roman" w:hAnsi="Times New Roman"/>
          <w:spacing w:val="2"/>
          <w:w w:val="99"/>
          <w:sz w:val="24"/>
        </w:rPr>
        <w:t>0</w:t>
      </w:r>
      <w:r>
        <w:rPr>
          <w:rFonts w:ascii="Symbol" w:eastAsia="Symbol" w:hAnsi="Symbol"/>
          <w:w w:val="99"/>
          <w:sz w:val="24"/>
        </w:rPr>
        <w:sym w:font="Symbol" w:char="F0B0"/>
      </w:r>
      <w:r>
        <w:rPr>
          <w:rFonts w:ascii="Times New Roman" w:eastAsia="Times New Roman" w:hAnsi="Times New Roman"/>
          <w:spacing w:val="-25"/>
          <w:sz w:val="24"/>
        </w:rPr>
        <w:t xml:space="preserve"> </w:t>
      </w:r>
      <w:r>
        <w:rPr>
          <w:spacing w:val="4"/>
          <w:w w:val="99"/>
        </w:rPr>
        <w:t>时，石块未滑</w:t>
      </w:r>
      <w:r>
        <w:rPr>
          <w:spacing w:val="2"/>
          <w:w w:val="99"/>
        </w:rPr>
        <w:t>动</w:t>
      </w:r>
      <w:r>
        <w:rPr>
          <w:spacing w:val="4"/>
          <w:w w:val="99"/>
        </w:rPr>
        <w:t>，处于静止状</w:t>
      </w:r>
      <w:r>
        <w:rPr>
          <w:spacing w:val="2"/>
          <w:w w:val="99"/>
        </w:rPr>
        <w:t>态</w:t>
      </w:r>
      <w:r>
        <w:rPr>
          <w:spacing w:val="4"/>
          <w:w w:val="99"/>
        </w:rPr>
        <w:t>，由物</w:t>
      </w:r>
      <w:r>
        <w:rPr>
          <w:spacing w:val="2"/>
          <w:w w:val="99"/>
        </w:rPr>
        <w:t>体</w:t>
      </w:r>
      <w:r>
        <w:rPr>
          <w:spacing w:val="4"/>
          <w:w w:val="99"/>
        </w:rPr>
        <w:t>的平衡</w:t>
      </w:r>
      <w:r>
        <w:rPr>
          <w:w w:val="99"/>
        </w:rPr>
        <w:t>得</w:t>
      </w:r>
      <w:r>
        <w:tab/>
      </w:r>
      <w:r>
        <w:rPr>
          <w:spacing w:val="4"/>
          <w:w w:val="99"/>
        </w:rPr>
        <w:t>（</w:t>
      </w:r>
      <w:r>
        <w:rPr>
          <w:rFonts w:ascii="Times New Roman" w:eastAsia="Times New Roman" w:hAnsi="Times New Roman"/>
          <w:w w:val="99"/>
        </w:rPr>
        <w:t>1</w:t>
      </w:r>
      <w:r>
        <w:rPr>
          <w:rFonts w:ascii="Times New Roman" w:eastAsia="Times New Roman" w:hAnsi="Times New Roman"/>
          <w:spacing w:val="3"/>
        </w:rPr>
        <w:t xml:space="preserve"> </w:t>
      </w:r>
      <w:r>
        <w:rPr>
          <w:spacing w:val="2"/>
          <w:w w:val="99"/>
        </w:rPr>
        <w:t>分</w:t>
      </w:r>
      <w:r>
        <w:rPr>
          <w:w w:val="99"/>
        </w:rPr>
        <w:t>）</w:t>
      </w:r>
    </w:p>
    <w:p>
      <w:pPr>
        <w:spacing w:before="19"/>
        <w:ind w:left="632" w:right="304" w:firstLine="0"/>
        <w:jc w:val="center"/>
        <w:rPr>
          <w:sz w:val="21"/>
        </w:rPr>
      </w:pPr>
      <w:r>
        <w:rPr>
          <w:sz w:val="21"/>
        </w:rPr>
        <w:t xml:space="preserve">（此处说石块静止或合力为零或 </w:t>
      </w:r>
      <w:r>
        <w:rPr>
          <w:rFonts w:ascii="Times New Roman" w:eastAsia="Times New Roman" w:hAnsi="Times New Roman"/>
          <w:sz w:val="24"/>
        </w:rPr>
        <w:t>20</w:t>
      </w:r>
      <w:r>
        <w:rPr>
          <w:rFonts w:ascii="Times New Roman" w:eastAsia="Times New Roman" w:hAnsi="Times New Roman"/>
          <w:position w:val="11"/>
          <w:sz w:val="14"/>
        </w:rPr>
        <w:t xml:space="preserve">0 </w:t>
      </w:r>
      <w:r>
        <w:rPr>
          <w:rFonts w:ascii="Symbol" w:eastAsia="Symbol" w:hAnsi="Symbol"/>
          <w:sz w:val="24"/>
        </w:rPr>
        <w:sym w:font="Symbol" w:char="F03C"/>
      </w:r>
      <w:r>
        <w:rPr>
          <w:rFonts w:ascii="Times New Roman" w:eastAsia="Times New Roman" w:hAnsi="Times New Roman"/>
          <w:sz w:val="24"/>
        </w:rPr>
        <w:t xml:space="preserve"> 30</w:t>
      </w:r>
      <w:r>
        <w:rPr>
          <w:rFonts w:ascii="Times New Roman" w:eastAsia="Times New Roman" w:hAnsi="Times New Roman"/>
          <w:position w:val="11"/>
          <w:sz w:val="14"/>
        </w:rPr>
        <w:t xml:space="preserve">0 </w:t>
      </w:r>
      <w:r>
        <w:rPr>
          <w:sz w:val="21"/>
        </w:rPr>
        <w:t>，或物体平衡均可给 1 分 ）</w:t>
      </w:r>
    </w:p>
    <w:p>
      <w:pPr>
        <w:spacing w:after="0"/>
        <w:jc w:val="center"/>
        <w:rPr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31"/>
        <w:ind w:left="919" w:right="0" w:firstLine="0"/>
        <w:jc w:val="left"/>
        <w:rPr>
          <w:rFonts w:ascii="Times New Roman" w:hAnsi="Times New Roman"/>
          <w:i/>
          <w:sz w:val="24"/>
        </w:rPr>
      </w:pPr>
      <w:r>
        <w:rPr>
          <w:spacing w:val="-4"/>
          <w:sz w:val="21"/>
        </w:rPr>
        <w:t xml:space="preserve">货箱底板对该石块的作用力的合力 </w:t>
      </w:r>
      <w:r>
        <w:rPr>
          <w:rFonts w:ascii="Times New Roman" w:hAnsi="Times New Roman"/>
          <w:i/>
          <w:spacing w:val="-15"/>
          <w:sz w:val="24"/>
        </w:rPr>
        <w:t>F</w:t>
      </w:r>
      <w:r>
        <w:rPr>
          <w:rFonts w:ascii="Times New Roman" w:hAnsi="Times New Roman"/>
          <w:spacing w:val="-15"/>
          <w:position w:val="-5"/>
          <w:sz w:val="14"/>
        </w:rPr>
        <w:t xml:space="preserve">1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mg</w:t>
      </w:r>
    </w:p>
    <w:p>
      <w:pPr>
        <w:pStyle w:val="BodyText"/>
        <w:spacing w:before="62"/>
        <w:ind w:left="919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3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4888" w:space="992"/>
            <w:col w:w="2850"/>
          </w:cols>
        </w:sectPr>
      </w:pPr>
    </w:p>
    <w:p>
      <w:pPr>
        <w:pStyle w:val="BodyText"/>
        <w:spacing w:before="9"/>
        <w:ind w:left="111"/>
        <w:rPr>
          <w:rFonts w:ascii="楷体" w:eastAsia="楷体" w:hint="eastAsia"/>
        </w:rPr>
      </w:pPr>
      <w:r>
        <w:rPr>
          <w:rFonts w:ascii="楷体" w:eastAsia="楷体" w:hint="eastAsia"/>
        </w:rPr>
        <w:t>说明：</w:t>
      </w:r>
      <w:r>
        <w:rPr>
          <w:rFonts w:ascii="Times New Roman" w:eastAsia="Times New Roman"/>
        </w:rPr>
        <w:t>1.</w:t>
      </w:r>
      <w:r>
        <w:rPr>
          <w:rFonts w:ascii="楷体" w:eastAsia="楷体" w:hint="eastAsia"/>
        </w:rPr>
        <w:t xml:space="preserve">作图画出支持力和摩擦力的合力沿竖直方向上而无文字说明也可给 </w:t>
      </w:r>
      <w:r>
        <w:rPr>
          <w:rFonts w:ascii="Times New Roman" w:eastAsia="Times New Roman"/>
        </w:rPr>
        <w:t xml:space="preserve">1 </w:t>
      </w:r>
      <w:r>
        <w:rPr>
          <w:rFonts w:ascii="楷体" w:eastAsia="楷体" w:hint="eastAsia"/>
        </w:rPr>
        <w:t>分。</w:t>
      </w:r>
    </w:p>
    <w:p>
      <w:pPr>
        <w:pStyle w:val="ListParagraph"/>
        <w:numPr>
          <w:ilvl w:val="0"/>
          <w:numId w:val="3"/>
        </w:numPr>
        <w:tabs>
          <w:tab w:val="left" w:pos="885"/>
        </w:tabs>
        <w:spacing w:before="4" w:after="0" w:line="252" w:lineRule="exact"/>
        <w:ind w:left="884" w:right="0" w:hanging="160"/>
        <w:jc w:val="left"/>
        <w:rPr>
          <w:sz w:val="21"/>
        </w:rPr>
      </w:pPr>
      <w:r>
        <w:rPr>
          <w:sz w:val="21"/>
        </w:rPr>
        <w:t>若先求静摩擦力和支持力，评分标准如下：</w:t>
      </w:r>
    </w:p>
    <w:p>
      <w:pPr>
        <w:spacing w:after="0" w:line="252" w:lineRule="exact"/>
        <w:jc w:val="left"/>
        <w:rPr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0" w:line="295" w:lineRule="exact"/>
        <w:ind w:left="1701" w:right="0" w:firstLine="0"/>
        <w:jc w:val="left"/>
        <w:rPr>
          <w:rFonts w:ascii="Symbol" w:hAnsi="Symbol"/>
          <w:i/>
          <w:sz w:val="25"/>
        </w:rPr>
      </w:pP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>cos</w:t>
      </w:r>
      <w:r>
        <w:rPr>
          <w:rFonts w:ascii="Symbol" w:hAnsi="Symbol"/>
          <w:i/>
          <w:sz w:val="25"/>
        </w:rPr>
        <w:sym w:font="Symbol" w:char="F071"/>
      </w:r>
    </w:p>
    <w:p>
      <w:pPr>
        <w:spacing w:before="12"/>
        <w:ind w:left="1631" w:right="0" w:firstLine="0"/>
        <w:jc w:val="left"/>
        <w:rPr>
          <w:rFonts w:ascii="Symbol" w:hAnsi="Symbol"/>
          <w:i/>
          <w:sz w:val="25"/>
        </w:rPr>
      </w:pP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>sin</w:t>
      </w:r>
      <w:r>
        <w:rPr>
          <w:rFonts w:ascii="Symbol" w:hAnsi="Symbol"/>
          <w:i/>
          <w:sz w:val="25"/>
        </w:rPr>
        <w:sym w:font="Symbol" w:char="F071"/>
      </w:r>
    </w:p>
    <w:p>
      <w:pPr>
        <w:pStyle w:val="BodyText"/>
        <w:spacing w:before="29"/>
        <w:ind w:left="902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50"/>
        <w:ind w:left="947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2997" w:space="40"/>
            <w:col w:w="5693"/>
          </w:cols>
        </w:sectPr>
      </w:pPr>
    </w:p>
    <w:p>
      <w:pPr>
        <w:spacing w:before="122"/>
        <w:ind w:left="0" w:right="0" w:firstLine="0"/>
        <w:jc w:val="right"/>
        <w:rPr>
          <w:rFonts w:ascii="Symbol" w:hAnsi="Symbol"/>
          <w:sz w:val="24"/>
        </w:rPr>
      </w:pP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position w:val="-5"/>
          <w:sz w:val="14"/>
        </w:rPr>
        <w:t xml:space="preserve">1 </w:t>
      </w:r>
      <w:r>
        <w:rPr>
          <w:rFonts w:ascii="Symbol" w:hAnsi="Symbol"/>
          <w:sz w:val="24"/>
        </w:rPr>
        <w:sym w:font="Symbol" w:char="F03D"/>
      </w:r>
    </w:p>
    <w:p>
      <w:pPr>
        <w:spacing w:before="122"/>
        <w:ind w:left="187" w:right="0" w:firstLine="0"/>
        <w:jc w:val="left"/>
        <w:rPr>
          <w:rFonts w:ascii="Times New Roman" w:hAnsi="Times New Roman"/>
          <w:sz w:val="1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-204470</wp:posOffset>
                </wp:positionV>
                <wp:extent cx="27940" cy="71755"/>
                <wp:effectExtent l="5715" t="2540" r="17145" b="1905"/>
                <wp:wrapNone/>
                <wp:docPr id="27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09190" y="3249295"/>
                          <a:ext cx="27940" cy="7175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4" o:spid="_x0000_s1046" style="mso-height-relative:page;mso-width-relative:page;position:absolute;z-index:-251617280" from="109.7pt,-16.1pt" to="111.9pt,-10.4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br w:type="column"/>
      </w: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spacing w:before="122"/>
        <w:ind w:left="67" w:right="0" w:firstLine="0"/>
        <w:jc w:val="left"/>
        <w:rPr>
          <w:rFonts w:ascii="Times New Roman" w:hAnsi="Times New Roman"/>
          <w:i/>
          <w:sz w:val="24"/>
        </w:rPr>
      </w:pPr>
      <w:r>
        <w:br w:type="column"/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pacing w:val="-11"/>
          <w:sz w:val="24"/>
        </w:rPr>
        <w:t>mg</w:t>
      </w:r>
    </w:p>
    <w:p>
      <w:pPr>
        <w:tabs>
          <w:tab w:val="left" w:pos="4342"/>
        </w:tabs>
        <w:spacing w:before="97"/>
        <w:ind w:left="224" w:right="0" w:firstLine="0"/>
        <w:jc w:val="left"/>
        <w:rPr>
          <w:rFonts w:ascii="Times New Roman" w:eastAsia="Times New Roman"/>
          <w:sz w:val="13"/>
        </w:rPr>
      </w:pPr>
      <w:r>
        <w:rPr>
          <w:sz w:val="22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-221615</wp:posOffset>
            </wp:positionV>
            <wp:extent cx="1654175" cy="1932940"/>
            <wp:effectExtent l="0" t="0" r="9525" b="10160"/>
            <wp:wrapNone/>
            <wp:docPr id="4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4795520" y="3215005"/>
                      <a:ext cx="1654175" cy="1932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sz w:val="21"/>
        </w:rPr>
        <w:t>（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2"/>
          <w:sz w:val="21"/>
        </w:rPr>
        <w:t xml:space="preserve"> </w:t>
      </w:r>
      <w:r>
        <w:rPr>
          <w:sz w:val="21"/>
        </w:rPr>
        <w:t>分）</w:t>
      </w:r>
      <w:r>
        <w:rPr>
          <w:sz w:val="21"/>
        </w:rPr>
        <w:tab/>
      </w:r>
      <w:r>
        <w:rPr>
          <w:rFonts w:ascii="Times New Roman" w:eastAsia="Times New Roman"/>
          <w:i/>
          <w:position w:val="9"/>
          <w:sz w:val="21"/>
        </w:rPr>
        <w:t>F</w:t>
      </w:r>
      <w:r>
        <w:rPr>
          <w:rFonts w:ascii="Times New Roman" w:eastAsia="Times New Roman"/>
          <w:position w:val="8"/>
          <w:sz w:val="13"/>
        </w:rPr>
        <w:t>2</w:t>
      </w:r>
    </w:p>
    <w:p>
      <w:pPr>
        <w:spacing w:after="0"/>
        <w:jc w:val="left"/>
        <w:rPr>
          <w:rFonts w:ascii="Times New Roman" w:eastAsia="Times New Roman"/>
          <w:sz w:val="13"/>
        </w:rPr>
        <w:sectPr>
          <w:type w:val="continuous"/>
          <w:pgSz w:w="11910" w:h="16840"/>
          <w:pgMar w:top="1400" w:right="1580" w:bottom="280" w:left="1600" w:header="720" w:footer="720" w:gutter="0"/>
          <w:cols w:num="4" w:space="720" w:equalWidth="0">
            <w:col w:w="2101" w:space="40"/>
            <w:col w:w="997" w:space="39"/>
            <w:col w:w="544" w:space="40"/>
            <w:col w:w="4969"/>
          </w:cols>
        </w:sectPr>
      </w:pPr>
    </w:p>
    <w:p>
      <w:pPr>
        <w:tabs>
          <w:tab w:val="left" w:pos="6083"/>
        </w:tabs>
        <w:spacing w:before="113" w:line="403" w:lineRule="exact"/>
        <w:ind w:left="0" w:right="501" w:firstLine="0"/>
        <w:jc w:val="center"/>
        <w:rPr>
          <w:rFonts w:ascii="Times New Roman" w:eastAsia="Times New Roman" w:hAnsi="Times New Roman"/>
          <w:i/>
          <w:sz w:val="21"/>
        </w:rPr>
      </w:pPr>
      <w:r>
        <w:rPr>
          <w:sz w:val="21"/>
        </w:rPr>
        <w:t>当</w:t>
      </w:r>
      <w:r>
        <w:rPr>
          <w:rFonts w:ascii="Symbol" w:eastAsia="Symbol" w:hAnsi="Symbol"/>
          <w:i/>
          <w:spacing w:val="4"/>
          <w:sz w:val="25"/>
        </w:rPr>
        <w:sym w:font="Symbol" w:char="F071"/>
      </w:r>
      <w:r>
        <w:rPr>
          <w:rFonts w:ascii="Symbol" w:eastAsia="Symbol" w:hAnsi="Symbol"/>
          <w:spacing w:val="4"/>
          <w:sz w:val="24"/>
        </w:rPr>
        <w:sym w:font="Symbol" w:char="F03D"/>
      </w:r>
      <w:r>
        <w:rPr>
          <w:rFonts w:ascii="Times New Roman" w:eastAsia="Times New Roman" w:hAnsi="Times New Roman"/>
          <w:spacing w:val="-1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60</w:t>
      </w:r>
      <w:r>
        <w:rPr>
          <w:rFonts w:ascii="Symbol" w:eastAsia="Symbol" w:hAnsi="Symbol"/>
          <w:sz w:val="24"/>
        </w:rPr>
        <w:sym w:font="Symbol" w:char="F0B0"/>
      </w:r>
      <w:r>
        <w:rPr>
          <w:rFonts w:ascii="Times New Roman" w:eastAsia="Times New Roman" w:hAnsi="Times New Roman"/>
          <w:spacing w:val="-28"/>
          <w:sz w:val="24"/>
        </w:rPr>
        <w:t xml:space="preserve"> </w:t>
      </w:r>
      <w:r>
        <w:rPr>
          <w:sz w:val="21"/>
        </w:rPr>
        <w:t>时，石块已滑动，石块受滑动摩擦力作用，</w:t>
      </w:r>
      <w:r>
        <w:rPr>
          <w:sz w:val="21"/>
        </w:rPr>
        <w:tab/>
      </w:r>
      <w:r>
        <w:rPr>
          <w:rFonts w:ascii="Times New Roman" w:eastAsia="Times New Roman" w:hAnsi="Times New Roman"/>
          <w:i/>
          <w:position w:val="18"/>
          <w:sz w:val="21"/>
        </w:rPr>
        <w:t>f</w:t>
      </w:r>
    </w:p>
    <w:p>
      <w:pPr>
        <w:tabs>
          <w:tab w:val="left" w:pos="5100"/>
          <w:tab w:val="left" w:pos="8429"/>
        </w:tabs>
        <w:spacing w:before="0" w:line="313" w:lineRule="exact"/>
        <w:ind w:left="1507" w:right="0" w:firstLine="0"/>
        <w:jc w:val="left"/>
        <w:rPr>
          <w:rFonts w:ascii="Times New Roman" w:eastAsia="Times New Roman" w:hAnsi="Times New Roman"/>
          <w:i/>
          <w:sz w:val="21"/>
        </w:rPr>
      </w:pPr>
      <w:r>
        <w:rPr>
          <w:rFonts w:ascii="Times New Roman" w:eastAsia="Times New Roman" w:hAnsi="Times New Roman"/>
          <w:i/>
          <w:sz w:val="24"/>
        </w:rPr>
        <w:t xml:space="preserve">N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mg</w:t>
      </w:r>
      <w:r>
        <w:rPr>
          <w:rFonts w:ascii="Times New Roman" w:eastAsia="Times New Roman" w:hAnsi="Times New Roman"/>
          <w:i/>
          <w:spacing w:val="-2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cos</w:t>
      </w:r>
      <w:r>
        <w:rPr>
          <w:rFonts w:ascii="Times New Roman" w:eastAsia="Times New Roman" w:hAnsi="Times New Roman"/>
          <w:spacing w:val="-30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60</w:t>
      </w:r>
      <w:r>
        <w:rPr>
          <w:rFonts w:ascii="Symbol" w:eastAsia="Symbol" w:hAnsi="Symbol"/>
          <w:sz w:val="24"/>
        </w:rPr>
        <w:sym w:font="Symbol" w:char="F0B0"/>
      </w:r>
      <w:r>
        <w:rPr>
          <w:rFonts w:ascii="Times New Roman" w:eastAsia="Times New Roman" w:hAnsi="Times New Roman"/>
          <w:sz w:val="24"/>
        </w:rPr>
        <w:tab/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-1"/>
          <w:sz w:val="21"/>
        </w:rPr>
        <w:t xml:space="preserve"> </w:t>
      </w:r>
      <w:r>
        <w:rPr>
          <w:sz w:val="21"/>
        </w:rPr>
        <w:t>分）</w:t>
      </w:r>
      <w:r>
        <w:rPr>
          <w:sz w:val="21"/>
        </w:rPr>
        <w:tab/>
      </w:r>
      <w:r>
        <w:rPr>
          <w:rFonts w:ascii="Times New Roman" w:eastAsia="Times New Roman" w:hAnsi="Times New Roman"/>
          <w:i/>
          <w:position w:val="7"/>
          <w:sz w:val="21"/>
        </w:rPr>
        <w:t>N</w:t>
      </w:r>
    </w:p>
    <w:p>
      <w:pPr>
        <w:spacing w:after="0" w:line="313" w:lineRule="exact"/>
        <w:jc w:val="left"/>
        <w:rPr>
          <w:rFonts w:ascii="Times New Roman" w:eastAsia="Times New Roman" w:hAnsi="Times New Roman"/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8"/>
        <w:ind w:left="1541" w:right="0" w:firstLine="0"/>
        <w:jc w:val="left"/>
        <w:rPr>
          <w:rFonts w:ascii="Symbol" w:hAnsi="Symbol"/>
          <w:sz w:val="24"/>
        </w:rPr>
      </w:pP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i/>
          <w:sz w:val="25"/>
        </w:rPr>
        <w:sym w:font="Symbol" w:char="F06D"/>
      </w: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i/>
          <w:sz w:val="25"/>
        </w:rPr>
        <w:sym w:font="Symbol" w:char="F06D"/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>cos 60</w:t>
      </w:r>
      <w:r>
        <w:rPr>
          <w:rFonts w:ascii="Symbol" w:hAnsi="Symbol"/>
          <w:sz w:val="24"/>
        </w:rPr>
        <w:sym w:font="Symbol" w:char="F0B0"/>
      </w:r>
    </w:p>
    <w:p>
      <w:pPr>
        <w:pStyle w:val="BodyText"/>
        <w:spacing w:before="52"/>
        <w:ind w:left="1351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633" w:space="40"/>
            <w:col w:w="5057"/>
          </w:cols>
        </w:sectPr>
      </w:pPr>
    </w:p>
    <w:p>
      <w:pPr>
        <w:pStyle w:val="BodyText"/>
        <w:spacing w:before="37"/>
        <w:ind w:left="934"/>
      </w:pPr>
      <w:r>
        <w:rPr>
          <w:position w:val="2"/>
        </w:rPr>
        <w:t xml:space="preserve">则货箱底板对该石块的作用力的合力 </w:t>
      </w:r>
      <w:r>
        <w:rPr>
          <w:rFonts w:ascii="Times New Roman" w:eastAsia="Times New Roman"/>
          <w:i/>
          <w:position w:val="2"/>
        </w:rPr>
        <w:t>F</w:t>
      </w:r>
      <w:r>
        <w:rPr>
          <w:rFonts w:ascii="Times New Roman" w:eastAsia="Times New Roman"/>
          <w:i/>
          <w:position w:val="2"/>
          <w:vertAlign w:val="subscript"/>
        </w:rPr>
        <w:t>2</w:t>
      </w:r>
      <w:r>
        <w:rPr>
          <w:position w:val="2"/>
          <w:vertAlign w:val="baseline"/>
        </w:rPr>
        <w:t>：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78"/>
        <w:ind w:left="0" w:right="0" w:firstLine="0"/>
        <w:jc w:val="right"/>
        <w:rPr>
          <w:rFonts w:ascii="Symbol" w:hAnsi="Symbol"/>
          <w:sz w:val="24"/>
        </w:rPr>
      </w:pP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position w:val="-5"/>
          <w:sz w:val="14"/>
        </w:rPr>
        <w:t xml:space="preserve">2 </w:t>
      </w:r>
      <w:r>
        <w:rPr>
          <w:rFonts w:ascii="Symbol" w:hAnsi="Symbol"/>
          <w:sz w:val="24"/>
        </w:rPr>
        <w:sym w:font="Symbol" w:char="F03D"/>
      </w:r>
    </w:p>
    <w:p>
      <w:pPr>
        <w:spacing w:before="78"/>
        <w:ind w:left="224" w:right="0" w:firstLine="0"/>
        <w:jc w:val="left"/>
        <w:rPr>
          <w:rFonts w:ascii="Times New Roman" w:hAnsi="Times New Roman"/>
          <w:sz w:val="1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-197485</wp:posOffset>
                </wp:positionV>
                <wp:extent cx="27940" cy="71755"/>
                <wp:effectExtent l="5715" t="2540" r="17145" b="1905"/>
                <wp:wrapNone/>
                <wp:docPr id="29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92375" y="4438015"/>
                          <a:ext cx="27940" cy="7175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" o:spid="_x0000_s1047" style="mso-height-relative:page;mso-width-relative:page;position:absolute;z-index:-251613184" from="116.25pt,-15.55pt" to="118.45pt,-9.9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br w:type="column"/>
      </w: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BodyText"/>
        <w:spacing w:before="109"/>
        <w:ind w:left="1817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-193675</wp:posOffset>
                </wp:positionV>
                <wp:extent cx="198755" cy="203835"/>
                <wp:effectExtent l="0" t="0" r="4445" b="1645920"/>
                <wp:wrapNone/>
                <wp:docPr id="43" name="任意多边形 5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4076700" y="4424680"/>
                          <a:ext cx="198755" cy="20383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13" h="321">
                              <a:moveTo>
                                <a:pt x="105" y="2822"/>
                              </a:moveTo>
                              <a:lnTo>
                                <a:pt x="164" y="2580"/>
                              </a:lnTo>
                              <a:moveTo>
                                <a:pt x="164" y="2580"/>
                              </a:moveTo>
                              <a:lnTo>
                                <a:pt x="293" y="2580"/>
                              </a:lnTo>
                              <a:moveTo>
                                <a:pt x="0" y="2900"/>
                              </a:moveTo>
                              <a:lnTo>
                                <a:pt x="313" y="2900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50" o:spid="_x0000_s1048" style="height:16.05pt;margin-left:127.55pt;margin-top:-15.25pt;mso-height-relative:page;mso-width-relative:page;position:absolute;width:15.65pt;z-index:-251584512" coordsize="313,321" o:spt="100" adj="-11796480,,5400" path="m105,2822l164,2580m164,2580l293,2580m,2900l313,2900e" filled="f" stroked="t">
                <v:stroke joinstyle="round"/>
                <o:lock v:ext="edit" aspectratio="f"/>
              </v:shape>
            </w:pict>
          </mc:Fallback>
        </mc:AlternateContent>
      </w: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3" w:space="720" w:equalWidth="0">
            <w:col w:w="2229" w:space="40"/>
            <w:col w:w="945" w:space="47"/>
            <w:col w:w="5469"/>
          </w:cols>
        </w:sectPr>
      </w:pPr>
    </w:p>
    <w:p>
      <w:pPr>
        <w:spacing w:before="228"/>
        <w:ind w:left="1039" w:right="0" w:firstLine="0"/>
        <w:jc w:val="left"/>
        <w:rPr>
          <w:rFonts w:ascii="Symbol" w:hAnsi="Symbol"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339725</wp:posOffset>
                </wp:positionV>
                <wp:extent cx="1146175" cy="204470"/>
                <wp:effectExtent l="4445" t="0" r="5080" b="544195"/>
                <wp:wrapNone/>
                <wp:docPr id="38" name="任意多边形 4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1924685" y="4975225"/>
                          <a:ext cx="1146175" cy="20447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805" h="322">
                              <a:moveTo>
                                <a:pt x="0" y="1168"/>
                              </a:moveTo>
                              <a:lnTo>
                                <a:pt x="59" y="846"/>
                              </a:lnTo>
                              <a:moveTo>
                                <a:pt x="59" y="846"/>
                              </a:moveTo>
                              <a:lnTo>
                                <a:pt x="876" y="846"/>
                              </a:lnTo>
                              <a:moveTo>
                                <a:pt x="1774" y="899"/>
                              </a:moveTo>
                              <a:lnTo>
                                <a:pt x="1805" y="882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45" o:spid="_x0000_s1049" style="height:16.1pt;margin-left:71.55pt;margin-top:26.75pt;mso-height-relative:page;mso-width-relative:page;position:absolute;width:90.25pt;z-index:-251594752" coordsize="1805,322" o:spt="100" adj="-11796480,,5400" path="m,1168l59,846m59,846l876,846m1774,899l1805,882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spacing w:val="-16"/>
          <w:sz w:val="21"/>
        </w:rPr>
        <w:t xml:space="preserve">解得： </w:t>
      </w:r>
      <w:r>
        <w:rPr>
          <w:rFonts w:ascii="Times New Roman" w:hAnsi="Times New Roman"/>
          <w:i/>
          <w:spacing w:val="-8"/>
          <w:sz w:val="24"/>
        </w:rPr>
        <w:t>F</w:t>
      </w:r>
      <w:r>
        <w:rPr>
          <w:rFonts w:ascii="Times New Roman" w:hAnsi="Times New Roman"/>
          <w:spacing w:val="-8"/>
          <w:position w:val="-5"/>
          <w:sz w:val="14"/>
        </w:rPr>
        <w:t xml:space="preserve">2 </w:t>
      </w:r>
      <w:r>
        <w:rPr>
          <w:rFonts w:ascii="Symbol" w:hAnsi="Symbol"/>
          <w:spacing w:val="-16"/>
          <w:sz w:val="24"/>
        </w:rPr>
        <w:sym w:font="Symbol" w:char="F03D"/>
      </w:r>
    </w:p>
    <w:p>
      <w:pPr>
        <w:spacing w:before="95" w:line="382" w:lineRule="exact"/>
        <w:ind w:left="191" w:right="0" w:firstLine="0"/>
        <w:jc w:val="left"/>
        <w:rPr>
          <w:rFonts w:ascii="Times New Roman"/>
          <w:i/>
          <w:sz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column">
                  <wp:posOffset>1423670</wp:posOffset>
                </wp:positionH>
                <wp:positionV relativeFrom="paragraph">
                  <wp:posOffset>-297815</wp:posOffset>
                </wp:positionV>
                <wp:extent cx="27940" cy="51435"/>
                <wp:effectExtent l="5715" t="3175" r="17145" b="8890"/>
                <wp:wrapNone/>
                <wp:docPr id="31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39670" y="4686300"/>
                          <a:ext cx="27940" cy="5143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50" style="mso-height-relative:page;mso-width-relative:page;position:absolute;z-index:-251609088" from="112.1pt,-23.45pt" to="114.3pt,-19.4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br w:type="column"/>
      </w:r>
      <w:r>
        <w:rPr>
          <w:rFonts w:ascii="Times New Roman"/>
          <w:position w:val="15"/>
          <w:sz w:val="24"/>
        </w:rPr>
        <w:t xml:space="preserve">3 </w:t>
      </w:r>
      <w:r>
        <w:rPr>
          <w:rFonts w:ascii="Times New Roman"/>
          <w:i/>
          <w:sz w:val="24"/>
        </w:rPr>
        <w:t>mg</w:t>
      </w:r>
    </w:p>
    <w:p>
      <w:pPr>
        <w:pStyle w:val="Heading2"/>
        <w:spacing w:line="224" w:lineRule="exact"/>
        <w:ind w:left="120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column">
                  <wp:posOffset>-554355</wp:posOffset>
                </wp:positionH>
                <wp:positionV relativeFrom="paragraph">
                  <wp:posOffset>417195</wp:posOffset>
                </wp:positionV>
                <wp:extent cx="198755" cy="203200"/>
                <wp:effectExtent l="0" t="0" r="4445" b="391160"/>
                <wp:wrapNone/>
                <wp:docPr id="40" name="任意多边形 4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3035300" y="5052695"/>
                          <a:ext cx="198755" cy="2032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13" h="320">
                              <a:moveTo>
                                <a:pt x="105" y="845"/>
                              </a:moveTo>
                              <a:lnTo>
                                <a:pt x="164" y="603"/>
                              </a:lnTo>
                              <a:moveTo>
                                <a:pt x="164" y="603"/>
                              </a:moveTo>
                              <a:lnTo>
                                <a:pt x="292" y="603"/>
                              </a:lnTo>
                              <a:moveTo>
                                <a:pt x="0" y="922"/>
                              </a:moveTo>
                              <a:lnTo>
                                <a:pt x="312" y="922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47" o:spid="_x0000_s1051" style="height:16pt;margin-left:-43.65pt;margin-top:32.85pt;mso-height-relative:page;mso-width-relative:page;position:absolute;width:15.65pt;z-index:-251590656" coordsize="313,320" o:spt="100" adj="-11796480,,5400" path="m105,845l164,603m164,603l292,603m,922l312,922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w w:val="99"/>
        </w:rPr>
        <w:t>3</w:t>
      </w:r>
    </w:p>
    <w:p>
      <w:pPr>
        <w:tabs>
          <w:tab w:val="left" w:pos="3948"/>
        </w:tabs>
        <w:spacing w:before="259"/>
        <w:ind w:left="1039" w:right="0" w:firstLine="0"/>
        <w:jc w:val="left"/>
        <w:rPr>
          <w:rFonts w:ascii="Times New Roman" w:eastAsia="Times New Roman" w:hAnsi="Times New Roman"/>
          <w:i/>
          <w:sz w:val="21"/>
        </w:rPr>
      </w:pPr>
      <w:r>
        <w:br w:type="column"/>
      </w:r>
      <w:r>
        <w:rPr>
          <w:sz w:val="21"/>
        </w:rPr>
        <w:t>（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z w:val="21"/>
        </w:rPr>
        <w:t>分）</w:t>
      </w:r>
      <w:r>
        <w:rPr>
          <w:sz w:val="21"/>
        </w:rPr>
        <w:tab/>
      </w:r>
      <w:r>
        <w:rPr>
          <w:rFonts w:ascii="Times New Roman" w:eastAsia="Times New Roman" w:hAnsi="Times New Roman"/>
          <w:i/>
          <w:position w:val="-2"/>
          <w:sz w:val="21"/>
        </w:rPr>
        <w:t>θ</w:t>
      </w:r>
    </w:p>
    <w:p>
      <w:pPr>
        <w:spacing w:after="0"/>
        <w:jc w:val="left"/>
        <w:rPr>
          <w:rFonts w:ascii="Times New Roman" w:eastAsia="Times New Roman" w:hAnsi="Times New Roman"/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num="3" w:space="720" w:equalWidth="0">
            <w:col w:w="2126" w:space="40"/>
            <w:col w:w="705" w:space="1182"/>
            <w:col w:w="4677"/>
          </w:cols>
        </w:sectPr>
      </w:pPr>
    </w:p>
    <w:p>
      <w:pPr>
        <w:spacing w:before="147"/>
        <w:ind w:left="199" w:right="0" w:firstLine="0"/>
        <w:jc w:val="left"/>
        <w:rPr>
          <w:rFonts w:ascii="Symbol" w:hAnsi="Symbol"/>
          <w:sz w:val="24"/>
        </w:rPr>
      </w:pPr>
      <w:r>
        <w:rPr>
          <w:spacing w:val="-9"/>
          <w:sz w:val="21"/>
        </w:rPr>
        <w:t xml:space="preserve">说明：结果是 </w:t>
      </w:r>
      <w:r>
        <w:rPr>
          <w:rFonts w:ascii="Times New Roman" w:hAnsi="Times New Roman"/>
          <w:i/>
          <w:spacing w:val="-3"/>
          <w:position w:val="4"/>
          <w:sz w:val="24"/>
        </w:rPr>
        <w:t>F</w:t>
      </w:r>
      <w:r>
        <w:rPr>
          <w:rFonts w:ascii="Times New Roman" w:hAnsi="Times New Roman"/>
          <w:spacing w:val="-3"/>
          <w:position w:val="-1"/>
          <w:sz w:val="14"/>
        </w:rPr>
        <w:t xml:space="preserve">2 </w:t>
      </w:r>
      <w:r>
        <w:rPr>
          <w:rFonts w:ascii="Symbol" w:hAnsi="Symbol"/>
          <w:spacing w:val="-15"/>
          <w:position w:val="4"/>
          <w:sz w:val="24"/>
        </w:rPr>
        <w:sym w:font="Symbol" w:char="F03D"/>
      </w:r>
    </w:p>
    <w:p>
      <w:pPr>
        <w:spacing w:before="14" w:line="420" w:lineRule="exact"/>
        <w:ind w:left="114" w:right="0" w:firstLine="0"/>
        <w:jc w:val="left"/>
        <w:rPr>
          <w:sz w:val="21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-64135</wp:posOffset>
                </wp:positionV>
                <wp:extent cx="198755" cy="183515"/>
                <wp:effectExtent l="0" t="149225" r="4445" b="0"/>
                <wp:wrapNone/>
                <wp:docPr id="35" name="任意多边形 4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280285" y="5326380"/>
                          <a:ext cx="198755" cy="18351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13" h="289">
                              <a:moveTo>
                                <a:pt x="105" y="60"/>
                              </a:moveTo>
                              <a:lnTo>
                                <a:pt x="164" y="-182"/>
                              </a:lnTo>
                              <a:moveTo>
                                <a:pt x="164" y="-182"/>
                              </a:moveTo>
                              <a:lnTo>
                                <a:pt x="293" y="-182"/>
                              </a:lnTo>
                              <a:moveTo>
                                <a:pt x="0" y="-228"/>
                              </a:moveTo>
                              <a:lnTo>
                                <a:pt x="313" y="-228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42" o:spid="_x0000_s1052" style="height:14.45pt;margin-left:99.55pt;margin-top:-5.05pt;mso-height-relative:page;mso-width-relative:page;position:absolute;width:15.65pt;z-index:-251600896" coordsize="313,289" o:spt="100" adj="-11796480,,5400" path="m105,60l164,-182m164,-182l293,-182m,-228l313,-228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-76835</wp:posOffset>
                </wp:positionV>
                <wp:extent cx="27940" cy="51435"/>
                <wp:effectExtent l="5715" t="3175" r="17145" b="8890"/>
                <wp:wrapNone/>
                <wp:docPr id="34" name="直线 4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315845" y="5313680"/>
                          <a:ext cx="27940" cy="514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1" o:spid="_x0000_s1053" style="mso-height-relative:page;mso-width-relative:page;position:absolute;z-index:-251602944" from="102.35pt,-6.05pt" to="104.55pt,-2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1280160</wp:posOffset>
                </wp:positionH>
                <wp:positionV relativeFrom="paragraph">
                  <wp:posOffset>-80010</wp:posOffset>
                </wp:positionV>
                <wp:extent cx="19685" cy="10795"/>
                <wp:effectExtent l="2540" t="4445" r="3175" b="10160"/>
                <wp:wrapNone/>
                <wp:docPr id="33" name="直线 4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V="1">
                          <a:off x="2296160" y="5310505"/>
                          <a:ext cx="19685" cy="1079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0" o:spid="_x0000_s1054" style="flip:y;mso-height-relative:page;mso-width-relative:page;position:absolute;z-index:-251604992" from="100.8pt,-6.3pt" to="102.35pt,-5.4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br w:type="column"/>
      </w:r>
      <w:r>
        <w:rPr>
          <w:rFonts w:ascii="Times New Roman" w:eastAsia="Times New Roman"/>
          <w:position w:val="19"/>
          <w:sz w:val="24"/>
        </w:rPr>
        <w:t xml:space="preserve">1 </w:t>
      </w:r>
      <w:r>
        <w:rPr>
          <w:rFonts w:ascii="Times New Roman" w:eastAsia="Times New Roman"/>
          <w:i/>
          <w:position w:val="4"/>
          <w:sz w:val="24"/>
        </w:rPr>
        <w:t xml:space="preserve">mg </w:t>
      </w:r>
      <w:r>
        <w:rPr>
          <w:sz w:val="21"/>
        </w:rPr>
        <w:t>也给分</w:t>
      </w:r>
    </w:p>
    <w:p>
      <w:pPr>
        <w:pStyle w:val="Heading2"/>
        <w:spacing w:line="223" w:lineRule="exact"/>
        <w:ind w:left="189"/>
      </w:pPr>
      <w:r>
        <w:rPr>
          <w:w w:val="99"/>
        </w:rPr>
        <w:t>3</w:t>
      </w:r>
    </w:p>
    <w:p>
      <w:pPr>
        <w:tabs>
          <w:tab w:val="left" w:pos="1548"/>
          <w:tab w:val="left" w:pos="2695"/>
        </w:tabs>
        <w:spacing w:before="0" w:line="282" w:lineRule="exact"/>
        <w:ind w:left="199" w:right="0" w:firstLine="0"/>
        <w:jc w:val="left"/>
        <w:rPr>
          <w:rFonts w:ascii="Times New Roman"/>
          <w:i/>
          <w:sz w:val="21"/>
        </w:rPr>
      </w:pPr>
      <w:r>
        <w:br w:type="column"/>
      </w:r>
      <w:r>
        <w:rPr>
          <w:rFonts w:ascii="Times New Roman"/>
          <w:i/>
          <w:position w:val="-4"/>
          <w:sz w:val="21"/>
        </w:rPr>
        <w:t>A</w:t>
      </w:r>
      <w:r>
        <w:rPr>
          <w:rFonts w:ascii="Times New Roman"/>
          <w:i/>
          <w:position w:val="-4"/>
          <w:sz w:val="21"/>
        </w:rPr>
        <w:tab/>
      </w:r>
      <w:r>
        <w:rPr>
          <w:rFonts w:ascii="Times New Roman"/>
          <w:i/>
          <w:sz w:val="21"/>
        </w:rPr>
        <w:t>mg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position w:val="-2"/>
          <w:sz w:val="21"/>
        </w:rPr>
        <w:t>B</w:t>
      </w:r>
    </w:p>
    <w:p>
      <w:pPr>
        <w:spacing w:after="0" w:line="282" w:lineRule="exact"/>
        <w:jc w:val="left"/>
        <w:rPr>
          <w:rFonts w:ascii="Times New Roman"/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num="3" w:space="720" w:equalWidth="0">
            <w:col w:w="1933" w:space="40"/>
            <w:col w:w="1397" w:space="2342"/>
            <w:col w:w="3018"/>
          </w:cols>
        </w:sectPr>
      </w:pPr>
    </w:p>
    <w:p>
      <w:pPr>
        <w:spacing w:before="212"/>
        <w:ind w:left="0" w:right="0" w:firstLine="0"/>
        <w:jc w:val="right"/>
        <w:rPr>
          <w:rFonts w:ascii="Symbol" w:hAnsi="Symbol"/>
          <w:sz w:val="24"/>
        </w:rPr>
      </w:pP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position w:val="-5"/>
          <w:sz w:val="14"/>
        </w:rPr>
        <w:t xml:space="preserve">2 </w:t>
      </w:r>
      <w:r>
        <w:rPr>
          <w:rFonts w:ascii="Symbol" w:hAnsi="Symbol"/>
          <w:sz w:val="24"/>
        </w:rPr>
        <w:sym w:font="Symbol" w:char="F03D"/>
      </w:r>
    </w:p>
    <w:p>
      <w:pPr>
        <w:spacing w:before="212"/>
        <w:ind w:left="224" w:right="0" w:firstLine="0"/>
        <w:jc w:val="left"/>
        <w:rPr>
          <w:rFonts w:ascii="Times New Roman" w:hAnsi="Times New Roman"/>
          <w:sz w:val="1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877570</wp:posOffset>
                </wp:positionH>
                <wp:positionV relativeFrom="paragraph">
                  <wp:posOffset>-191135</wp:posOffset>
                </wp:positionV>
                <wp:extent cx="27940" cy="71755"/>
                <wp:effectExtent l="5715" t="2540" r="17145" b="1905"/>
                <wp:wrapNone/>
                <wp:docPr id="37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1893570" y="5645150"/>
                          <a:ext cx="27940" cy="7175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55" style="mso-height-relative:page;mso-width-relative:page;position:absolute;z-index:-251596800" from="69.1pt,-15.05pt" to="71.3pt,-9.4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column">
                  <wp:posOffset>857885</wp:posOffset>
                </wp:positionH>
                <wp:positionV relativeFrom="paragraph">
                  <wp:posOffset>-194310</wp:posOffset>
                </wp:positionV>
                <wp:extent cx="19685" cy="11430"/>
                <wp:effectExtent l="2540" t="3810" r="3175" b="10160"/>
                <wp:wrapNone/>
                <wp:docPr id="36" name="直线 4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V="1">
                          <a:off x="1873885" y="5641975"/>
                          <a:ext cx="19685" cy="11430"/>
                        </a:xfrm>
                        <a:prstGeom prst="line">
                          <a:avLst/>
                        </a:prstGeom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3" o:spid="_x0000_s1056" style="flip:y;mso-height-relative:page;mso-width-relative:page;position:absolute;z-index:-251598848" from="67.55pt,-15.3pt" to="69.1pt,-14.4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br w:type="column"/>
      </w: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spacing w:before="212"/>
        <w:ind w:left="145" w:right="0" w:firstLine="0"/>
        <w:jc w:val="left"/>
        <w:rPr>
          <w:rFonts w:ascii="Symbol" w:hAnsi="Symbol"/>
          <w:sz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85725</wp:posOffset>
                </wp:positionV>
                <wp:extent cx="198755" cy="203200"/>
                <wp:effectExtent l="0" t="1325880" r="4445" b="0"/>
                <wp:wrapNone/>
                <wp:docPr id="32" name="任意多边形 3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04110" y="5904865"/>
                          <a:ext cx="198755" cy="2032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13" h="320">
                              <a:moveTo>
                                <a:pt x="105" y="-1839"/>
                              </a:moveTo>
                              <a:lnTo>
                                <a:pt x="164" y="-2081"/>
                              </a:lnTo>
                              <a:moveTo>
                                <a:pt x="164" y="-2081"/>
                              </a:moveTo>
                              <a:lnTo>
                                <a:pt x="292" y="-2081"/>
                              </a:lnTo>
                              <a:moveTo>
                                <a:pt x="0" y="-1762"/>
                              </a:moveTo>
                              <a:lnTo>
                                <a:pt x="312" y="-1762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39" o:spid="_x0000_s1057" style="height:16pt;margin-left:43pt;margin-top:6.75pt;mso-height-relative:page;mso-width-relative:page;position:absolute;width:15.65pt;z-index:-251607040" coordsize="313,320" o:spt="100" adj="-11796480,,5400" path="m105,-1839l164,-2081m164,-2081l292,-2081m,-1762l312,-1762e" filled="f" stroked="t">
                <v:stroke joinstyle="round"/>
                <o:lock v:ext="edit" aspectratio="f"/>
              </v:shape>
            </w:pict>
          </mc:Fallback>
        </mc:AlternateContent>
      </w:r>
      <w:r>
        <w:br w:type="column"/>
      </w:r>
      <w:r>
        <w:rPr>
          <w:spacing w:val="-33"/>
          <w:sz w:val="21"/>
        </w:rPr>
        <w:t xml:space="preserve">和 </w:t>
      </w:r>
      <w:r>
        <w:rPr>
          <w:rFonts w:ascii="Times New Roman" w:hAnsi="Times New Roman"/>
          <w:i/>
          <w:spacing w:val="-8"/>
          <w:sz w:val="24"/>
        </w:rPr>
        <w:t>F</w:t>
      </w:r>
      <w:r>
        <w:rPr>
          <w:rFonts w:ascii="Times New Roman" w:hAnsi="Times New Roman"/>
          <w:spacing w:val="-8"/>
          <w:position w:val="-5"/>
          <w:sz w:val="14"/>
        </w:rPr>
        <w:t xml:space="preserve">2 </w:t>
      </w:r>
      <w:r>
        <w:rPr>
          <w:rFonts w:ascii="Symbol" w:hAnsi="Symbol"/>
          <w:spacing w:val="-18"/>
          <w:sz w:val="24"/>
        </w:rPr>
        <w:sym w:font="Symbol" w:char="F03D"/>
      </w:r>
    </w:p>
    <w:p>
      <w:pPr>
        <w:spacing w:before="79" w:line="385" w:lineRule="exact"/>
        <w:ind w:left="191" w:right="0" w:firstLine="0"/>
        <w:jc w:val="left"/>
        <w:rPr>
          <w:sz w:val="21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-297815</wp:posOffset>
                </wp:positionV>
                <wp:extent cx="27940" cy="51435"/>
                <wp:effectExtent l="5715" t="3175" r="17145" b="8890"/>
                <wp:wrapNone/>
                <wp:docPr id="39" name="直线 4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3070860" y="5538470"/>
                          <a:ext cx="27940" cy="5143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6" o:spid="_x0000_s1058" style="mso-height-relative:page;mso-width-relative:page;position:absolute;z-index:-251592704" from="46.3pt,-23.45pt" to="48.5pt,-19.4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br w:type="column"/>
      </w:r>
      <w:r>
        <w:rPr>
          <w:rFonts w:ascii="Times New Roman" w:eastAsia="Times New Roman"/>
          <w:position w:val="15"/>
          <w:sz w:val="24"/>
        </w:rPr>
        <w:t xml:space="preserve">3 </w:t>
      </w:r>
      <w:r>
        <w:rPr>
          <w:rFonts w:ascii="Times New Roman" w:eastAsia="Times New Roman"/>
          <w:i/>
          <w:sz w:val="24"/>
        </w:rPr>
        <w:t xml:space="preserve">mg </w:t>
      </w:r>
      <w:r>
        <w:rPr>
          <w:sz w:val="21"/>
        </w:rPr>
        <w:t>合并也给 2 分</w:t>
      </w:r>
    </w:p>
    <w:p>
      <w:pPr>
        <w:pStyle w:val="Heading2"/>
        <w:ind w:left="120"/>
      </w:pPr>
      <w:r>
        <w:rPr>
          <w:w w:val="99"/>
        </w:rPr>
        <w:t>3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4" w:space="720" w:equalWidth="0">
            <w:col w:w="1286" w:space="40"/>
            <w:col w:w="945" w:space="39"/>
            <w:col w:w="809" w:space="40"/>
            <w:col w:w="5571"/>
          </w:cols>
        </w:sectPr>
      </w:pPr>
    </w:p>
    <w:p>
      <w:pPr>
        <w:spacing w:before="0" w:line="299" w:lineRule="exact"/>
        <w:ind w:left="619" w:right="0" w:firstLine="0"/>
        <w:jc w:val="left"/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73025</wp:posOffset>
                </wp:positionV>
                <wp:extent cx="659765" cy="388620"/>
                <wp:effectExtent l="2540" t="1697355" r="10795" b="0"/>
                <wp:wrapNone/>
                <wp:docPr id="30" name="任意多边形 3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19985" y="5997575"/>
                          <a:ext cx="659765" cy="38862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039" h="612">
                              <a:moveTo>
                                <a:pt x="163" y="-2344"/>
                              </a:moveTo>
                              <a:lnTo>
                                <a:pt x="222" y="-2666"/>
                              </a:lnTo>
                              <a:moveTo>
                                <a:pt x="222" y="-2666"/>
                              </a:moveTo>
                              <a:lnTo>
                                <a:pt x="1039" y="-2666"/>
                              </a:lnTo>
                              <a:moveTo>
                                <a:pt x="0" y="-2054"/>
                              </a:moveTo>
                              <a:lnTo>
                                <a:pt x="31" y="-2071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37" o:spid="_x0000_s1059" style="height:30.6pt;margin-left:110.55pt;margin-top:5.75pt;mso-height-relative:page;mso-width-relative:page;position:absolute;width:51.95pt;z-index:-251611136" coordsize="1039,612" o:spt="100" adj="-11796480,,5400" path="m163,-2344l222,-2666m222,-2666l1039,-2666m,-2054l31,-2071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sz w:val="21"/>
        </w:rPr>
        <w:t>特别注意：如果当</w:t>
      </w:r>
      <w:r>
        <w:rPr>
          <w:rFonts w:ascii="Symbol" w:eastAsia="Symbol" w:hAnsi="Symbol"/>
          <w:i/>
          <w:sz w:val="25"/>
        </w:rPr>
        <w:sym w:font="Symbol" w:char="F071"/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z w:val="24"/>
        </w:rPr>
        <w:t xml:space="preserve"> 60</w:t>
      </w:r>
      <w:r>
        <w:rPr>
          <w:rFonts w:ascii="Symbol" w:eastAsia="Symbol" w:hAnsi="Symbol"/>
          <w:sz w:val="24"/>
        </w:rPr>
        <w:sym w:font="Symbol" w:char="F0B0"/>
      </w:r>
      <w:r>
        <w:rPr>
          <w:rFonts w:ascii="Times New Roman" w:eastAsia="Times New Roman" w:hAnsi="Times New Roman"/>
          <w:sz w:val="24"/>
        </w:rPr>
        <w:t xml:space="preserve"> </w:t>
      </w:r>
      <w:r>
        <w:rPr>
          <w:sz w:val="21"/>
        </w:rPr>
        <w:t>时下列的求法，不能给分：</w:t>
      </w:r>
    </w:p>
    <w:p>
      <w:pPr>
        <w:spacing w:after="0" w:line="299" w:lineRule="exact"/>
        <w:jc w:val="left"/>
        <w:rPr>
          <w:sz w:val="21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220"/>
        <w:ind w:left="663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131445</wp:posOffset>
                </wp:positionV>
                <wp:extent cx="597535" cy="1329690"/>
                <wp:effectExtent l="4445" t="3133725" r="7620" b="0"/>
                <wp:wrapNone/>
                <wp:docPr id="28" name="任意多边形 3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40305" y="6245860"/>
                          <a:ext cx="597535" cy="132969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41" h="2094">
                              <a:moveTo>
                                <a:pt x="0" y="-4606"/>
                              </a:moveTo>
                              <a:lnTo>
                                <a:pt x="59" y="-4928"/>
                              </a:lnTo>
                              <a:moveTo>
                                <a:pt x="59" y="-4928"/>
                              </a:moveTo>
                              <a:lnTo>
                                <a:pt x="940" y="-4928"/>
                              </a:lnTo>
                              <a:moveTo>
                                <a:pt x="51" y="-2834"/>
                              </a:moveTo>
                              <a:lnTo>
                                <a:pt x="82" y="-2852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35" o:spid="_x0000_s1060" style="height:104.7pt;margin-left:112.15pt;margin-top:10.35pt;mso-height-relative:page;mso-width-relative:page;position:absolute;width:47.05pt;z-index:-251615232" coordsize="941,2094" o:spt="100" adj="-11796480,,5400" path="m,-4606l59,-4928m59,-4928l940,-4928m51,-2834l82,-2852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i/>
          <w:sz w:val="24"/>
        </w:rPr>
        <w:t>F</w:t>
      </w:r>
      <w:r>
        <w:rPr>
          <w:rFonts w:ascii="Times New Roman" w:hAnsi="Times New Roman"/>
          <w:position w:val="-5"/>
          <w:sz w:val="14"/>
        </w:rPr>
        <w:t xml:space="preserve">2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>sin</w:t>
      </w:r>
      <w:r>
        <w:rPr>
          <w:rFonts w:ascii="Symbol" w:hAnsi="Symbol"/>
          <w:i/>
          <w:sz w:val="25"/>
        </w:rPr>
        <w:sym w:font="Symbol" w:char="F071"/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f</w:t>
      </w:r>
    </w:p>
    <w:p>
      <w:pPr>
        <w:spacing w:before="220"/>
        <w:ind w:left="67" w:right="0" w:firstLine="0"/>
        <w:jc w:val="left"/>
        <w:rPr>
          <w:rFonts w:ascii="Symbol" w:hAnsi="Symbol"/>
          <w:sz w:val="24"/>
        </w:rPr>
      </w:pPr>
      <w:r>
        <w:br w:type="column"/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>sin</w:t>
      </w:r>
      <w:r>
        <w:rPr>
          <w:rFonts w:ascii="Symbol" w:hAnsi="Symbol"/>
          <w:i/>
          <w:sz w:val="25"/>
        </w:rPr>
        <w:sym w:font="Symbol" w:char="F071"/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i/>
          <w:sz w:val="25"/>
        </w:rPr>
        <w:sym w:font="Symbol" w:char="F06D"/>
      </w:r>
      <w:r>
        <w:rPr>
          <w:rFonts w:ascii="Times New Roman" w:hAnsi="Times New Roman"/>
          <w:i/>
          <w:sz w:val="24"/>
        </w:rPr>
        <w:t xml:space="preserve">mg </w:t>
      </w:r>
      <w:r>
        <w:rPr>
          <w:rFonts w:ascii="Times New Roman" w:hAnsi="Times New Roman"/>
          <w:sz w:val="24"/>
        </w:rPr>
        <w:t>cos</w:t>
      </w:r>
      <w:r>
        <w:rPr>
          <w:rFonts w:ascii="Symbol" w:hAnsi="Symbol"/>
          <w:i/>
          <w:sz w:val="25"/>
        </w:rPr>
        <w:sym w:font="Symbol" w:char="F071"/>
      </w:r>
      <w:r>
        <w:rPr>
          <w:rFonts w:ascii="Symbol" w:hAnsi="Symbol"/>
          <w:sz w:val="24"/>
        </w:rPr>
        <w:sym w:font="Symbol" w:char="F03D"/>
      </w:r>
    </w:p>
    <w:p>
      <w:pPr>
        <w:spacing w:before="97" w:line="382" w:lineRule="exact"/>
        <w:ind w:left="188" w:right="0" w:firstLine="0"/>
        <w:jc w:val="left"/>
        <w:rPr>
          <w:rFonts w:ascii="Times New Roman"/>
          <w:i/>
          <w:sz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-282575</wp:posOffset>
                </wp:positionV>
                <wp:extent cx="27940" cy="51435"/>
                <wp:effectExtent l="5715" t="3175" r="17145" b="8890"/>
                <wp:wrapNone/>
                <wp:docPr id="42" name="直线 4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4112260" y="6165850"/>
                          <a:ext cx="27940" cy="51435"/>
                        </a:xfrm>
                        <a:prstGeom prst="line">
                          <a:avLst/>
                        </a:prstGeom>
                        <a:ln w="1268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9" o:spid="_x0000_s1061" style="mso-height-relative:page;mso-width-relative:page;position:absolute;z-index:-251586560" from="127.35pt,-22.25pt" to="129.55pt,-18.2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column">
                  <wp:posOffset>1597660</wp:posOffset>
                </wp:positionH>
                <wp:positionV relativeFrom="paragraph">
                  <wp:posOffset>-285750</wp:posOffset>
                </wp:positionV>
                <wp:extent cx="19685" cy="11430"/>
                <wp:effectExtent l="2540" t="3810" r="3175" b="10160"/>
                <wp:wrapNone/>
                <wp:docPr id="41" name="直线 4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V="1">
                          <a:off x="4092575" y="6162675"/>
                          <a:ext cx="19685" cy="1143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8" o:spid="_x0000_s1062" style="flip:y;mso-height-relative:page;mso-width-relative:page;position:absolute;z-index:-251588608" from="125.8pt,-22.5pt" to="127.35pt,-21.6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br w:type="column"/>
      </w:r>
      <w:r>
        <w:rPr>
          <w:rFonts w:ascii="Times New Roman"/>
          <w:position w:val="15"/>
          <w:sz w:val="24"/>
        </w:rPr>
        <w:t xml:space="preserve">3 </w:t>
      </w:r>
      <w:r>
        <w:rPr>
          <w:rFonts w:ascii="Times New Roman"/>
          <w:i/>
          <w:sz w:val="24"/>
        </w:rPr>
        <w:t>mg</w:t>
      </w:r>
    </w:p>
    <w:p>
      <w:pPr>
        <w:pStyle w:val="Heading2"/>
        <w:spacing w:line="232" w:lineRule="exact"/>
        <w:ind w:left="117"/>
      </w:pPr>
      <w:r>
        <w:rPr>
          <w:w w:val="99"/>
        </w:rPr>
        <w:t>3</w:t>
      </w:r>
    </w:p>
    <w:p>
      <w:pPr>
        <w:pStyle w:val="BodyText"/>
        <w:spacing w:before="381"/>
        <w:ind w:left="230"/>
      </w:pPr>
      <w:r>
        <w:br w:type="column"/>
      </w:r>
      <w:r>
        <w:t>（此式求得是物块的合力，不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4" w:space="720" w:equalWidth="0">
            <w:col w:w="2289" w:space="40"/>
            <w:col w:w="2434" w:space="39"/>
            <w:col w:w="666" w:space="40"/>
            <w:col w:w="3222"/>
          </w:cols>
        </w:sectPr>
      </w:pPr>
    </w:p>
    <w:p>
      <w:pPr>
        <w:pStyle w:val="BodyText"/>
        <w:spacing w:before="4"/>
        <w:ind w:left="200"/>
      </w:pPr>
      <w:r>
        <w:t>是底板给石块的合力，给零分）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pStyle w:val="BodyText"/>
        <w:rPr>
          <w:sz w:val="22"/>
        </w:rPr>
      </w:pPr>
    </w:p>
    <w:p>
      <w:pPr>
        <w:pStyle w:val="BodyText"/>
        <w:spacing w:before="8"/>
        <w:rPr>
          <w:sz w:val="27"/>
        </w:rPr>
      </w:pPr>
    </w:p>
    <w:p>
      <w:pPr>
        <w:pStyle w:val="BodyText"/>
        <w:ind w:left="199"/>
      </w:pP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spacing w:val="-2"/>
          <w:w w:val="99"/>
        </w:rPr>
        <w:t>7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rFonts w:ascii="Times New Roman" w:eastAsia="Times New Roman"/>
          <w:w w:val="99"/>
        </w:rPr>
        <w:t>4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2"/>
          <w:w w:val="99"/>
        </w:rPr>
        <w:t>分</w:t>
      </w:r>
      <w:r>
        <w:rPr>
          <w:spacing w:val="-106"/>
          <w:w w:val="99"/>
        </w:rPr>
        <w:t>）</w:t>
      </w:r>
      <w:r>
        <w:rPr>
          <w:spacing w:val="-1"/>
          <w:w w:val="99"/>
        </w:rPr>
        <w:t>（</w:t>
      </w:r>
      <w:r>
        <w:rPr>
          <w:w w:val="99"/>
        </w:rPr>
        <w:t>第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1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1"/>
          <w:w w:val="99"/>
        </w:rPr>
        <w:t>小问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6</w:t>
      </w:r>
      <w:r>
        <w:rPr>
          <w:rFonts w:ascii="Times New Roman" w:eastAsia="Times New Roman"/>
          <w:spacing w:val="-1"/>
        </w:rPr>
        <w:t xml:space="preserve"> </w:t>
      </w:r>
      <w:r>
        <w:rPr>
          <w:w w:val="99"/>
        </w:rPr>
        <w:t>分，第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2</w:t>
      </w:r>
      <w:r>
        <w:rPr>
          <w:rFonts w:ascii="Times New Roman" w:eastAsia="Times New Roman"/>
          <w:spacing w:val="-1"/>
        </w:rPr>
        <w:t xml:space="preserve"> </w:t>
      </w:r>
      <w:r>
        <w:rPr>
          <w:spacing w:val="-1"/>
          <w:w w:val="99"/>
        </w:rPr>
        <w:t>小问</w:t>
      </w:r>
      <w:r>
        <w:rPr>
          <w:spacing w:val="-50"/>
        </w:rPr>
        <w:t xml:space="preserve"> </w:t>
      </w:r>
      <w:r>
        <w:rPr>
          <w:rFonts w:ascii="Times New Roman" w:eastAsia="Times New Roman"/>
          <w:w w:val="99"/>
        </w:rPr>
        <w:t>8</w:t>
      </w:r>
      <w:r>
        <w:rPr>
          <w:rFonts w:ascii="Times New Roman" w:eastAsia="Times New Roman"/>
          <w:spacing w:val="1"/>
        </w:rPr>
        <w:t xml:space="preserve"> </w:t>
      </w:r>
      <w:r>
        <w:rPr>
          <w:spacing w:val="-1"/>
          <w:w w:val="99"/>
        </w:rPr>
        <w:t>分</w:t>
      </w:r>
      <w:r>
        <w:rPr>
          <w:w w:val="99"/>
        </w:rPr>
        <w:t>）</w:t>
      </w:r>
    </w:p>
    <w:p>
      <w:pPr>
        <w:pStyle w:val="BodyText"/>
        <w:spacing w:before="141"/>
        <w:ind w:left="199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-3012440</wp:posOffset>
                </wp:positionH>
                <wp:positionV relativeFrom="paragraph">
                  <wp:posOffset>693420</wp:posOffset>
                </wp:positionV>
                <wp:extent cx="846455" cy="2305685"/>
                <wp:effectExtent l="2540" t="6487160" r="1905" b="0"/>
                <wp:wrapNone/>
                <wp:docPr id="26" name="任意多边形 3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389505" y="7434580"/>
                          <a:ext cx="846455" cy="230568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33" h="3631">
                              <a:moveTo>
                                <a:pt x="1125" y="-9967"/>
                              </a:moveTo>
                              <a:lnTo>
                                <a:pt x="1184" y="-10209"/>
                              </a:lnTo>
                              <a:moveTo>
                                <a:pt x="1184" y="-10209"/>
                              </a:moveTo>
                              <a:lnTo>
                                <a:pt x="1313" y="-10209"/>
                              </a:lnTo>
                              <a:moveTo>
                                <a:pt x="1020" y="-9889"/>
                              </a:moveTo>
                              <a:lnTo>
                                <a:pt x="1333" y="-9889"/>
                              </a:lnTo>
                              <a:moveTo>
                                <a:pt x="0" y="-6578"/>
                              </a:moveTo>
                              <a:lnTo>
                                <a:pt x="31" y="-6596"/>
                              </a:lnTo>
                            </a:path>
                          </a:pathLst>
                        </a:custGeom>
                        <a:noFill/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33" o:spid="_x0000_s1063" style="height:181.55pt;margin-left:-237.2pt;margin-top:54.6pt;mso-height-relative:page;mso-width-relative:page;position:absolute;width:66.65pt;z-index:-251619328" coordsize="1333,3631" o:spt="100" adj="-11796480,,5400" path="m1125,-9967l1184,-10209m1184,-10209l1313,-10209m1020,-9889l1333,-9889m,-6578l31,-6596e" filled="f" stroked="t">
                <v:stroke joinstyle="round"/>
                <o:lock v:ext="edit" aspectratio="f"/>
              </v:shape>
            </w:pict>
          </mc:Fallback>
        </mc:AlternateContent>
      </w:r>
      <w:r>
        <w:rPr>
          <w:rFonts w:ascii="Times New Roman" w:eastAsia="Times New Roman"/>
        </w:rPr>
        <w:t>(1)</w:t>
      </w:r>
      <w:r>
        <w:rPr>
          <w:spacing w:val="-4"/>
        </w:rPr>
        <w:t xml:space="preserve">设滑块在高水平面上的加速度为 </w:t>
      </w:r>
      <w:r>
        <w:rPr>
          <w:rFonts w:ascii="Times New Roman" w:eastAsia="Times New Roman"/>
          <w:i/>
        </w:rPr>
        <w:t>a</w:t>
      </w:r>
      <w:r>
        <w:t>，根据牛顿第二定律有：</w:t>
      </w:r>
    </w:p>
    <w:p>
      <w:pPr>
        <w:spacing w:before="108" w:line="362" w:lineRule="auto"/>
        <w:ind w:left="2241" w:right="2368" w:hanging="107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i/>
          <w:sz w:val="25"/>
        </w:rPr>
        <w:sym w:font="Symbol" w:char="F06D"/>
      </w: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ma N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mg</w:t>
      </w:r>
    </w:p>
    <w:p>
      <w:pPr>
        <w:pStyle w:val="BodyText"/>
        <w:rPr>
          <w:rFonts w:ascii="Times New Roman"/>
          <w:i/>
          <w:sz w:val="22"/>
        </w:rPr>
      </w:pPr>
      <w:r>
        <w:br w:type="column"/>
      </w: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rPr>
          <w:rFonts w:ascii="Times New Roman"/>
          <w:i/>
          <w:sz w:val="22"/>
        </w:rPr>
      </w:pPr>
    </w:p>
    <w:p>
      <w:pPr>
        <w:pStyle w:val="BodyText"/>
        <w:spacing w:before="196"/>
        <w:ind w:left="199"/>
      </w:pP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4"/>
        </w:rPr>
        <w:t xml:space="preserve"> </w:t>
      </w:r>
      <w:r>
        <w:t>分）</w:t>
      </w:r>
    </w:p>
    <w:p>
      <w:pPr>
        <w:pStyle w:val="BodyText"/>
        <w:spacing w:before="185"/>
        <w:ind w:left="204"/>
      </w:pP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5"/>
        </w:rPr>
        <w:t xml:space="preserve">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5890" w:space="1017"/>
            <w:col w:w="1823"/>
          </w:cols>
        </w:sectPr>
      </w:pPr>
    </w:p>
    <w:p>
      <w:pPr>
        <w:pStyle w:val="BodyText"/>
        <w:spacing w:before="32"/>
        <w:ind w:left="619"/>
      </w:pPr>
      <w:r>
        <w:t>根据运动学公式有：</w:t>
      </w:r>
    </w:p>
    <w:p>
      <w:pPr>
        <w:spacing w:before="158"/>
        <w:ind w:left="2114" w:right="2550" w:firstLine="0"/>
        <w:jc w:val="center"/>
        <w:rPr>
          <w:rFonts w:ascii="Times New Roman" w:hAnsi="Times New Roman"/>
          <w:sz w:val="14"/>
        </w:rPr>
      </w:pPr>
      <w:r>
        <w:pict>
          <v:shape id="文本框 29" o:spid="_x0000_s1064" type="#_x0000_t202" style="height:7.7pt;margin-left:222.7pt;margin-top:16.75pt;mso-height-relative:page;mso-position-horizontal-relative:page;mso-width-relative:page;position:absolute;width:3.5pt;z-index:-251580416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 xml:space="preserve">aL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spacing w:before="205"/>
        <w:ind w:left="619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>
                <wp:simplePos x="0" y="0"/>
                <wp:positionH relativeFrom="column">
                  <wp:posOffset>-747395</wp:posOffset>
                </wp:positionH>
                <wp:positionV relativeFrom="paragraph">
                  <wp:posOffset>525145</wp:posOffset>
                </wp:positionV>
                <wp:extent cx="48895" cy="153035"/>
                <wp:effectExtent l="4445" t="1270" r="10160" b="10795"/>
                <wp:wrapNone/>
                <wp:docPr id="44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 flipH="1">
                          <a:off x="4363720" y="8753475"/>
                          <a:ext cx="48895" cy="153035"/>
                        </a:xfrm>
                        <a:prstGeom prst="line">
                          <a:avLst/>
                        </a:prstGeom>
                        <a:ln w="63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65" style="flip:x;mso-height-relative:page;mso-width-relative:page;position:absolute;z-index:-251582464" from="-58.85pt,41.35pt" to="-55pt,53.4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pacing w:val="-5"/>
          <w:sz w:val="21"/>
        </w:rPr>
        <w:t xml:space="preserve">代入数据解得滑块滑动到 </w:t>
      </w:r>
      <w:r>
        <w:rPr>
          <w:rFonts w:ascii="Times New Roman" w:hAnsi="Times New Roman"/>
          <w:i/>
          <w:sz w:val="21"/>
        </w:rPr>
        <w:t xml:space="preserve">O </w:t>
      </w:r>
      <w:r>
        <w:rPr>
          <w:spacing w:val="-10"/>
          <w:sz w:val="21"/>
        </w:rPr>
        <w:t xml:space="preserve">点时的速度： </w:t>
      </w:r>
      <w:r>
        <w:rPr>
          <w:rFonts w:ascii="Times New Roman" w:hAnsi="Times New Roman"/>
          <w:spacing w:val="5"/>
          <w:sz w:val="24"/>
        </w:rPr>
        <w:t>v</w:t>
      </w:r>
      <w:r>
        <w:rPr>
          <w:rFonts w:ascii="Times New Roman" w:hAnsi="Times New Roman"/>
          <w:spacing w:val="5"/>
          <w:position w:val="-5"/>
          <w:sz w:val="14"/>
        </w:rPr>
        <w:t xml:space="preserve">0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6 </w:t>
      </w:r>
      <w:r>
        <w:rPr>
          <w:rFonts w:ascii="Times New Roman" w:hAnsi="Times New Roman"/>
          <w:i/>
          <w:sz w:val="24"/>
        </w:rPr>
        <w:t>m s</w:t>
      </w:r>
    </w:p>
    <w:p>
      <w:pPr>
        <w:pStyle w:val="BodyText"/>
        <w:rPr>
          <w:rFonts w:ascii="Times New Roman"/>
          <w:i/>
          <w:sz w:val="22"/>
        </w:rPr>
      </w:pPr>
      <w:r>
        <w:br w:type="column"/>
      </w:r>
    </w:p>
    <w:p>
      <w:pPr>
        <w:pStyle w:val="BodyText"/>
        <w:spacing w:before="7"/>
        <w:rPr>
          <w:rFonts w:ascii="Times New Roman"/>
          <w:i/>
          <w:sz w:val="20"/>
        </w:rPr>
      </w:pPr>
    </w:p>
    <w:p>
      <w:pPr>
        <w:pStyle w:val="BodyText"/>
        <w:ind w:left="619"/>
      </w:pP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5"/>
        </w:rPr>
        <w:t xml:space="preserve"> </w:t>
      </w:r>
      <w:r>
        <w:t>分）</w:t>
      </w:r>
    </w:p>
    <w:p>
      <w:pPr>
        <w:pStyle w:val="BodyText"/>
        <w:rPr>
          <w:sz w:val="18"/>
        </w:rPr>
      </w:pPr>
    </w:p>
    <w:p>
      <w:pPr>
        <w:pStyle w:val="BodyText"/>
        <w:ind w:left="631"/>
      </w:pP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4"/>
        </w:rPr>
        <w:t xml:space="preserve">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5506" w:space="943"/>
            <w:col w:w="2281"/>
          </w:cols>
        </w:sectPr>
      </w:pPr>
    </w:p>
    <w:p>
      <w:pPr>
        <w:spacing w:before="144"/>
        <w:ind w:left="619" w:right="0" w:firstLine="0"/>
        <w:jc w:val="left"/>
        <w:rPr>
          <w:rFonts w:ascii="Times New Roman" w:hAnsi="Times New Roman"/>
          <w:i/>
          <w:sz w:val="24"/>
        </w:rPr>
      </w:pPr>
      <w:r>
        <w:rPr>
          <w:spacing w:val="-1"/>
          <w:w w:val="99"/>
          <w:sz w:val="21"/>
        </w:rPr>
        <w:t>说明：</w:t>
      </w:r>
      <w:r>
        <w:rPr>
          <w:w w:val="93"/>
          <w:sz w:val="21"/>
        </w:rPr>
        <w:t>1</w:t>
      </w:r>
      <w:r>
        <w:rPr>
          <w:spacing w:val="-1"/>
          <w:w w:val="43"/>
          <w:sz w:val="21"/>
        </w:rPr>
        <w:t>.</w:t>
      </w:r>
      <w:r>
        <w:rPr>
          <w:spacing w:val="-1"/>
          <w:w w:val="99"/>
          <w:sz w:val="21"/>
        </w:rPr>
        <w:t>若直接写成</w:t>
      </w:r>
      <w:r>
        <w:rPr>
          <w:spacing w:val="-60"/>
          <w:sz w:val="21"/>
        </w:rPr>
        <w:t xml:space="preserve"> </w:t>
      </w:r>
      <w:r>
        <w:rPr>
          <w:rFonts w:ascii="Times New Roman" w:hAnsi="Times New Roman"/>
          <w:i/>
          <w:w w:val="99"/>
          <w:sz w:val="24"/>
        </w:rPr>
        <w:t>F</w:t>
      </w:r>
      <w:r>
        <w:rPr>
          <w:rFonts w:ascii="Times New Roman" w:hAnsi="Times New Roman"/>
          <w:i/>
          <w:spacing w:val="4"/>
          <w:sz w:val="24"/>
        </w:rPr>
        <w:t xml:space="preserve"> </w:t>
      </w:r>
      <w:r>
        <w:rPr>
          <w:rFonts w:ascii="Symbol" w:hAnsi="Symbol"/>
          <w:w w:val="99"/>
          <w:sz w:val="24"/>
        </w:rPr>
        <w:sym w:font="Symbol" w:char="F02D"/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i/>
          <w:spacing w:val="1"/>
          <w:w w:val="99"/>
          <w:sz w:val="24"/>
        </w:rPr>
        <w:t>μ</w:t>
      </w:r>
      <w:r>
        <w:rPr>
          <w:rFonts w:ascii="Times New Roman" w:hAnsi="Times New Roman"/>
          <w:i/>
          <w:spacing w:val="-1"/>
          <w:w w:val="99"/>
          <w:sz w:val="24"/>
        </w:rPr>
        <w:t>m</w:t>
      </w:r>
      <w:r>
        <w:rPr>
          <w:rFonts w:ascii="Times New Roman" w:hAnsi="Times New Roman"/>
          <w:i/>
          <w:w w:val="99"/>
          <w:sz w:val="24"/>
        </w:rPr>
        <w:t>g</w:t>
      </w:r>
      <w:r>
        <w:rPr>
          <w:rFonts w:ascii="Times New Roman" w:hAnsi="Times New Roman"/>
          <w:i/>
          <w:spacing w:val="12"/>
          <w:sz w:val="24"/>
        </w:rPr>
        <w:t xml:space="preserve"> </w:t>
      </w:r>
      <w:r>
        <w:rPr>
          <w:rFonts w:ascii="Symbol" w:hAnsi="Symbol"/>
          <w:w w:val="99"/>
          <w:sz w:val="24"/>
        </w:rPr>
        <w:sym w:font="Symbol" w:char="F03D"/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i/>
          <w:spacing w:val="-1"/>
          <w:w w:val="99"/>
          <w:sz w:val="24"/>
        </w:rPr>
        <w:t>m</w:t>
      </w:r>
      <w:r>
        <w:rPr>
          <w:rFonts w:ascii="Times New Roman" w:hAnsi="Times New Roman"/>
          <w:i/>
          <w:w w:val="99"/>
          <w:sz w:val="24"/>
        </w:rPr>
        <w:t>a</w:t>
      </w:r>
    </w:p>
    <w:p>
      <w:pPr>
        <w:pStyle w:val="BodyText"/>
        <w:spacing w:before="173"/>
        <w:ind w:left="225"/>
      </w:pPr>
      <w:r>
        <w:br w:type="column"/>
      </w:r>
      <w:r>
        <w:t>，给 2 分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847" w:space="40"/>
            <w:col w:w="4843"/>
          </w:cols>
        </w:sectPr>
      </w:pPr>
    </w:p>
    <w:p>
      <w:pPr>
        <w:pStyle w:val="BodyText"/>
        <w:spacing w:before="10"/>
        <w:rPr>
          <w:sz w:val="7"/>
        </w:rPr>
      </w:pPr>
    </w:p>
    <w:p>
      <w:pPr>
        <w:pStyle w:val="ListParagraph"/>
        <w:numPr>
          <w:ilvl w:val="1"/>
          <w:numId w:val="3"/>
        </w:numPr>
        <w:tabs>
          <w:tab w:val="left" w:pos="1394"/>
        </w:tabs>
        <w:spacing w:before="96" w:after="0" w:line="240" w:lineRule="auto"/>
        <w:ind w:left="1393" w:right="0" w:hanging="146"/>
        <w:jc w:val="left"/>
        <w:rPr>
          <w:rFonts w:ascii="宋体" w:eastAsia="宋体" w:hint="eastAsia"/>
          <w:sz w:val="21"/>
        </w:rPr>
      </w:pPr>
      <w:r>
        <w:rPr>
          <w:rFonts w:ascii="宋体" w:eastAsia="宋体" w:hint="eastAsia"/>
          <w:sz w:val="21"/>
        </w:rPr>
        <w:t>只是未用题目所给字母，不扣分。</w:t>
      </w:r>
    </w:p>
    <w:p>
      <w:pPr>
        <w:pStyle w:val="BodyText"/>
        <w:spacing w:before="3"/>
        <w:rPr>
          <w:sz w:val="27"/>
        </w:rPr>
      </w:pPr>
    </w:p>
    <w:p>
      <w:pPr>
        <w:spacing w:before="75"/>
        <w:ind w:left="484" w:right="501" w:firstLine="0"/>
        <w:jc w:val="center"/>
        <w:rPr>
          <w:sz w:val="18"/>
        </w:rPr>
      </w:pPr>
      <w:r>
        <w:rPr>
          <w:sz w:val="18"/>
        </w:rPr>
        <w:t xml:space="preserve">高一物理答案 共 </w:t>
      </w:r>
      <w:r>
        <w:rPr>
          <w:rFonts w:ascii="Calibri" w:eastAsia="Calibri"/>
          <w:sz w:val="18"/>
        </w:rPr>
        <w:t xml:space="preserve">2  </w:t>
      </w:r>
      <w:r>
        <w:rPr>
          <w:sz w:val="18"/>
        </w:rPr>
        <w:t xml:space="preserve">页  第 </w:t>
      </w:r>
      <w:r>
        <w:rPr>
          <w:rFonts w:ascii="Calibri" w:eastAsia="Calibri"/>
          <w:sz w:val="18"/>
        </w:rPr>
        <w:t xml:space="preserve">3  </w:t>
      </w:r>
      <w:r>
        <w:rPr>
          <w:sz w:val="18"/>
        </w:rPr>
        <w:t>页</w:t>
      </w:r>
    </w:p>
    <w:p>
      <w:pPr>
        <w:spacing w:after="0"/>
        <w:jc w:val="center"/>
        <w:rPr>
          <w:sz w:val="18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pStyle w:val="ListParagraph"/>
        <w:numPr>
          <w:ilvl w:val="1"/>
          <w:numId w:val="3"/>
        </w:numPr>
        <w:tabs>
          <w:tab w:val="left" w:pos="1394"/>
        </w:tabs>
        <w:spacing w:before="197" w:after="0" w:line="240" w:lineRule="auto"/>
        <w:ind w:left="1393" w:right="0" w:hanging="146"/>
        <w:jc w:val="left"/>
        <w:rPr>
          <w:rFonts w:ascii="宋体" w:eastAsia="宋体" w:hint="eastAsia"/>
          <w:sz w:val="22"/>
        </w:rPr>
      </w:pPr>
      <w:r>
        <w:rPr>
          <w:rFonts w:ascii="宋体" w:eastAsia="宋体" w:hint="eastAsia"/>
          <w:spacing w:val="-11"/>
          <w:w w:val="110"/>
          <w:sz w:val="22"/>
        </w:rPr>
        <w:t>F</w:t>
      </w:r>
      <w:r>
        <w:rPr>
          <w:rFonts w:ascii="宋体" w:eastAsia="宋体" w:hint="eastAsia"/>
          <w:w w:val="110"/>
          <w:position w:val="-3"/>
          <w:sz w:val="12"/>
        </w:rPr>
        <w:t>合</w:t>
      </w:r>
      <w:r>
        <w:rPr>
          <w:rFonts w:ascii="宋体" w:eastAsia="宋体" w:hint="eastAsia"/>
          <w:spacing w:val="-36"/>
          <w:w w:val="110"/>
          <w:sz w:val="21"/>
        </w:rPr>
        <w:t>=</w:t>
      </w:r>
      <w:r>
        <w:rPr>
          <w:rFonts w:ascii="宋体" w:eastAsia="宋体" w:hint="eastAsia"/>
          <w:spacing w:val="-36"/>
          <w:w w:val="110"/>
          <w:sz w:val="22"/>
        </w:rPr>
        <w:t>ma</w:t>
      </w:r>
    </w:p>
    <w:p>
      <w:pPr>
        <w:spacing w:before="187" w:line="155" w:lineRule="exact"/>
        <w:ind w:left="1431" w:right="0" w:firstLine="0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 xml:space="preserve">aL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spacing w:before="67"/>
        <w:ind w:left="190" w:right="0" w:firstLine="0"/>
        <w:jc w:val="left"/>
        <w:rPr>
          <w:rFonts w:ascii="Times New Roman" w:hAnsi="Times New Roman"/>
          <w:i/>
          <w:sz w:val="24"/>
        </w:rPr>
      </w:pPr>
      <w:r>
        <w:br w:type="column"/>
      </w: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i/>
          <w:sz w:val="25"/>
        </w:rPr>
        <w:sym w:font="Symbol" w:char="F06D"/>
      </w:r>
      <w:r>
        <w:rPr>
          <w:rFonts w:ascii="Times New Roman" w:hAnsi="Times New Roman"/>
          <w:i/>
          <w:sz w:val="24"/>
        </w:rPr>
        <w:t>N</w:t>
      </w:r>
    </w:p>
    <w:p>
      <w:pPr>
        <w:spacing w:before="197"/>
        <w:ind w:left="203" w:right="0" w:firstLine="0"/>
        <w:jc w:val="left"/>
        <w:rPr>
          <w:sz w:val="21"/>
        </w:rPr>
      </w:pPr>
      <w:r>
        <w:br w:type="column"/>
      </w:r>
      <w:r>
        <w:rPr>
          <w:spacing w:val="-11"/>
          <w:w w:val="106"/>
          <w:sz w:val="22"/>
        </w:rPr>
        <w:t>F</w:t>
      </w:r>
      <w:r>
        <w:rPr>
          <w:spacing w:val="-1"/>
          <w:w w:val="104"/>
          <w:position w:val="-3"/>
          <w:sz w:val="12"/>
        </w:rPr>
        <w:t>合</w:t>
      </w:r>
      <w:r>
        <w:rPr>
          <w:spacing w:val="-19"/>
          <w:w w:val="132"/>
          <w:sz w:val="21"/>
        </w:rPr>
        <w:t>=</w:t>
      </w:r>
      <w:r>
        <w:rPr>
          <w:spacing w:val="-66"/>
          <w:w w:val="106"/>
          <w:sz w:val="22"/>
        </w:rPr>
        <w:t>F</w:t>
      </w:r>
      <w:r>
        <w:rPr>
          <w:spacing w:val="-22"/>
          <w:w w:val="62"/>
          <w:sz w:val="21"/>
        </w:rPr>
        <w:t>-</w:t>
      </w:r>
      <w:r>
        <w:rPr>
          <w:w w:val="61"/>
          <w:sz w:val="22"/>
        </w:rPr>
        <w:t>f</w:t>
      </w:r>
      <w:r>
        <w:rPr>
          <w:spacing w:val="13"/>
          <w:sz w:val="22"/>
        </w:rPr>
        <w:t xml:space="preserve"> </w:t>
      </w:r>
      <w:r>
        <w:rPr>
          <w:spacing w:val="-67"/>
          <w:w w:val="146"/>
          <w:sz w:val="22"/>
        </w:rPr>
        <w:t>N</w:t>
      </w:r>
      <w:r>
        <w:rPr>
          <w:spacing w:val="-19"/>
          <w:w w:val="132"/>
          <w:sz w:val="21"/>
        </w:rPr>
        <w:t>=</w:t>
      </w:r>
      <w:r>
        <w:rPr>
          <w:spacing w:val="-88"/>
          <w:w w:val="146"/>
          <w:sz w:val="22"/>
        </w:rPr>
        <w:t>m</w:t>
      </w:r>
      <w:r>
        <w:rPr>
          <w:w w:val="85"/>
          <w:sz w:val="22"/>
        </w:rPr>
        <w:t>g</w:t>
      </w:r>
      <w:r>
        <w:rPr>
          <w:spacing w:val="-71"/>
          <w:sz w:val="22"/>
        </w:rPr>
        <w:t xml:space="preserve"> </w:t>
      </w:r>
      <w:r>
        <w:rPr>
          <w:spacing w:val="-1"/>
          <w:w w:val="99"/>
          <w:sz w:val="21"/>
        </w:rPr>
        <w:t>写对</w:t>
      </w:r>
      <w:r>
        <w:rPr>
          <w:spacing w:val="-50"/>
          <w:sz w:val="21"/>
        </w:rPr>
        <w:t xml:space="preserve"> </w:t>
      </w:r>
      <w:r>
        <w:rPr>
          <w:w w:val="93"/>
          <w:sz w:val="21"/>
        </w:rPr>
        <w:t>1</w:t>
      </w:r>
      <w:r>
        <w:rPr>
          <w:spacing w:val="-1"/>
          <w:w w:val="62"/>
          <w:sz w:val="21"/>
        </w:rPr>
        <w:t>-</w:t>
      </w:r>
      <w:r>
        <w:rPr>
          <w:w w:val="93"/>
          <w:sz w:val="21"/>
        </w:rPr>
        <w:t>3</w:t>
      </w:r>
      <w:r>
        <w:rPr>
          <w:spacing w:val="-52"/>
          <w:sz w:val="21"/>
        </w:rPr>
        <w:t xml:space="preserve"> </w:t>
      </w:r>
      <w:r>
        <w:rPr>
          <w:spacing w:val="-1"/>
          <w:w w:val="99"/>
          <w:sz w:val="21"/>
        </w:rPr>
        <w:t>个只给一分</w:t>
      </w:r>
    </w:p>
    <w:p>
      <w:pPr>
        <w:spacing w:after="0"/>
        <w:jc w:val="left"/>
        <w:rPr>
          <w:sz w:val="21"/>
        </w:rPr>
        <w:sectPr>
          <w:pgSz w:w="11910" w:h="16840"/>
          <w:pgMar w:top="1320" w:right="1580" w:bottom="280" w:left="1600" w:header="720" w:footer="720" w:gutter="0"/>
          <w:cols w:num="3" w:space="720" w:equalWidth="0">
            <w:col w:w="2244" w:space="40"/>
            <w:col w:w="849" w:space="39"/>
            <w:col w:w="5558"/>
          </w:cols>
        </w:sectPr>
      </w:pPr>
    </w:p>
    <w:p>
      <w:pPr>
        <w:pStyle w:val="ListParagraph"/>
        <w:numPr>
          <w:ilvl w:val="1"/>
          <w:numId w:val="3"/>
        </w:numPr>
        <w:tabs>
          <w:tab w:val="left" w:pos="2158"/>
          <w:tab w:val="left" w:pos="2159"/>
        </w:tabs>
        <w:spacing w:before="0" w:after="0" w:line="265" w:lineRule="exact"/>
        <w:ind w:left="2158" w:right="0" w:hanging="911"/>
        <w:jc w:val="left"/>
        <w:rPr>
          <w:rFonts w:ascii="宋体" w:eastAsia="宋体" w:hint="eastAsia"/>
          <w:sz w:val="21"/>
        </w:rPr>
      </w:pPr>
      <w:r>
        <w:rPr>
          <w:rFonts w:ascii="Times New Roman" w:eastAsia="Times New Roman"/>
          <w:position w:val="6"/>
          <w:sz w:val="14"/>
        </w:rPr>
        <w:t>0</w:t>
      </w:r>
      <w:r>
        <w:rPr>
          <w:rFonts w:ascii="Times New Roman" w:eastAsia="Times New Roman"/>
          <w:spacing w:val="13"/>
          <w:position w:val="6"/>
          <w:sz w:val="14"/>
        </w:rPr>
        <w:t xml:space="preserve"> </w:t>
      </w:r>
      <w:r>
        <w:rPr>
          <w:rFonts w:ascii="宋体" w:eastAsia="宋体" w:hint="eastAsia"/>
          <w:spacing w:val="-25"/>
          <w:sz w:val="21"/>
        </w:rPr>
        <w:t xml:space="preserve">中 </w:t>
      </w:r>
      <w:r>
        <w:rPr>
          <w:rFonts w:ascii="宋体" w:eastAsia="宋体" w:hint="eastAsia"/>
          <w:sz w:val="21"/>
        </w:rPr>
        <w:t>L</w:t>
      </w:r>
      <w:r>
        <w:rPr>
          <w:rFonts w:ascii="宋体" w:eastAsia="宋体" w:hint="eastAsia"/>
          <w:spacing w:val="-26"/>
          <w:sz w:val="21"/>
        </w:rPr>
        <w:t xml:space="preserve"> 写成 </w:t>
      </w:r>
      <w:r>
        <w:rPr>
          <w:rFonts w:ascii="宋体" w:eastAsia="宋体" w:hint="eastAsia"/>
          <w:sz w:val="21"/>
        </w:rPr>
        <w:t>S</w:t>
      </w:r>
      <w:r>
        <w:rPr>
          <w:rFonts w:ascii="宋体" w:eastAsia="宋体" w:hint="eastAsia"/>
          <w:spacing w:val="-14"/>
          <w:sz w:val="21"/>
        </w:rPr>
        <w:t xml:space="preserve"> 也给分</w:t>
      </w:r>
    </w:p>
    <w:p>
      <w:pPr>
        <w:pStyle w:val="BodyText"/>
        <w:spacing w:before="5"/>
        <w:rPr>
          <w:sz w:val="8"/>
        </w:rPr>
      </w:pPr>
    </w:p>
    <w:p>
      <w:pPr>
        <w:spacing w:after="0"/>
        <w:rPr>
          <w:sz w:val="8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pStyle w:val="BodyText"/>
        <w:spacing w:before="74" w:line="348" w:lineRule="auto"/>
        <w:ind w:left="619"/>
        <w:rPr>
          <w:rFonts w:ascii="Times New Roman" w:hAnsi="Times New Roman"/>
          <w:i/>
          <w:sz w:val="24"/>
        </w:rPr>
      </w:pPr>
      <w:r>
        <w:rPr>
          <w:spacing w:val="-4"/>
          <w:position w:val="2"/>
        </w:rPr>
        <w:t xml:space="preserve">设滑块滑上长木板后，滑块的加速度大小为 </w:t>
      </w:r>
      <w:r>
        <w:rPr>
          <w:rFonts w:ascii="Times New Roman" w:hAnsi="Times New Roman"/>
          <w:i/>
          <w:position w:val="2"/>
        </w:rPr>
        <w:t>a</w:t>
      </w:r>
      <w:r>
        <w:rPr>
          <w:rFonts w:ascii="Times New Roman" w:hAnsi="Times New Roman"/>
          <w:sz w:val="13"/>
        </w:rPr>
        <w:t>1</w:t>
      </w:r>
      <w:r>
        <w:rPr>
          <w:position w:val="2"/>
        </w:rPr>
        <w:t xml:space="preserve">，根据牛顿第二定律， </w:t>
      </w:r>
      <w:r>
        <w:rPr>
          <w:spacing w:val="-10"/>
        </w:rPr>
        <w:t xml:space="preserve">对滑块有： </w:t>
      </w: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mg</w:t>
      </w:r>
    </w:p>
    <w:p>
      <w:pPr>
        <w:pStyle w:val="BodyText"/>
        <w:rPr>
          <w:rFonts w:ascii="Times New Roman"/>
          <w:i/>
          <w:sz w:val="22"/>
        </w:rPr>
      </w:pPr>
      <w:r>
        <w:br w:type="column"/>
      </w:r>
    </w:p>
    <w:p>
      <w:pPr>
        <w:pStyle w:val="BodyText"/>
        <w:spacing w:before="9"/>
        <w:rPr>
          <w:rFonts w:ascii="Times New Roman"/>
          <w:i/>
          <w:sz w:val="20"/>
        </w:rPr>
      </w:pPr>
    </w:p>
    <w:p>
      <w:pPr>
        <w:pStyle w:val="BodyText"/>
        <w:ind w:left="348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6933" w:space="40"/>
            <w:col w:w="1757"/>
          </w:cols>
        </w:sectPr>
      </w:pPr>
    </w:p>
    <w:p>
      <w:pPr>
        <w:spacing w:before="28"/>
        <w:ind w:left="1332" w:right="0" w:firstLine="0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i/>
          <w:sz w:val="24"/>
        </w:rPr>
        <w:t xml:space="preserve">f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Symbol" w:hAnsi="Symbol"/>
          <w:i/>
          <w:sz w:val="25"/>
        </w:rPr>
        <w:sym w:font="Symbol" w:char="F06D"/>
      </w:r>
      <w:r>
        <w:rPr>
          <w:rFonts w:ascii="Times New Roman" w:hAnsi="Times New Roman"/>
          <w:i/>
          <w:sz w:val="24"/>
        </w:rPr>
        <w:t xml:space="preserve">N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ma</w:t>
      </w:r>
      <w:r>
        <w:rPr>
          <w:rFonts w:ascii="Times New Roman" w:hAnsi="Times New Roman"/>
          <w:position w:val="-5"/>
          <w:sz w:val="14"/>
        </w:rPr>
        <w:t>1</w:t>
      </w:r>
    </w:p>
    <w:p>
      <w:pPr>
        <w:pStyle w:val="BodyText"/>
        <w:spacing w:before="68"/>
        <w:ind w:left="1332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2649" w:space="3284"/>
            <w:col w:w="2797"/>
          </w:cols>
        </w:sectPr>
      </w:pPr>
    </w:p>
    <w:p>
      <w:pPr>
        <w:spacing w:before="183"/>
        <w:ind w:left="619" w:right="0" w:firstLine="0"/>
        <w:jc w:val="left"/>
        <w:rPr>
          <w:rFonts w:ascii="Times New Roman" w:hAnsi="Times New Roman"/>
          <w:i/>
          <w:sz w:val="24"/>
        </w:rPr>
      </w:pPr>
      <w:r>
        <w:pict>
          <v:shape id="文本框 56" o:spid="_x0000_s1066" type="#_x0000_t202" style="height:7.7pt;margin-left:234.8pt;margin-top:8.75pt;mso-height-relative:page;mso-position-horizontal-relative:page;mso-width-relative:page;position:absolute;width:3.5pt;z-index:251755520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2</w:t>
                  </w:r>
                </w:p>
              </w:txbxContent>
            </v:textbox>
          </v:shape>
        </w:pict>
      </w:r>
      <w:r>
        <w:rPr>
          <w:sz w:val="21"/>
        </w:rPr>
        <w:t xml:space="preserve">代入数据解得：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-5"/>
          <w:sz w:val="14"/>
        </w:rPr>
        <w:t xml:space="preserve">1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4 </w:t>
      </w:r>
      <w:r>
        <w:rPr>
          <w:rFonts w:ascii="Times New Roman" w:hAnsi="Times New Roman"/>
          <w:i/>
          <w:sz w:val="24"/>
        </w:rPr>
        <w:t>m s</w:t>
      </w:r>
    </w:p>
    <w:p>
      <w:pPr>
        <w:pStyle w:val="BodyText"/>
        <w:spacing w:before="7"/>
        <w:rPr>
          <w:rFonts w:ascii="Times New Roman"/>
          <w:i/>
          <w:sz w:val="18"/>
        </w:rPr>
      </w:pPr>
      <w:r>
        <w:br w:type="column"/>
      </w:r>
    </w:p>
    <w:p>
      <w:pPr>
        <w:pStyle w:val="BodyText"/>
        <w:ind w:left="619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207" w:space="3374"/>
            <w:col w:w="2149"/>
          </w:cols>
        </w:sectPr>
      </w:pPr>
    </w:p>
    <w:p>
      <w:pPr>
        <w:spacing w:before="143"/>
        <w:ind w:left="619" w:right="0" w:firstLine="0"/>
        <w:jc w:val="left"/>
        <w:rPr>
          <w:rFonts w:ascii="Times New Roman" w:hAnsi="Times New Roman"/>
          <w:sz w:val="14"/>
        </w:rPr>
      </w:pPr>
      <w:r>
        <w:rPr>
          <w:spacing w:val="-7"/>
          <w:sz w:val="21"/>
        </w:rPr>
        <w:t xml:space="preserve">说明：若直接写成 </w:t>
      </w:r>
      <w:r>
        <w:rPr>
          <w:rFonts w:ascii="Times New Roman" w:hAnsi="Times New Roman"/>
          <w:i/>
          <w:sz w:val="24"/>
        </w:rPr>
        <w:t xml:space="preserve">μmg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pacing w:val="-8"/>
          <w:sz w:val="24"/>
        </w:rPr>
        <w:t>ma</w:t>
      </w:r>
      <w:r>
        <w:rPr>
          <w:rFonts w:ascii="Times New Roman" w:hAnsi="Times New Roman"/>
          <w:spacing w:val="-8"/>
          <w:position w:val="-5"/>
          <w:sz w:val="14"/>
        </w:rPr>
        <w:t>1</w:t>
      </w:r>
    </w:p>
    <w:p>
      <w:pPr>
        <w:pStyle w:val="BodyText"/>
        <w:spacing w:before="183"/>
        <w:ind w:left="199"/>
        <w:rPr>
          <w:rFonts w:ascii="Calibri" w:eastAsia="Calibri"/>
        </w:rPr>
      </w:pPr>
      <w:r>
        <w:t>第（</w:t>
      </w:r>
      <w:r>
        <w:rPr>
          <w:rFonts w:ascii="Calibri" w:eastAsia="Calibri"/>
        </w:rPr>
        <w:t>2</w:t>
      </w:r>
      <w:r>
        <w:t>）问解法一</w:t>
      </w:r>
      <w:r>
        <w:rPr>
          <w:rFonts w:ascii="Calibri" w:eastAsia="Calibri"/>
        </w:rPr>
        <w:t>:</w:t>
      </w:r>
    </w:p>
    <w:p>
      <w:pPr>
        <w:pStyle w:val="BodyText"/>
        <w:spacing w:before="173"/>
        <w:ind w:left="94"/>
      </w:pPr>
      <w:r>
        <w:br w:type="column"/>
      </w:r>
      <w:r>
        <w:rPr>
          <w:spacing w:val="-1"/>
          <w:w w:val="99"/>
        </w:rPr>
        <w:t>，给</w:t>
      </w:r>
      <w:r>
        <w:rPr>
          <w:spacing w:val="-53"/>
        </w:rPr>
        <w:t xml:space="preserve"> </w:t>
      </w:r>
      <w:r>
        <w:rPr>
          <w:w w:val="93"/>
        </w:rPr>
        <w:t>2</w:t>
      </w:r>
      <w:r>
        <w:rPr>
          <w:spacing w:val="-52"/>
        </w:rPr>
        <w:t xml:space="preserve"> </w:t>
      </w:r>
      <w:r>
        <w:rPr>
          <w:spacing w:val="-1"/>
          <w:w w:val="99"/>
        </w:rPr>
        <w:t>分；结果为</w:t>
      </w:r>
      <w:r>
        <w:rPr>
          <w:spacing w:val="-1"/>
          <w:w w:val="62"/>
        </w:rPr>
        <w:t>-</w:t>
      </w:r>
      <w:r>
        <w:rPr>
          <w:w w:val="93"/>
        </w:rPr>
        <w:t>4</w:t>
      </w:r>
      <w:r>
        <w:rPr>
          <w:spacing w:val="-1"/>
          <w:w w:val="153"/>
        </w:rPr>
        <w:t>m</w:t>
      </w:r>
      <w:r>
        <w:rPr>
          <w:spacing w:val="1"/>
          <w:w w:val="99"/>
        </w:rPr>
        <w:t>/</w:t>
      </w:r>
      <w:r>
        <w:rPr>
          <w:w w:val="72"/>
        </w:rPr>
        <w:t>s</w:t>
      </w:r>
      <w:r>
        <w:rPr>
          <w:w w:val="97"/>
          <w:position w:val="9"/>
          <w:sz w:val="12"/>
        </w:rPr>
        <w:t>2</w:t>
      </w:r>
      <w:r>
        <w:rPr>
          <w:spacing w:val="-28"/>
          <w:position w:val="9"/>
          <w:sz w:val="12"/>
        </w:rPr>
        <w:t xml:space="preserve"> </w:t>
      </w:r>
      <w:r>
        <w:rPr>
          <w:spacing w:val="-1"/>
          <w:w w:val="99"/>
        </w:rPr>
        <w:t>不扣分</w:t>
      </w:r>
      <w:r>
        <w:rPr>
          <w:w w:val="43"/>
        </w:rPr>
        <w:t>.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376" w:space="40"/>
            <w:col w:w="5314"/>
          </w:cols>
        </w:sectPr>
      </w:pPr>
    </w:p>
    <w:p>
      <w:pPr>
        <w:pStyle w:val="BodyText"/>
        <w:spacing w:before="21"/>
        <w:ind w:left="619"/>
      </w:pPr>
      <w:r>
        <w:t>（</w:t>
      </w:r>
      <w:r>
        <w:rPr>
          <w:rFonts w:ascii="Times New Roman" w:eastAsia="Times New Roman"/>
        </w:rPr>
        <w:t>2</w:t>
      </w:r>
      <w:r>
        <w:t>）滑块滑上长木板，若长木板静止，对滑块有：</w:t>
      </w:r>
    </w:p>
    <w:p>
      <w:pPr>
        <w:spacing w:before="148" w:line="187" w:lineRule="exact"/>
        <w:ind w:left="1496" w:right="0" w:firstLine="0"/>
        <w:jc w:val="left"/>
        <w:rPr>
          <w:rFonts w:ascii="Times New Roman" w:hAnsi="Times New Roman"/>
          <w:sz w:val="14"/>
        </w:rPr>
      </w:pP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pacing w:val="-19"/>
          <w:sz w:val="24"/>
        </w:rPr>
        <w:t xml:space="preserve">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</w:t>
      </w:r>
      <w:r>
        <w:rPr>
          <w:rFonts w:ascii="Times New Roman" w:hAnsi="Times New Roman"/>
          <w:i/>
          <w:spacing w:val="-37"/>
          <w:sz w:val="24"/>
        </w:rPr>
        <w:t xml:space="preserve"> </w:t>
      </w:r>
      <w:r>
        <w:rPr>
          <w:rFonts w:ascii="Symbol" w:hAnsi="Symbol"/>
          <w:position w:val="1"/>
          <w:sz w:val="24"/>
        </w:rPr>
        <w:sym w:font="Symbol" w:char="F0A2"/>
      </w:r>
      <w:r>
        <w:rPr>
          <w:rFonts w:ascii="Times New Roman" w:hAnsi="Times New Roman"/>
          <w:spacing w:val="-11"/>
          <w:position w:val="1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0</w:t>
      </w:r>
      <w:r>
        <w:rPr>
          <w:rFonts w:ascii="Times New Roman" w:hAnsi="Times New Roman"/>
          <w:spacing w:val="-23"/>
          <w:sz w:val="24"/>
        </w:rPr>
        <w:t xml:space="preserve">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pacing w:val="-22"/>
          <w:sz w:val="24"/>
        </w:rPr>
        <w:t xml:space="preserve"> </w:t>
      </w:r>
      <w:r>
        <w:rPr>
          <w:rFonts w:ascii="Times New Roman" w:hAnsi="Times New Roman"/>
          <w:i/>
          <w:spacing w:val="8"/>
          <w:sz w:val="24"/>
        </w:rPr>
        <w:t>v</w:t>
      </w:r>
      <w:r>
        <w:rPr>
          <w:rFonts w:ascii="Times New Roman" w:hAnsi="Times New Roman"/>
          <w:spacing w:val="8"/>
          <w:position w:val="11"/>
          <w:sz w:val="14"/>
        </w:rPr>
        <w:t>2</w:t>
      </w:r>
    </w:p>
    <w:p>
      <w:pPr>
        <w:tabs>
          <w:tab w:val="left" w:pos="2839"/>
        </w:tabs>
        <w:spacing w:before="0" w:line="154" w:lineRule="exact"/>
        <w:ind w:left="1900" w:right="0" w:firstLine="0"/>
        <w:jc w:val="left"/>
        <w:rPr>
          <w:rFonts w:ascii="Times New Roman"/>
          <w:sz w:val="14"/>
        </w:rPr>
      </w:pPr>
      <w:r>
        <w:rPr>
          <w:rFonts w:ascii="Times New Roman"/>
          <w:sz w:val="14"/>
        </w:rPr>
        <w:t>1</w:t>
      </w:r>
      <w:r>
        <w:rPr>
          <w:rFonts w:ascii="Times New Roman"/>
          <w:sz w:val="14"/>
        </w:rPr>
        <w:tab/>
      </w:r>
      <w:r>
        <w:rPr>
          <w:rFonts w:ascii="Times New Roman"/>
          <w:sz w:val="14"/>
        </w:rPr>
        <w:t>0</w:t>
      </w:r>
    </w:p>
    <w:p>
      <w:pPr>
        <w:pStyle w:val="BodyText"/>
        <w:tabs>
          <w:tab w:val="left" w:pos="7287"/>
        </w:tabs>
        <w:spacing w:before="112" w:line="350" w:lineRule="auto"/>
        <w:ind w:left="199" w:right="156" w:firstLine="42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480695</wp:posOffset>
                </wp:positionV>
                <wp:extent cx="481330" cy="3837940"/>
                <wp:effectExtent l="0" t="1711325" r="13970" b="0"/>
                <wp:wrapNone/>
                <wp:docPr id="47" name="任意多边形 5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416175" y="4281805"/>
                          <a:ext cx="481330" cy="383794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758" h="6044">
                              <a:moveTo>
                                <a:pt x="757" y="-2693"/>
                              </a:moveTo>
                              <a:lnTo>
                                <a:pt x="680" y="-2454"/>
                              </a:lnTo>
                              <a:moveTo>
                                <a:pt x="0" y="3350"/>
                              </a:moveTo>
                              <a:lnTo>
                                <a:pt x="546" y="3350"/>
                              </a:lnTo>
                            </a:path>
                          </a:pathLst>
                        </a:cu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58" o:spid="_x0000_s1067" style="height:302.2pt;margin-left:110.25pt;margin-top:37.85pt;mso-height-relative:page;mso-width-relative:page;position:absolute;width:37.9pt;z-index:-251578368" coordsize="758,6044" o:spt="100" adj="-11796480,,5400" path="m757,-2693l680,-2454m,3350l546,3350e" filled="f" stroked="t">
                <v:stroke joinstyle="round"/>
                <o:lock v:ext="edit" aspectratio="f"/>
              </v:shape>
            </w:pict>
          </mc:Fallback>
        </mc:AlternateContent>
      </w:r>
      <w:r>
        <w:t>求得滑块在长木板上相对滑动的距离</w:t>
      </w:r>
      <w:r>
        <w:rPr>
          <w:spacing w:val="-72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i/>
          <w:spacing w:val="-38"/>
          <w:sz w:val="24"/>
        </w:rPr>
        <w:t xml:space="preserve"> </w:t>
      </w:r>
      <w:r>
        <w:rPr>
          <w:rFonts w:ascii="Symbol" w:eastAsia="Symbol" w:hAnsi="Symbol"/>
          <w:position w:val="2"/>
          <w:sz w:val="24"/>
        </w:rPr>
        <w:sym w:font="Symbol" w:char="F0A2"/>
      </w:r>
      <w:r>
        <w:rPr>
          <w:rFonts w:ascii="Times New Roman" w:eastAsia="Times New Roman" w:hAnsi="Times New Roman"/>
          <w:spacing w:val="-14"/>
          <w:position w:val="2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4.5m</w:t>
      </w:r>
      <w:r>
        <w:rPr>
          <w:rFonts w:ascii="Times New Roman" w:eastAsia="Times New Roman" w:hAnsi="Times New Roman"/>
          <w:spacing w:val="-24"/>
          <w:sz w:val="24"/>
        </w:rPr>
        <w:t xml:space="preserve"> </w:t>
      </w:r>
      <w:r>
        <w:rPr>
          <w:rFonts w:ascii="Times New Roman" w:eastAsia="Times New Roman" w:hAnsi="Times New Roman"/>
        </w:rPr>
        <w:t>,</w:t>
      </w:r>
      <w:r>
        <w:t>与题目所给条件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/>
          <w:i/>
        </w:rPr>
        <w:t>d</w:t>
      </w:r>
      <w:r>
        <w:rPr>
          <w:rFonts w:ascii="Times New Roman" w:eastAsia="Times New Roman" w:hAnsi="Times New Roman"/>
        </w:rPr>
        <w:t>=3m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相矛盾，因此， 滑块滑上长木板时</w:t>
      </w:r>
      <w:r>
        <w:rPr>
          <w:rFonts w:ascii="Times New Roman" w:eastAsia="Times New Roman" w:hAnsi="Times New Roman"/>
        </w:rPr>
        <w:t>,</w:t>
      </w:r>
      <w:r>
        <w:t>长木板也同时滑动。</w:t>
      </w:r>
      <w:r>
        <w:tab/>
      </w:r>
      <w:r>
        <w:t>（</w:t>
      </w:r>
      <w:r>
        <w:rPr>
          <w:rFonts w:ascii="Times New Roman" w:eastAsia="Times New Roman" w:hAnsi="Times New Roman"/>
        </w:rPr>
        <w:t xml:space="preserve">1 </w:t>
      </w:r>
      <w:r>
        <w:t>分）</w:t>
      </w:r>
    </w:p>
    <w:p>
      <w:pPr>
        <w:pStyle w:val="BodyText"/>
        <w:spacing w:before="18" w:line="357" w:lineRule="auto"/>
        <w:ind w:left="199" w:right="158" w:firstLine="420"/>
      </w:pPr>
      <w:r>
        <w:t xml:space="preserve">滑块在长木板上滑动，滑块减速，长木板加速，直至两者共速。设所用时间为 </w:t>
      </w:r>
      <w:r>
        <w:rPr>
          <w:rFonts w:ascii="Times New Roman" w:eastAsia="Times New Roman"/>
          <w:i/>
        </w:rPr>
        <w:t>t</w:t>
      </w:r>
      <w:r>
        <w:t>，共同</w:t>
      </w:r>
      <w:r>
        <w:rPr>
          <w:position w:val="2"/>
        </w:rPr>
        <w:t>速度为</w:t>
      </w:r>
      <w:r>
        <w:rPr>
          <w:rFonts w:ascii="Times New Roman" w:eastAsia="Times New Roman"/>
          <w:i/>
          <w:position w:val="1"/>
          <w:sz w:val="24"/>
        </w:rPr>
        <w:t xml:space="preserve">v </w:t>
      </w:r>
      <w:r>
        <w:rPr>
          <w:rFonts w:ascii="Times New Roman" w:eastAsia="Times New Roman"/>
          <w:position w:val="2"/>
        </w:rPr>
        <w:t xml:space="preserve">, </w:t>
      </w:r>
      <w:r>
        <w:rPr>
          <w:position w:val="2"/>
        </w:rPr>
        <w:t xml:space="preserve">长木板滑动距离为 </w:t>
      </w:r>
      <w:r>
        <w:rPr>
          <w:rFonts w:ascii="Times New Roman" w:eastAsia="Times New Roman"/>
          <w:i/>
          <w:position w:val="2"/>
        </w:rPr>
        <w:t>s</w:t>
      </w:r>
      <w:r>
        <w:rPr>
          <w:rFonts w:ascii="Times New Roman" w:eastAsia="Times New Roman"/>
          <w:position w:val="2"/>
        </w:rPr>
        <w:t xml:space="preserve">, </w:t>
      </w:r>
      <w:r>
        <w:rPr>
          <w:position w:val="2"/>
        </w:rPr>
        <w:t xml:space="preserve">加速度大小为 </w:t>
      </w:r>
      <w:r>
        <w:rPr>
          <w:rFonts w:ascii="Times New Roman" w:eastAsia="Times New Roman"/>
          <w:i/>
          <w:position w:val="2"/>
        </w:rPr>
        <w:t>a</w:t>
      </w:r>
      <w:r>
        <w:rPr>
          <w:rFonts w:ascii="Times New Roman" w:eastAsia="Times New Roman"/>
          <w:i/>
          <w:position w:val="2"/>
          <w:vertAlign w:val="subscript"/>
        </w:rPr>
        <w:t>2</w:t>
      </w:r>
      <w:r>
        <w:rPr>
          <w:rFonts w:ascii="Times New Roman" w:eastAsia="Times New Roman"/>
          <w:i/>
          <w:position w:val="2"/>
          <w:vertAlign w:val="baseline"/>
        </w:rPr>
        <w:t xml:space="preserve"> </w:t>
      </w:r>
      <w:r>
        <w:rPr>
          <w:rFonts w:ascii="Times New Roman" w:eastAsia="Times New Roman"/>
          <w:position w:val="2"/>
          <w:vertAlign w:val="baseline"/>
        </w:rPr>
        <w:t xml:space="preserve">, </w:t>
      </w:r>
      <w:r>
        <w:rPr>
          <w:position w:val="2"/>
          <w:vertAlign w:val="baseline"/>
        </w:rPr>
        <w:t>则：</w:t>
      </w:r>
    </w:p>
    <w:p>
      <w:pPr>
        <w:pStyle w:val="BodyText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109855</wp:posOffset>
                </wp:positionV>
                <wp:extent cx="3150235" cy="720090"/>
                <wp:effectExtent l="0" t="0" r="12065" b="3810"/>
                <wp:wrapNone/>
                <wp:docPr id="50" name="任意多边形 6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1919605" y="5053330"/>
                          <a:ext cx="3150235" cy="72009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4961" h="1134">
                              <a:moveTo>
                                <a:pt x="18" y="1074"/>
                              </a:moveTo>
                              <a:lnTo>
                                <a:pt x="3" y="1074"/>
                              </a:lnTo>
                              <a:lnTo>
                                <a:pt x="3" y="1134"/>
                              </a:lnTo>
                              <a:lnTo>
                                <a:pt x="18" y="1134"/>
                              </a:lnTo>
                              <a:lnTo>
                                <a:pt x="18" y="1074"/>
                              </a:lnTo>
                              <a:moveTo>
                                <a:pt x="18" y="969"/>
                              </a:moveTo>
                              <a:lnTo>
                                <a:pt x="3" y="969"/>
                              </a:lnTo>
                              <a:lnTo>
                                <a:pt x="3" y="1029"/>
                              </a:lnTo>
                              <a:lnTo>
                                <a:pt x="18" y="1029"/>
                              </a:lnTo>
                              <a:lnTo>
                                <a:pt x="18" y="969"/>
                              </a:lnTo>
                              <a:moveTo>
                                <a:pt x="18" y="864"/>
                              </a:moveTo>
                              <a:lnTo>
                                <a:pt x="3" y="864"/>
                              </a:lnTo>
                              <a:lnTo>
                                <a:pt x="3" y="924"/>
                              </a:lnTo>
                              <a:lnTo>
                                <a:pt x="18" y="924"/>
                              </a:lnTo>
                              <a:lnTo>
                                <a:pt x="18" y="864"/>
                              </a:lnTo>
                              <a:moveTo>
                                <a:pt x="18" y="759"/>
                              </a:moveTo>
                              <a:lnTo>
                                <a:pt x="3" y="759"/>
                              </a:lnTo>
                              <a:lnTo>
                                <a:pt x="3" y="819"/>
                              </a:lnTo>
                              <a:lnTo>
                                <a:pt x="18" y="819"/>
                              </a:lnTo>
                              <a:lnTo>
                                <a:pt x="18" y="759"/>
                              </a:lnTo>
                              <a:moveTo>
                                <a:pt x="18" y="654"/>
                              </a:moveTo>
                              <a:lnTo>
                                <a:pt x="3" y="654"/>
                              </a:lnTo>
                              <a:lnTo>
                                <a:pt x="3" y="714"/>
                              </a:lnTo>
                              <a:lnTo>
                                <a:pt x="18" y="714"/>
                              </a:lnTo>
                              <a:lnTo>
                                <a:pt x="18" y="654"/>
                              </a:lnTo>
                              <a:moveTo>
                                <a:pt x="18" y="549"/>
                              </a:moveTo>
                              <a:lnTo>
                                <a:pt x="3" y="549"/>
                              </a:lnTo>
                              <a:lnTo>
                                <a:pt x="3" y="609"/>
                              </a:lnTo>
                              <a:lnTo>
                                <a:pt x="18" y="609"/>
                              </a:lnTo>
                              <a:lnTo>
                                <a:pt x="18" y="549"/>
                              </a:lnTo>
                              <a:moveTo>
                                <a:pt x="18" y="444"/>
                              </a:moveTo>
                              <a:lnTo>
                                <a:pt x="3" y="444"/>
                              </a:lnTo>
                              <a:lnTo>
                                <a:pt x="3" y="504"/>
                              </a:lnTo>
                              <a:lnTo>
                                <a:pt x="18" y="504"/>
                              </a:lnTo>
                              <a:lnTo>
                                <a:pt x="18" y="444"/>
                              </a:lnTo>
                              <a:moveTo>
                                <a:pt x="18" y="339"/>
                              </a:moveTo>
                              <a:lnTo>
                                <a:pt x="3" y="339"/>
                              </a:lnTo>
                              <a:lnTo>
                                <a:pt x="3" y="399"/>
                              </a:lnTo>
                              <a:lnTo>
                                <a:pt x="18" y="399"/>
                              </a:lnTo>
                              <a:lnTo>
                                <a:pt x="18" y="339"/>
                              </a:lnTo>
                              <a:moveTo>
                                <a:pt x="18" y="234"/>
                              </a:moveTo>
                              <a:lnTo>
                                <a:pt x="3" y="234"/>
                              </a:lnTo>
                              <a:lnTo>
                                <a:pt x="3" y="294"/>
                              </a:lnTo>
                              <a:lnTo>
                                <a:pt x="18" y="294"/>
                              </a:lnTo>
                              <a:lnTo>
                                <a:pt x="18" y="234"/>
                              </a:lnTo>
                              <a:moveTo>
                                <a:pt x="3882" y="0"/>
                              </a:moveTo>
                              <a:lnTo>
                                <a:pt x="3862" y="0"/>
                              </a:lnTo>
                              <a:lnTo>
                                <a:pt x="3862" y="20"/>
                              </a:lnTo>
                              <a:lnTo>
                                <a:pt x="3862" y="154"/>
                              </a:lnTo>
                              <a:lnTo>
                                <a:pt x="20" y="154"/>
                              </a:lnTo>
                              <a:lnTo>
                                <a:pt x="20" y="20"/>
                              </a:lnTo>
                              <a:lnTo>
                                <a:pt x="3862" y="20"/>
                              </a:lnTo>
                              <a:lnTo>
                                <a:pt x="3862" y="0"/>
                              </a:lnTo>
                              <a:lnTo>
                                <a:pt x="0" y="0"/>
                              </a:lnTo>
                              <a:lnTo>
                                <a:pt x="0" y="174"/>
                              </a:lnTo>
                              <a:lnTo>
                                <a:pt x="3882" y="174"/>
                              </a:lnTo>
                              <a:lnTo>
                                <a:pt x="3882" y="164"/>
                              </a:lnTo>
                              <a:lnTo>
                                <a:pt x="3882" y="154"/>
                              </a:lnTo>
                              <a:lnTo>
                                <a:pt x="3882" y="20"/>
                              </a:lnTo>
                              <a:lnTo>
                                <a:pt x="3882" y="10"/>
                              </a:lnTo>
                              <a:lnTo>
                                <a:pt x="3882" y="0"/>
                              </a:lnTo>
                              <a:moveTo>
                                <a:pt x="4961" y="480"/>
                              </a:moveTo>
                              <a:lnTo>
                                <a:pt x="4941" y="480"/>
                              </a:lnTo>
                              <a:lnTo>
                                <a:pt x="4941" y="500"/>
                              </a:lnTo>
                              <a:lnTo>
                                <a:pt x="4941" y="634"/>
                              </a:lnTo>
                              <a:lnTo>
                                <a:pt x="1099" y="634"/>
                              </a:lnTo>
                              <a:lnTo>
                                <a:pt x="1099" y="500"/>
                              </a:lnTo>
                              <a:lnTo>
                                <a:pt x="4941" y="500"/>
                              </a:lnTo>
                              <a:lnTo>
                                <a:pt x="4941" y="480"/>
                              </a:lnTo>
                              <a:lnTo>
                                <a:pt x="1079" y="480"/>
                              </a:lnTo>
                              <a:lnTo>
                                <a:pt x="1079" y="654"/>
                              </a:lnTo>
                              <a:lnTo>
                                <a:pt x="4961" y="654"/>
                              </a:lnTo>
                              <a:lnTo>
                                <a:pt x="4961" y="644"/>
                              </a:lnTo>
                              <a:lnTo>
                                <a:pt x="4961" y="634"/>
                              </a:lnTo>
                              <a:lnTo>
                                <a:pt x="4961" y="500"/>
                              </a:lnTo>
                              <a:lnTo>
                                <a:pt x="4961" y="490"/>
                              </a:lnTo>
                              <a:lnTo>
                                <a:pt x="4961" y="48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noFill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61" o:spid="_x0000_s1068" style="height:56.7pt;margin-left:71.15pt;margin-top:8.65pt;mso-height-relative:page;mso-width-relative:page;position:absolute;width:248.05pt;z-index:-251573248" coordsize="4961,1134" o:spt="100" adj="-11796480,,5400" path="m18,1074l3,1074,3,1134,18,1134,18,1074m18,969l3,969,3,1029,18,1029,18,969m18,864l3,864,3,924,18,924,18,864m18,759l3,759,3,819,18,819,18,759m18,654l3,654,3,714,18,714,18,654m18,549l3,549,3,609,18,609,18,549m18,444l3,444,3,504,18,504,18,444m18,339l3,339,3,399,18,399,18,339m18,234l3,234,3,294,18,294,18,234m3882,l3862,,3862,20,3862,154,20,154,20,20,3862,20,3862,,,,,174,3882,174,3882,164,3882,154,3882,20,3882,10,3882,m4961,480l4941,480,4941,500,4941,634,1099,634,1099,500,4941,500,4941,480,1079,480,1079,654,4961,654,4961,644,4961,634,4961,500,4961,490,4961,480e" filled="t" fillcolor="black" stroked="f">
                <v:stroke joinstyle="miter"/>
                <o:lock v:ext="edit" aspectratio="f"/>
              </v:shape>
            </w:pict>
          </mc:Fallback>
        </mc:AlternateContent>
      </w:r>
      <w:r>
        <w:rPr>
          <w:sz w:val="20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30480</wp:posOffset>
            </wp:positionV>
            <wp:extent cx="109220" cy="92075"/>
            <wp:effectExtent l="0" t="0" r="5080" b="9525"/>
            <wp:wrapNone/>
            <wp:docPr id="4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1919605" y="4973955"/>
                      <a:ext cx="109220" cy="9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>
                <wp:simplePos x="0" y="0"/>
                <wp:positionH relativeFrom="column">
                  <wp:posOffset>1304925</wp:posOffset>
                </wp:positionH>
                <wp:positionV relativeFrom="paragraph">
                  <wp:posOffset>-38735</wp:posOffset>
                </wp:positionV>
                <wp:extent cx="2499995" cy="346710"/>
                <wp:effectExtent l="0" t="0" r="1905" b="8890"/>
                <wp:wrapNone/>
                <wp:docPr id="52" name="任意多边形 6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320925" y="5399405"/>
                          <a:ext cx="2499995" cy="34671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3937" h="546">
                              <a:moveTo>
                                <a:pt x="465" y="525"/>
                              </a:moveTo>
                              <a:lnTo>
                                <a:pt x="450" y="525"/>
                              </a:lnTo>
                              <a:lnTo>
                                <a:pt x="450" y="546"/>
                              </a:lnTo>
                              <a:lnTo>
                                <a:pt x="465" y="546"/>
                              </a:lnTo>
                              <a:lnTo>
                                <a:pt x="465" y="525"/>
                              </a:lnTo>
                              <a:moveTo>
                                <a:pt x="465" y="420"/>
                              </a:moveTo>
                              <a:lnTo>
                                <a:pt x="450" y="420"/>
                              </a:lnTo>
                              <a:lnTo>
                                <a:pt x="450" y="445"/>
                              </a:lnTo>
                              <a:lnTo>
                                <a:pt x="442" y="441"/>
                              </a:lnTo>
                              <a:lnTo>
                                <a:pt x="337" y="389"/>
                              </a:lnTo>
                              <a:lnTo>
                                <a:pt x="337" y="441"/>
                              </a:lnTo>
                              <a:lnTo>
                                <a:pt x="0" y="441"/>
                              </a:lnTo>
                              <a:lnTo>
                                <a:pt x="0" y="456"/>
                              </a:lnTo>
                              <a:lnTo>
                                <a:pt x="337" y="456"/>
                              </a:lnTo>
                              <a:lnTo>
                                <a:pt x="337" y="509"/>
                              </a:lnTo>
                              <a:lnTo>
                                <a:pt x="442" y="456"/>
                              </a:lnTo>
                              <a:lnTo>
                                <a:pt x="450" y="453"/>
                              </a:lnTo>
                              <a:lnTo>
                                <a:pt x="450" y="480"/>
                              </a:lnTo>
                              <a:lnTo>
                                <a:pt x="465" y="480"/>
                              </a:lnTo>
                              <a:lnTo>
                                <a:pt x="465" y="420"/>
                              </a:lnTo>
                              <a:moveTo>
                                <a:pt x="465" y="315"/>
                              </a:moveTo>
                              <a:lnTo>
                                <a:pt x="450" y="315"/>
                              </a:lnTo>
                              <a:lnTo>
                                <a:pt x="450" y="375"/>
                              </a:lnTo>
                              <a:lnTo>
                                <a:pt x="465" y="375"/>
                              </a:lnTo>
                              <a:lnTo>
                                <a:pt x="465" y="315"/>
                              </a:lnTo>
                              <a:moveTo>
                                <a:pt x="465" y="210"/>
                              </a:moveTo>
                              <a:lnTo>
                                <a:pt x="450" y="210"/>
                              </a:lnTo>
                              <a:lnTo>
                                <a:pt x="450" y="270"/>
                              </a:lnTo>
                              <a:lnTo>
                                <a:pt x="465" y="270"/>
                              </a:lnTo>
                              <a:lnTo>
                                <a:pt x="465" y="210"/>
                              </a:lnTo>
                              <a:moveTo>
                                <a:pt x="465" y="105"/>
                              </a:moveTo>
                              <a:lnTo>
                                <a:pt x="450" y="105"/>
                              </a:lnTo>
                              <a:lnTo>
                                <a:pt x="450" y="165"/>
                              </a:lnTo>
                              <a:lnTo>
                                <a:pt x="465" y="165"/>
                              </a:lnTo>
                              <a:lnTo>
                                <a:pt x="465" y="105"/>
                              </a:lnTo>
                              <a:moveTo>
                                <a:pt x="465" y="0"/>
                              </a:moveTo>
                              <a:lnTo>
                                <a:pt x="450" y="0"/>
                              </a:lnTo>
                              <a:lnTo>
                                <a:pt x="450" y="60"/>
                              </a:lnTo>
                              <a:lnTo>
                                <a:pt x="465" y="60"/>
                              </a:lnTo>
                              <a:lnTo>
                                <a:pt x="465" y="0"/>
                              </a:lnTo>
                              <a:moveTo>
                                <a:pt x="3937" y="525"/>
                              </a:moveTo>
                              <a:lnTo>
                                <a:pt x="3922" y="525"/>
                              </a:lnTo>
                              <a:lnTo>
                                <a:pt x="3922" y="546"/>
                              </a:lnTo>
                              <a:lnTo>
                                <a:pt x="3937" y="546"/>
                              </a:lnTo>
                              <a:lnTo>
                                <a:pt x="3937" y="525"/>
                              </a:lnTo>
                              <a:moveTo>
                                <a:pt x="3937" y="420"/>
                              </a:moveTo>
                              <a:lnTo>
                                <a:pt x="3922" y="420"/>
                              </a:lnTo>
                              <a:lnTo>
                                <a:pt x="3922" y="445"/>
                              </a:lnTo>
                              <a:lnTo>
                                <a:pt x="3914" y="442"/>
                              </a:lnTo>
                              <a:lnTo>
                                <a:pt x="3870" y="442"/>
                              </a:lnTo>
                              <a:lnTo>
                                <a:pt x="3914" y="442"/>
                              </a:lnTo>
                              <a:lnTo>
                                <a:pt x="3809" y="389"/>
                              </a:lnTo>
                              <a:lnTo>
                                <a:pt x="3809" y="442"/>
                              </a:lnTo>
                              <a:lnTo>
                                <a:pt x="2265" y="442"/>
                              </a:lnTo>
                              <a:lnTo>
                                <a:pt x="2265" y="457"/>
                              </a:lnTo>
                              <a:lnTo>
                                <a:pt x="3809" y="457"/>
                              </a:lnTo>
                              <a:lnTo>
                                <a:pt x="3809" y="509"/>
                              </a:lnTo>
                              <a:lnTo>
                                <a:pt x="3922" y="453"/>
                              </a:lnTo>
                              <a:lnTo>
                                <a:pt x="3922" y="480"/>
                              </a:lnTo>
                              <a:lnTo>
                                <a:pt x="3937" y="480"/>
                              </a:lnTo>
                              <a:lnTo>
                                <a:pt x="3937" y="420"/>
                              </a:lnTo>
                              <a:moveTo>
                                <a:pt x="3937" y="315"/>
                              </a:moveTo>
                              <a:lnTo>
                                <a:pt x="3922" y="315"/>
                              </a:lnTo>
                              <a:lnTo>
                                <a:pt x="3922" y="375"/>
                              </a:lnTo>
                              <a:lnTo>
                                <a:pt x="3937" y="375"/>
                              </a:lnTo>
                              <a:lnTo>
                                <a:pt x="3937" y="315"/>
                              </a:lnTo>
                              <a:moveTo>
                                <a:pt x="3937" y="210"/>
                              </a:moveTo>
                              <a:lnTo>
                                <a:pt x="3922" y="210"/>
                              </a:lnTo>
                              <a:lnTo>
                                <a:pt x="3922" y="270"/>
                              </a:lnTo>
                              <a:lnTo>
                                <a:pt x="3937" y="270"/>
                              </a:lnTo>
                              <a:lnTo>
                                <a:pt x="3937" y="210"/>
                              </a:lnTo>
                              <a:moveTo>
                                <a:pt x="3937" y="105"/>
                              </a:moveTo>
                              <a:lnTo>
                                <a:pt x="3922" y="105"/>
                              </a:lnTo>
                              <a:lnTo>
                                <a:pt x="3922" y="165"/>
                              </a:lnTo>
                              <a:lnTo>
                                <a:pt x="3937" y="165"/>
                              </a:lnTo>
                              <a:lnTo>
                                <a:pt x="3937" y="105"/>
                              </a:lnTo>
                              <a:moveTo>
                                <a:pt x="3937" y="0"/>
                              </a:moveTo>
                              <a:lnTo>
                                <a:pt x="3922" y="0"/>
                              </a:lnTo>
                              <a:lnTo>
                                <a:pt x="3922" y="60"/>
                              </a:lnTo>
                              <a:lnTo>
                                <a:pt x="3937" y="60"/>
                              </a:lnTo>
                              <a:lnTo>
                                <a:pt x="3937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noFill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63" o:spid="_x0000_s1069" style="height:27.3pt;margin-left:102.75pt;margin-top:-3.05pt;mso-height-relative:page;mso-width-relative:page;position:absolute;width:196.85pt;z-index:-251570176" coordsize="3937,546" o:spt="100" adj="-11796480,,5400" path="m465,525l450,525,450,546,465,546,465,525m465,420l450,420,450,445,442,441,337,389,337,441,,441,,456,337,456,337,509,442,456,450,453,450,480,465,480,465,420m465,315l450,315,450,375,465,375,465,315m465,210l450,210,450,270,465,270,465,210m465,105l450,105,450,165,465,165,465,105m465,l450,,450,60,465,60,465,m3937,525l3922,525,3922,546,3937,546,3937,525m3937,420l3922,420,3922,445,3914,442,3870,442,3914,442,3809,389,3809,442,2265,442,2265,457,3809,457,3809,509,3922,453,3922,480,3937,480,3937,420m3937,315l3922,315,3922,375,3937,375,3937,315m3937,210l3922,210,3922,270,3937,270,3937,210m3937,105l3922,105,3922,165,3937,165,3937,105m3937,l3922,,3922,60,3937,60,3937,e" filled="t" fillcolor="black" stroked="f">
                <v:stroke joinstyle="miter"/>
                <o:lock v:ext="edit" aspectratio="f"/>
              </v:shape>
            </w:pict>
          </mc:Fallback>
        </mc:AlternateContent>
      </w:r>
      <w:r>
        <w:rPr>
          <w:sz w:val="20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3793490</wp:posOffset>
            </wp:positionH>
            <wp:positionV relativeFrom="paragraph">
              <wp:posOffset>-159385</wp:posOffset>
            </wp:positionV>
            <wp:extent cx="109220" cy="92075"/>
            <wp:effectExtent l="0" t="0" r="5080" b="9525"/>
            <wp:wrapNone/>
            <wp:docPr id="5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4809490" y="5278755"/>
                      <a:ext cx="109220" cy="9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rPr>
          <w:sz w:val="17"/>
        </w:rPr>
      </w:pPr>
    </w:p>
    <w:p>
      <w:pPr>
        <w:tabs>
          <w:tab w:val="left" w:pos="4013"/>
        </w:tabs>
        <w:spacing w:before="0"/>
        <w:ind w:left="1913" w:right="0" w:firstLine="0"/>
        <w:jc w:val="left"/>
        <w:rPr>
          <w:rFonts w:ascii="Calibri"/>
          <w:b/>
          <w:i/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64135</wp:posOffset>
                </wp:positionV>
                <wp:extent cx="885190" cy="76200"/>
                <wp:effectExtent l="0" t="0" r="3810" b="0"/>
                <wp:wrapNone/>
                <wp:docPr id="54" name="任意多边形 6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611120" y="5645785"/>
                          <a:ext cx="885190" cy="762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394" h="120">
                              <a:moveTo>
                                <a:pt x="120" y="120"/>
                              </a:moveTo>
                              <a:lnTo>
                                <a:pt x="0" y="60"/>
                              </a:lnTo>
                              <a:lnTo>
                                <a:pt x="120" y="0"/>
                              </a:lnTo>
                              <a:lnTo>
                                <a:pt x="120" y="52"/>
                              </a:lnTo>
                              <a:lnTo>
                                <a:pt x="90" y="52"/>
                              </a:lnTo>
                              <a:lnTo>
                                <a:pt x="90" y="67"/>
                              </a:lnTo>
                              <a:lnTo>
                                <a:pt x="120" y="67"/>
                              </a:lnTo>
                              <a:lnTo>
                                <a:pt x="120" y="120"/>
                              </a:lnTo>
                              <a:close/>
                              <a:moveTo>
                                <a:pt x="120" y="67"/>
                              </a:moveTo>
                              <a:lnTo>
                                <a:pt x="120" y="52"/>
                              </a:lnTo>
                              <a:lnTo>
                                <a:pt x="1394" y="52"/>
                              </a:lnTo>
                              <a:lnTo>
                                <a:pt x="1394" y="67"/>
                              </a:lnTo>
                              <a:lnTo>
                                <a:pt x="120" y="67"/>
                              </a:lnTo>
                              <a:close/>
                              <a:moveTo>
                                <a:pt x="90" y="67"/>
                              </a:moveTo>
                              <a:lnTo>
                                <a:pt x="90" y="52"/>
                              </a:lnTo>
                              <a:lnTo>
                                <a:pt x="120" y="52"/>
                              </a:lnTo>
                              <a:lnTo>
                                <a:pt x="120" y="67"/>
                              </a:lnTo>
                              <a:lnTo>
                                <a:pt x="90" y="67"/>
                              </a:lnTo>
                              <a:close/>
                              <a:moveTo>
                                <a:pt x="120" y="67"/>
                              </a:moveTo>
                              <a:lnTo>
                                <a:pt x="90" y="67"/>
                              </a:lnTo>
                              <a:lnTo>
                                <a:pt x="120" y="67"/>
                              </a:lnTo>
                              <a:lnTo>
                                <a:pt x="120" y="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noFill/>
                        </a:ln>
                      </wps:spPr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任意多边形 65" o:spid="_x0000_s1070" style="height:6pt;margin-left:125.6pt;margin-top:5.05pt;mso-height-relative:page;mso-width-relative:page;position:absolute;width:69.7pt;z-index:-251567104" coordsize="1394,120" o:spt="100" adj="-11796480,,5400" path="m120,120l,60,120,,120,52,90,52,90,67,120,67,120,120xm120,67l120,52,1394,52,1394,67,120,67xm90,67l90,52,120,52,120,67,90,67xm120,67l90,67,120,67,120,67xe" filled="t" fillcolor="black" stroked="f">
                <v:stroke joinstyle="miter"/>
                <o:lock v:ext="edit" aspectratio="f"/>
              </v:shape>
            </w:pict>
          </mc:Fallback>
        </mc:AlternateContent>
      </w:r>
      <w:r>
        <w:rPr>
          <w:sz w:val="21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64135</wp:posOffset>
            </wp:positionV>
            <wp:extent cx="252730" cy="76200"/>
            <wp:effectExtent l="0" t="0" r="1270" b="0"/>
            <wp:wrapNone/>
            <wp:docPr id="5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1934210" y="5645785"/>
                      <a:ext cx="25273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/>
          <w:b/>
          <w:i/>
          <w:sz w:val="21"/>
        </w:rPr>
        <w:t>s</w:t>
      </w:r>
      <w:r>
        <w:rPr>
          <w:rFonts w:ascii="Calibri"/>
          <w:b/>
          <w:i/>
          <w:sz w:val="21"/>
        </w:rPr>
        <w:tab/>
      </w:r>
      <w:r>
        <w:rPr>
          <w:rFonts w:ascii="Calibri"/>
          <w:b/>
          <w:i/>
          <w:sz w:val="21"/>
        </w:rPr>
        <w:t>d</w:t>
      </w:r>
    </w:p>
    <w:p>
      <w:pPr>
        <w:pStyle w:val="BodyText"/>
        <w:spacing w:before="7"/>
        <w:rPr>
          <w:rFonts w:ascii="Calibri"/>
          <w:b/>
          <w:i/>
          <w:sz w:val="16"/>
        </w:rPr>
      </w:pPr>
    </w:p>
    <w:p>
      <w:pPr>
        <w:spacing w:before="0"/>
        <w:ind w:left="619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1"/>
        </w:rPr>
        <w:t xml:space="preserve">对滑块： </w:t>
      </w:r>
      <w:r>
        <w:rPr>
          <w:rFonts w:ascii="Times New Roman" w:hAnsi="Times New Roman"/>
          <w:i/>
          <w:sz w:val="24"/>
        </w:rPr>
        <w:t xml:space="preserve">v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-5"/>
          <w:sz w:val="14"/>
        </w:rPr>
        <w:t xml:space="preserve">0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-5"/>
          <w:sz w:val="14"/>
        </w:rPr>
        <w:t>1</w:t>
      </w:r>
      <w:r>
        <w:rPr>
          <w:rFonts w:ascii="Times New Roman" w:hAnsi="Times New Roman"/>
          <w:i/>
          <w:sz w:val="24"/>
        </w:rPr>
        <w:t>t</w:t>
      </w:r>
    </w:p>
    <w:p>
      <w:pPr>
        <w:spacing w:before="155" w:line="399" w:lineRule="exact"/>
        <w:ind w:left="1499" w:right="0" w:firstLine="0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s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d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15"/>
          <w:sz w:val="24"/>
        </w:rPr>
        <w:t>v</w:t>
      </w:r>
      <w:r>
        <w:rPr>
          <w:rFonts w:ascii="Times New Roman" w:hAnsi="Times New Roman"/>
          <w:position w:val="9"/>
          <w:sz w:val="14"/>
        </w:rPr>
        <w:t xml:space="preserve">0 </w:t>
      </w:r>
      <w:r>
        <w:rPr>
          <w:rFonts w:ascii="Symbol" w:hAnsi="Symbol"/>
          <w:position w:val="15"/>
          <w:sz w:val="24"/>
        </w:rPr>
        <w:sym w:font="Symbol" w:char="F02B"/>
      </w:r>
      <w:r>
        <w:rPr>
          <w:rFonts w:ascii="Times New Roman" w:hAnsi="Times New Roman"/>
          <w:position w:val="15"/>
          <w:sz w:val="24"/>
        </w:rPr>
        <w:t xml:space="preserve"> </w:t>
      </w:r>
      <w:r>
        <w:rPr>
          <w:rFonts w:ascii="Times New Roman" w:hAnsi="Times New Roman"/>
          <w:i/>
          <w:position w:val="15"/>
          <w:sz w:val="24"/>
        </w:rPr>
        <w:t xml:space="preserve">v </w:t>
      </w:r>
      <w:r>
        <w:rPr>
          <w:rFonts w:ascii="Times New Roman" w:hAnsi="Times New Roman"/>
          <w:i/>
          <w:sz w:val="24"/>
        </w:rPr>
        <w:t>t</w:t>
      </w:r>
    </w:p>
    <w:p>
      <w:pPr>
        <w:pStyle w:val="Heading2"/>
        <w:spacing w:line="231" w:lineRule="exact"/>
        <w:ind w:left="798"/>
        <w:jc w:val="center"/>
      </w:pPr>
      <w:r>
        <w:rPr>
          <w:w w:val="99"/>
        </w:rPr>
        <w:t>2</w:t>
      </w:r>
    </w:p>
    <w:p>
      <w:pPr>
        <w:pStyle w:val="BodyText"/>
        <w:rPr>
          <w:rFonts w:ascii="Times New Roman"/>
          <w:sz w:val="22"/>
        </w:rPr>
      </w:pPr>
      <w:r>
        <w:br w:type="column"/>
      </w:r>
    </w:p>
    <w:p>
      <w:pPr>
        <w:pStyle w:val="BodyText"/>
        <w:rPr>
          <w:rFonts w:ascii="Times New Roman"/>
          <w:sz w:val="22"/>
        </w:rPr>
      </w:pPr>
    </w:p>
    <w:p>
      <w:pPr>
        <w:pStyle w:val="BodyText"/>
        <w:rPr>
          <w:rFonts w:ascii="Times New Roman"/>
          <w:sz w:val="18"/>
        </w:rPr>
      </w:pPr>
    </w:p>
    <w:p>
      <w:pPr>
        <w:pStyle w:val="BodyText"/>
        <w:ind w:left="677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8"/>
        <w:rPr>
          <w:sz w:val="28"/>
        </w:rPr>
      </w:pPr>
    </w:p>
    <w:p>
      <w:pPr>
        <w:pStyle w:val="BodyText"/>
        <w:ind w:left="619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4164" w:space="2421"/>
            <w:col w:w="2145"/>
          </w:cols>
        </w:sectPr>
      </w:pPr>
    </w:p>
    <w:p>
      <w:pPr>
        <w:spacing w:before="141" w:line="385" w:lineRule="exact"/>
        <w:ind w:left="619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1170940</wp:posOffset>
                </wp:positionH>
                <wp:positionV relativeFrom="paragraph">
                  <wp:posOffset>313055</wp:posOffset>
                </wp:positionV>
                <wp:extent cx="92075" cy="0"/>
                <wp:effectExtent l="0" t="0" r="0" b="0"/>
                <wp:wrapNone/>
                <wp:docPr id="48" name="直线 5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186940" y="6888480"/>
                          <a:ext cx="92075" cy="0"/>
                        </a:xfrm>
                        <a:prstGeom prst="line">
                          <a:avLst/>
                        </a:prstGeom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9" o:spid="_x0000_s1071" style="mso-height-relative:page;mso-width-relative:page;position:absolute;z-index:-251576320" from="92.2pt,24.65pt" to="99.45pt,24.6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spacing w:val="-13"/>
          <w:sz w:val="21"/>
        </w:rPr>
        <w:t xml:space="preserve">对木板： </w:t>
      </w:r>
      <w:r>
        <w:rPr>
          <w:rFonts w:ascii="Times New Roman" w:hAnsi="Times New Roman"/>
          <w:i/>
          <w:sz w:val="24"/>
        </w:rPr>
        <w:t xml:space="preserve">s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position w:val="15"/>
          <w:sz w:val="24"/>
        </w:rPr>
        <w:t xml:space="preserve">v </w:t>
      </w:r>
      <w:r>
        <w:rPr>
          <w:rFonts w:ascii="Times New Roman" w:hAnsi="Times New Roman"/>
          <w:i/>
          <w:sz w:val="24"/>
        </w:rPr>
        <w:t>t</w:t>
      </w:r>
    </w:p>
    <w:p>
      <w:pPr>
        <w:pStyle w:val="Heading2"/>
        <w:spacing w:line="228" w:lineRule="exact"/>
        <w:ind w:right="147"/>
        <w:jc w:val="right"/>
      </w:pPr>
      <w:r>
        <w:rPr>
          <w:w w:val="99"/>
        </w:rPr>
        <w:t>2</w:t>
      </w:r>
    </w:p>
    <w:p>
      <w:pPr>
        <w:pStyle w:val="BodyText"/>
        <w:spacing w:before="4"/>
        <w:rPr>
          <w:rFonts w:ascii="Times New Roman"/>
          <w:sz w:val="26"/>
        </w:rPr>
      </w:pPr>
      <w:r>
        <w:br w:type="column"/>
      </w:r>
    </w:p>
    <w:p>
      <w:pPr>
        <w:pStyle w:val="BodyText"/>
        <w:ind w:left="619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2130" w:space="4535"/>
            <w:col w:w="2065"/>
          </w:cols>
        </w:sectPr>
      </w:pPr>
    </w:p>
    <w:p>
      <w:pPr>
        <w:spacing w:before="131"/>
        <w:ind w:left="1703" w:right="0" w:firstLine="0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v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-5"/>
          <w:sz w:val="14"/>
        </w:rPr>
        <w:t>2</w:t>
      </w:r>
      <w:r>
        <w:rPr>
          <w:rFonts w:ascii="Times New Roman" w:hAnsi="Times New Roman"/>
          <w:i/>
          <w:sz w:val="24"/>
        </w:rPr>
        <w:t>t</w:t>
      </w:r>
    </w:p>
    <w:p>
      <w:pPr>
        <w:spacing w:before="135"/>
        <w:ind w:left="1589" w:right="0" w:firstLine="0"/>
        <w:jc w:val="left"/>
        <w:rPr>
          <w:rFonts w:ascii="Times New Roman" w:hAnsi="Times New Roman"/>
          <w:sz w:val="14"/>
        </w:rPr>
      </w:pPr>
      <w:r>
        <w:rPr>
          <w:rFonts w:ascii="Symbol" w:hAnsi="Symbol"/>
          <w:i/>
          <w:spacing w:val="-85"/>
          <w:w w:val="95"/>
          <w:sz w:val="25"/>
        </w:rPr>
        <w:sym w:font="Symbol" w:char="F06D"/>
      </w:r>
      <w:r>
        <w:rPr>
          <w:rFonts w:ascii="Times New Roman" w:hAnsi="Times New Roman"/>
          <w:spacing w:val="-2"/>
          <w:w w:val="99"/>
          <w:position w:val="-5"/>
          <w:sz w:val="14"/>
        </w:rPr>
        <w:t>1</w:t>
      </w:r>
      <w:r>
        <w:rPr>
          <w:rFonts w:ascii="Times New Roman" w:hAnsi="Times New Roman"/>
          <w:w w:val="99"/>
          <w:sz w:val="24"/>
        </w:rPr>
        <w:t>mg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Symbol" w:hAnsi="Symbol"/>
          <w:w w:val="99"/>
          <w:sz w:val="24"/>
        </w:rPr>
        <w:sym w:font="Symbol" w:char="F02D"/>
      </w:r>
      <w:r>
        <w:rPr>
          <w:rFonts w:ascii="Times New Roman" w:hAnsi="Times New Roman"/>
          <w:spacing w:val="-15"/>
          <w:sz w:val="24"/>
        </w:rPr>
        <w:t xml:space="preserve">  </w:t>
      </w:r>
      <w:r>
        <w:rPr>
          <w:rFonts w:ascii="Times New Roman" w:hAnsi="Times New Roman"/>
          <w:i/>
          <w:spacing w:val="9"/>
          <w:w w:val="99"/>
          <w:sz w:val="24"/>
        </w:rPr>
        <w:t>f</w:t>
      </w:r>
      <w:r>
        <w:rPr>
          <w:w w:val="99"/>
          <w:position w:val="-6"/>
          <w:sz w:val="14"/>
        </w:rPr>
        <w:t>地</w:t>
      </w:r>
      <w:r>
        <w:rPr>
          <w:spacing w:val="5"/>
          <w:position w:val="-6"/>
          <w:sz w:val="14"/>
        </w:rPr>
        <w:t xml:space="preserve"> </w:t>
      </w:r>
      <w:r>
        <w:rPr>
          <w:rFonts w:ascii="Symbol" w:hAnsi="Symbol"/>
          <w:w w:val="99"/>
          <w:sz w:val="24"/>
        </w:rPr>
        <w:sym w:font="Symbol" w:char="F03D"/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i/>
          <w:w w:val="99"/>
          <w:sz w:val="24"/>
        </w:rPr>
        <w:t>M</w:t>
      </w:r>
      <w:r>
        <w:rPr>
          <w:rFonts w:ascii="Times New Roman" w:hAnsi="Times New Roman"/>
          <w:i/>
          <w:spacing w:val="1"/>
          <w:w w:val="99"/>
          <w:sz w:val="24"/>
        </w:rPr>
        <w:t>a</w:t>
      </w:r>
      <w:r>
        <w:rPr>
          <w:rFonts w:ascii="Times New Roman" w:hAnsi="Times New Roman"/>
          <w:w w:val="99"/>
          <w:position w:val="-5"/>
          <w:sz w:val="14"/>
        </w:rPr>
        <w:t>2</w:t>
      </w:r>
    </w:p>
    <w:p>
      <w:pPr>
        <w:spacing w:before="277"/>
        <w:ind w:left="199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1"/>
        </w:rPr>
        <w:t xml:space="preserve">联立各式，解得长木板与地面间的摩擦力： </w:t>
      </w:r>
      <w:r>
        <w:rPr>
          <w:rFonts w:ascii="Times New Roman" w:hAnsi="Times New Roman"/>
          <w:i/>
          <w:position w:val="2"/>
          <w:sz w:val="24"/>
        </w:rPr>
        <w:t>f</w:t>
      </w:r>
      <w:r>
        <w:rPr>
          <w:position w:val="-4"/>
          <w:sz w:val="14"/>
        </w:rPr>
        <w:t xml:space="preserve">地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1</w:t>
      </w:r>
      <w:r>
        <w:rPr>
          <w:rFonts w:ascii="Times New Roman" w:hAnsi="Times New Roman"/>
          <w:i/>
          <w:position w:val="2"/>
          <w:sz w:val="24"/>
        </w:rPr>
        <w:t>N</w:t>
      </w:r>
    </w:p>
    <w:p>
      <w:pPr>
        <w:pStyle w:val="BodyText"/>
        <w:spacing w:before="164"/>
        <w:ind w:left="199"/>
        <w:rPr>
          <w:rFonts w:ascii="Calibri" w:eastAsia="Calibri"/>
        </w:rPr>
      </w:pPr>
      <w:r>
        <w:t>第（</w:t>
      </w:r>
      <w:r>
        <w:rPr>
          <w:rFonts w:ascii="Calibri" w:eastAsia="Calibri"/>
        </w:rPr>
        <w:t>2</w:t>
      </w:r>
      <w:r>
        <w:t>）问解法二</w:t>
      </w:r>
      <w:r>
        <w:rPr>
          <w:rFonts w:ascii="Calibri" w:eastAsia="Calibri"/>
        </w:rPr>
        <w:t>:</w:t>
      </w:r>
    </w:p>
    <w:p>
      <w:pPr>
        <w:pStyle w:val="BodyText"/>
        <w:spacing w:before="21"/>
        <w:ind w:left="619"/>
      </w:pPr>
      <w:r>
        <w:t>（</w:t>
      </w:r>
      <w:r>
        <w:rPr>
          <w:rFonts w:ascii="Times New Roman" w:eastAsia="Times New Roman"/>
        </w:rPr>
        <w:t>2</w:t>
      </w:r>
      <w:r>
        <w:t>）滑块滑上长木板，若长木板静止，对滑块有：</w:t>
      </w:r>
    </w:p>
    <w:p>
      <w:pPr>
        <w:spacing w:before="148" w:line="187" w:lineRule="exact"/>
        <w:ind w:left="1496" w:right="0" w:firstLine="0"/>
        <w:jc w:val="left"/>
        <w:rPr>
          <w:rFonts w:ascii="Times New Roman" w:hAnsi="Times New Roman"/>
          <w:sz w:val="14"/>
        </w:rPr>
      </w:pP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i/>
          <w:sz w:val="24"/>
        </w:rPr>
        <w:t xml:space="preserve">a d </w:t>
      </w:r>
      <w:r>
        <w:rPr>
          <w:rFonts w:ascii="Symbol" w:hAnsi="Symbol"/>
          <w:position w:val="1"/>
          <w:sz w:val="24"/>
        </w:rPr>
        <w:sym w:font="Symbol" w:char="F0A2"/>
      </w:r>
      <w:r>
        <w:rPr>
          <w:rFonts w:ascii="Times New Roman" w:hAnsi="Times New Roman"/>
          <w:position w:val="1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0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BodyText"/>
        <w:spacing w:before="161"/>
        <w:ind w:left="226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305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3"/>
        <w:rPr>
          <w:sz w:val="28"/>
        </w:rPr>
      </w:pPr>
    </w:p>
    <w:p>
      <w:pPr>
        <w:pStyle w:val="BodyText"/>
        <w:ind w:left="199"/>
      </w:pPr>
      <w:r>
        <w:t>（</w:t>
      </w:r>
      <w:r>
        <w:rPr>
          <w:rFonts w:ascii="Calibri" w:eastAsia="Calibri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5384" w:space="1694"/>
            <w:col w:w="1652"/>
          </w:cols>
        </w:sectPr>
      </w:pPr>
    </w:p>
    <w:p>
      <w:pPr>
        <w:tabs>
          <w:tab w:val="left" w:pos="2839"/>
        </w:tabs>
        <w:spacing w:before="0" w:line="154" w:lineRule="exact"/>
        <w:ind w:left="1900" w:right="0" w:firstLine="0"/>
        <w:jc w:val="left"/>
        <w:rPr>
          <w:rFonts w:ascii="Times New Roman"/>
          <w:sz w:val="14"/>
        </w:rPr>
      </w:pPr>
      <w:r>
        <w:rPr>
          <w:rFonts w:ascii="Times New Roman"/>
          <w:sz w:val="14"/>
        </w:rPr>
        <w:t>1</w:t>
      </w:r>
      <w:r>
        <w:rPr>
          <w:rFonts w:ascii="Times New Roman"/>
          <w:sz w:val="14"/>
        </w:rPr>
        <w:tab/>
      </w:r>
      <w:r>
        <w:rPr>
          <w:rFonts w:ascii="Times New Roman"/>
          <w:sz w:val="14"/>
        </w:rPr>
        <w:t>0</w:t>
      </w:r>
    </w:p>
    <w:p>
      <w:pPr>
        <w:pStyle w:val="BodyText"/>
        <w:tabs>
          <w:tab w:val="left" w:pos="7287"/>
        </w:tabs>
        <w:spacing w:before="124" w:line="348" w:lineRule="auto"/>
        <w:ind w:left="199" w:right="156" w:firstLine="420"/>
      </w:pPr>
      <w:r>
        <w:t>求得滑块在长木板上相对滑动的距离</w:t>
      </w:r>
      <w:r>
        <w:rPr>
          <w:spacing w:val="-72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i/>
          <w:spacing w:val="-38"/>
          <w:sz w:val="24"/>
        </w:rPr>
        <w:t xml:space="preserve"> </w:t>
      </w:r>
      <w:r>
        <w:rPr>
          <w:rFonts w:ascii="Symbol" w:eastAsia="Symbol" w:hAnsi="Symbol"/>
          <w:position w:val="1"/>
          <w:sz w:val="24"/>
        </w:rPr>
        <w:sym w:font="Symbol" w:char="F0A2"/>
      </w:r>
      <w:r>
        <w:rPr>
          <w:rFonts w:ascii="Times New Roman" w:eastAsia="Times New Roman" w:hAnsi="Times New Roman"/>
          <w:spacing w:val="-14"/>
          <w:position w:val="1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4.5m</w:t>
      </w:r>
      <w:r>
        <w:rPr>
          <w:rFonts w:ascii="Times New Roman" w:eastAsia="Times New Roman" w:hAnsi="Times New Roman"/>
          <w:spacing w:val="-24"/>
          <w:sz w:val="24"/>
        </w:rPr>
        <w:t xml:space="preserve"> </w:t>
      </w:r>
      <w:r>
        <w:rPr>
          <w:rFonts w:ascii="Times New Roman" w:eastAsia="Times New Roman" w:hAnsi="Times New Roman"/>
        </w:rPr>
        <w:t>,</w:t>
      </w:r>
      <w:r>
        <w:t>与题目所给条件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/>
          <w:i/>
        </w:rPr>
        <w:t>d</w:t>
      </w:r>
      <w:r>
        <w:rPr>
          <w:rFonts w:ascii="Times New Roman" w:eastAsia="Times New Roman" w:hAnsi="Times New Roman"/>
        </w:rPr>
        <w:t>=3m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相矛盾，因此， 滑块滑上长木板时</w:t>
      </w:r>
      <w:r>
        <w:rPr>
          <w:rFonts w:ascii="Times New Roman" w:eastAsia="Times New Roman" w:hAnsi="Times New Roman"/>
        </w:rPr>
        <w:t>,</w:t>
      </w:r>
      <w:r>
        <w:t>长木板也同时滑动。</w:t>
      </w:r>
      <w:r>
        <w:tab/>
      </w:r>
      <w:r>
        <w:t>（</w:t>
      </w:r>
      <w:r>
        <w:rPr>
          <w:rFonts w:ascii="Times New Roman" w:eastAsia="Times New Roman" w:hAnsi="Times New Roman"/>
        </w:rPr>
        <w:t xml:space="preserve">1 </w:t>
      </w:r>
      <w:r>
        <w:t>分）</w:t>
      </w:r>
    </w:p>
    <w:p>
      <w:pPr>
        <w:pStyle w:val="BodyText"/>
        <w:spacing w:before="25"/>
        <w:ind w:left="619"/>
      </w:pPr>
      <w:r>
        <w:t xml:space="preserve">滑块在长木板上滑动，滑块减速，长木板加速，直至两者共速。设所用时间为 </w:t>
      </w:r>
      <w:r>
        <w:rPr>
          <w:rFonts w:ascii="Times New Roman" w:eastAsia="Times New Roman"/>
          <w:i/>
        </w:rPr>
        <w:t>t</w:t>
      </w:r>
      <w:r>
        <w:t>，共同</w:t>
      </w:r>
    </w:p>
    <w:p>
      <w:pPr>
        <w:pStyle w:val="BodyText"/>
        <w:spacing w:before="7"/>
        <w:rPr>
          <w:sz w:val="9"/>
        </w:rPr>
      </w:pPr>
    </w:p>
    <w:p>
      <w:pPr>
        <w:spacing w:before="75"/>
        <w:ind w:left="484" w:right="501" w:firstLine="0"/>
        <w:jc w:val="center"/>
        <w:rPr>
          <w:sz w:val="18"/>
        </w:rPr>
      </w:pPr>
      <w:r>
        <w:rPr>
          <w:sz w:val="18"/>
        </w:rPr>
        <w:t xml:space="preserve">高一物理答案 共 </w:t>
      </w:r>
      <w:r>
        <w:rPr>
          <w:rFonts w:ascii="Calibri" w:eastAsia="Calibri"/>
          <w:sz w:val="18"/>
        </w:rPr>
        <w:t xml:space="preserve">2  </w:t>
      </w:r>
      <w:r>
        <w:rPr>
          <w:sz w:val="18"/>
        </w:rPr>
        <w:t xml:space="preserve">页  第 </w:t>
      </w:r>
      <w:r>
        <w:rPr>
          <w:rFonts w:ascii="Calibri" w:eastAsia="Calibri"/>
          <w:sz w:val="18"/>
        </w:rPr>
        <w:t xml:space="preserve">4  </w:t>
      </w:r>
      <w:r>
        <w:rPr>
          <w:sz w:val="18"/>
        </w:rPr>
        <w:t>页</w:t>
      </w:r>
    </w:p>
    <w:p>
      <w:pPr>
        <w:spacing w:after="0"/>
        <w:jc w:val="center"/>
        <w:rPr>
          <w:sz w:val="18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67" w:line="352" w:lineRule="auto"/>
        <w:ind w:left="619" w:right="38" w:hanging="420"/>
        <w:jc w:val="left"/>
        <w:rPr>
          <w:rFonts w:ascii="Times New Roman" w:hAnsi="Times New Roman"/>
          <w:i/>
          <w:sz w:val="24"/>
        </w:rPr>
      </w:pPr>
      <w:r>
        <w:rPr>
          <w:position w:val="2"/>
          <w:sz w:val="21"/>
        </w:rPr>
        <w:t>速度为</w:t>
      </w:r>
      <w:r>
        <w:rPr>
          <w:rFonts w:ascii="Times New Roman" w:hAnsi="Times New Roman"/>
          <w:i/>
          <w:position w:val="2"/>
          <w:sz w:val="24"/>
        </w:rPr>
        <w:t xml:space="preserve">v </w:t>
      </w:r>
      <w:r>
        <w:rPr>
          <w:rFonts w:ascii="Times New Roman" w:hAnsi="Times New Roman"/>
          <w:position w:val="2"/>
          <w:sz w:val="21"/>
        </w:rPr>
        <w:t xml:space="preserve">, </w:t>
      </w:r>
      <w:r>
        <w:rPr>
          <w:position w:val="2"/>
          <w:sz w:val="21"/>
        </w:rPr>
        <w:t xml:space="preserve">长木板滑动距离为 </w:t>
      </w:r>
      <w:r>
        <w:rPr>
          <w:rFonts w:ascii="Times New Roman" w:hAnsi="Times New Roman"/>
          <w:i/>
          <w:position w:val="2"/>
          <w:sz w:val="21"/>
        </w:rPr>
        <w:t>s</w:t>
      </w:r>
      <w:r>
        <w:rPr>
          <w:rFonts w:ascii="Times New Roman" w:hAnsi="Times New Roman"/>
          <w:position w:val="2"/>
          <w:sz w:val="21"/>
        </w:rPr>
        <w:t xml:space="preserve">, </w:t>
      </w:r>
      <w:r>
        <w:rPr>
          <w:position w:val="2"/>
          <w:sz w:val="21"/>
        </w:rPr>
        <w:t xml:space="preserve">加速度大小为 </w:t>
      </w:r>
      <w:r>
        <w:rPr>
          <w:rFonts w:ascii="Times New Roman" w:hAnsi="Times New Roman"/>
          <w:i/>
          <w:position w:val="2"/>
          <w:sz w:val="21"/>
        </w:rPr>
        <w:t>a</w:t>
      </w:r>
      <w:r>
        <w:rPr>
          <w:rFonts w:ascii="Times New Roman" w:hAnsi="Times New Roman"/>
          <w:i/>
          <w:position w:val="2"/>
          <w:sz w:val="21"/>
          <w:vertAlign w:val="subscript"/>
        </w:rPr>
        <w:t>2</w:t>
      </w:r>
      <w:r>
        <w:rPr>
          <w:rFonts w:ascii="Times New Roman" w:hAnsi="Times New Roman"/>
          <w:i/>
          <w:position w:val="2"/>
          <w:sz w:val="21"/>
          <w:vertAlign w:val="baseline"/>
        </w:rPr>
        <w:t xml:space="preserve"> </w:t>
      </w:r>
      <w:r>
        <w:rPr>
          <w:rFonts w:ascii="Times New Roman" w:hAnsi="Times New Roman"/>
          <w:position w:val="2"/>
          <w:sz w:val="21"/>
          <w:vertAlign w:val="baseline"/>
        </w:rPr>
        <w:t xml:space="preserve">, </w:t>
      </w:r>
      <w:r>
        <w:rPr>
          <w:position w:val="2"/>
          <w:sz w:val="21"/>
          <w:vertAlign w:val="baseline"/>
        </w:rPr>
        <w:t xml:space="preserve">则： </w:t>
      </w:r>
      <w:r>
        <w:rPr>
          <w:sz w:val="21"/>
          <w:vertAlign w:val="baseline"/>
        </w:rPr>
        <w:t xml:space="preserve">对滑块： </w:t>
      </w:r>
      <w:r>
        <w:rPr>
          <w:rFonts w:ascii="Times New Roman" w:hAnsi="Times New Roman"/>
          <w:i/>
          <w:sz w:val="24"/>
          <w:vertAlign w:val="baseline"/>
        </w:rPr>
        <w:t xml:space="preserve">v </w:t>
      </w:r>
      <w:r>
        <w:rPr>
          <w:rFonts w:ascii="Symbol" w:hAnsi="Symbol"/>
          <w:sz w:val="24"/>
          <w:vertAlign w:val="baseline"/>
        </w:rPr>
        <w:sym w:font="Symbol" w:char="F03D"/>
      </w:r>
      <w:r>
        <w:rPr>
          <w:rFonts w:ascii="Times New Roman" w:hAnsi="Times New Roman"/>
          <w:sz w:val="24"/>
          <w:vertAlign w:val="baseline"/>
        </w:rPr>
        <w:t xml:space="preserve"> </w:t>
      </w:r>
      <w:r>
        <w:rPr>
          <w:rFonts w:ascii="Times New Roman" w:hAnsi="Times New Roman"/>
          <w:i/>
          <w:sz w:val="24"/>
          <w:vertAlign w:val="baseline"/>
        </w:rPr>
        <w:t>v</w:t>
      </w:r>
      <w:r>
        <w:rPr>
          <w:rFonts w:ascii="Times New Roman" w:hAnsi="Times New Roman"/>
          <w:position w:val="-5"/>
          <w:sz w:val="14"/>
          <w:vertAlign w:val="baseline"/>
        </w:rPr>
        <w:t xml:space="preserve">0 </w:t>
      </w:r>
      <w:r>
        <w:rPr>
          <w:rFonts w:ascii="Symbol" w:hAnsi="Symbol"/>
          <w:sz w:val="24"/>
          <w:vertAlign w:val="baseline"/>
        </w:rPr>
        <w:sym w:font="Symbol" w:char="F02D"/>
      </w:r>
      <w:r>
        <w:rPr>
          <w:rFonts w:ascii="Times New Roman" w:hAnsi="Times New Roman"/>
          <w:sz w:val="24"/>
          <w:vertAlign w:val="baseline"/>
        </w:rPr>
        <w:t xml:space="preserve"> </w:t>
      </w:r>
      <w:r>
        <w:rPr>
          <w:rFonts w:ascii="Times New Roman" w:hAnsi="Times New Roman"/>
          <w:i/>
          <w:sz w:val="24"/>
          <w:vertAlign w:val="baseline"/>
        </w:rPr>
        <w:t>a</w:t>
      </w:r>
      <w:r>
        <w:rPr>
          <w:rFonts w:ascii="Times New Roman" w:hAnsi="Times New Roman"/>
          <w:position w:val="-5"/>
          <w:sz w:val="14"/>
          <w:vertAlign w:val="baseline"/>
        </w:rPr>
        <w:t>1</w:t>
      </w:r>
      <w:r>
        <w:rPr>
          <w:rFonts w:ascii="Times New Roman" w:hAnsi="Times New Roman"/>
          <w:i/>
          <w:sz w:val="24"/>
          <w:vertAlign w:val="baseline"/>
        </w:rPr>
        <w:t>t</w:t>
      </w:r>
    </w:p>
    <w:p>
      <w:pPr>
        <w:spacing w:before="39" w:line="310" w:lineRule="exact"/>
        <w:ind w:left="1393" w:right="0" w:firstLine="0"/>
        <w:jc w:val="left"/>
        <w:rPr>
          <w:rFonts w:ascii="Times New Roman" w:hAnsi="Times New Roman"/>
          <w:sz w:val="14"/>
        </w:rPr>
      </w:pPr>
      <w:r>
        <w:rPr>
          <w:rFonts w:ascii="Times New Roman" w:hAnsi="Times New Roman"/>
          <w:i/>
          <w:sz w:val="24"/>
        </w:rPr>
        <w:t xml:space="preserve">s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d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v t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 xml:space="preserve">1 </w:t>
      </w:r>
      <w:r>
        <w:rPr>
          <w:rFonts w:ascii="Times New Roman" w:hAnsi="Times New Roman"/>
          <w:i/>
          <w:sz w:val="24"/>
        </w:rPr>
        <w:t xml:space="preserve">a t 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BodyText"/>
        <w:rPr>
          <w:rFonts w:ascii="Times New Roman"/>
          <w:sz w:val="22"/>
        </w:rPr>
      </w:pPr>
      <w:r>
        <w:br w:type="column"/>
      </w:r>
    </w:p>
    <w:p>
      <w:pPr>
        <w:pStyle w:val="BodyText"/>
        <w:spacing w:before="3"/>
        <w:rPr>
          <w:rFonts w:ascii="Times New Roman"/>
          <w:sz w:val="23"/>
        </w:rPr>
      </w:pPr>
    </w:p>
    <w:p>
      <w:pPr>
        <w:pStyle w:val="BodyText"/>
        <w:ind w:left="255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8"/>
        <w:rPr>
          <w:sz w:val="28"/>
        </w:rPr>
      </w:pPr>
    </w:p>
    <w:p>
      <w:pPr>
        <w:pStyle w:val="BodyText"/>
        <w:spacing w:line="148" w:lineRule="exact"/>
        <w:ind w:left="200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 w:line="148" w:lineRule="exact"/>
        <w:sectPr>
          <w:pgSz w:w="11910" w:h="16840"/>
          <w:pgMar w:top="1340" w:right="1580" w:bottom="280" w:left="1600" w:header="720" w:footer="720" w:gutter="0"/>
          <w:cols w:num="2" w:space="720" w:equalWidth="0">
            <w:col w:w="5281" w:space="1727"/>
            <w:col w:w="1722"/>
          </w:cols>
        </w:sectPr>
      </w:pPr>
    </w:p>
    <w:p>
      <w:pPr>
        <w:tabs>
          <w:tab w:val="left" w:pos="390"/>
        </w:tabs>
        <w:spacing w:before="35" w:line="132" w:lineRule="auto"/>
        <w:ind w:left="0" w:right="38" w:firstLine="0"/>
        <w:jc w:val="right"/>
        <w:rPr>
          <w:rFonts w:ascii="Times New Roman"/>
          <w:sz w:val="14"/>
        </w:rPr>
      </w:pPr>
      <w:r>
        <w:rPr>
          <w:sz w:val="14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column">
                  <wp:posOffset>1631950</wp:posOffset>
                </wp:positionH>
                <wp:positionV relativeFrom="paragraph">
                  <wp:posOffset>9525</wp:posOffset>
                </wp:positionV>
                <wp:extent cx="91440" cy="0"/>
                <wp:effectExtent l="0" t="0" r="0" b="0"/>
                <wp:wrapNone/>
                <wp:docPr id="55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647950" y="1692910"/>
                          <a:ext cx="91440" cy="0"/>
                        </a:xfrm>
                        <a:prstGeom prst="line">
                          <a:avLst/>
                        </a:prstGeom>
                        <a:ln w="6337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1" o:spid="_x0000_s1072" style="mso-height-relative:page;mso-width-relative:page;position:absolute;z-index:-251565056" from="128.5pt,0.75pt" to="135.7pt,0.75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/>
          <w:sz w:val="14"/>
        </w:rPr>
        <w:t>0</w:t>
      </w:r>
      <w:r>
        <w:rPr>
          <w:rFonts w:ascii="Times New Roman"/>
          <w:sz w:val="14"/>
        </w:rPr>
        <w:tab/>
      </w:r>
      <w:r>
        <w:rPr>
          <w:rFonts w:ascii="Times New Roman"/>
          <w:position w:val="-12"/>
          <w:sz w:val="24"/>
        </w:rPr>
        <w:t>2</w:t>
      </w:r>
      <w:r>
        <w:rPr>
          <w:rFonts w:ascii="Times New Roman"/>
          <w:spacing w:val="34"/>
          <w:position w:val="-12"/>
          <w:sz w:val="24"/>
        </w:rPr>
        <w:t xml:space="preserve"> </w:t>
      </w:r>
      <w:r>
        <w:rPr>
          <w:rFonts w:ascii="Times New Roman"/>
          <w:sz w:val="14"/>
        </w:rPr>
        <w:t>1</w:t>
      </w:r>
    </w:p>
    <w:p>
      <w:pPr>
        <w:spacing w:before="220" w:line="310" w:lineRule="exact"/>
        <w:ind w:left="619" w:right="0" w:firstLine="0"/>
        <w:jc w:val="left"/>
        <w:rPr>
          <w:rFonts w:ascii="Times New Roman" w:hAnsi="Times New Roman"/>
          <w:sz w:val="14"/>
        </w:rPr>
      </w:pPr>
      <w:r>
        <w:rPr>
          <w:sz w:val="21"/>
        </w:rPr>
        <w:t xml:space="preserve">对木板： </w:t>
      </w:r>
      <w:r>
        <w:rPr>
          <w:rFonts w:ascii="Times New Roman" w:hAnsi="Times New Roman"/>
          <w:i/>
          <w:sz w:val="24"/>
        </w:rPr>
        <w:t xml:space="preserve">s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position w:val="15"/>
          <w:sz w:val="24"/>
        </w:rPr>
        <w:t xml:space="preserve">1 </w:t>
      </w:r>
      <w:r>
        <w:rPr>
          <w:rFonts w:ascii="Times New Roman" w:hAnsi="Times New Roman"/>
          <w:i/>
          <w:sz w:val="24"/>
        </w:rPr>
        <w:t xml:space="preserve">a t 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BodyText"/>
        <w:rPr>
          <w:rFonts w:ascii="Times New Roman"/>
          <w:sz w:val="22"/>
        </w:rPr>
      </w:pPr>
      <w:r>
        <w:br w:type="column"/>
      </w:r>
    </w:p>
    <w:p>
      <w:pPr>
        <w:pStyle w:val="BodyText"/>
        <w:spacing w:before="7"/>
        <w:rPr>
          <w:rFonts w:ascii="Times New Roman"/>
          <w:sz w:val="30"/>
        </w:rPr>
      </w:pPr>
    </w:p>
    <w:p>
      <w:pPr>
        <w:pStyle w:val="BodyText"/>
        <w:spacing w:line="149" w:lineRule="exact"/>
        <w:ind w:left="619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spacing w:after="0" w:line="149" w:lineRule="exact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2971" w:space="3662"/>
            <w:col w:w="2097"/>
          </w:cols>
        </w:sectPr>
      </w:pPr>
    </w:p>
    <w:p>
      <w:pPr>
        <w:spacing w:before="35" w:line="132" w:lineRule="auto"/>
        <w:ind w:left="1964" w:right="0" w:firstLine="0"/>
        <w:jc w:val="left"/>
        <w:rPr>
          <w:rFonts w:ascii="Times New Roman"/>
          <w:sz w:val="1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10160</wp:posOffset>
                </wp:positionV>
                <wp:extent cx="92075" cy="0"/>
                <wp:effectExtent l="0" t="0" r="0" b="0"/>
                <wp:wrapNone/>
                <wp:docPr id="56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2252980" y="2171700"/>
                          <a:ext cx="9207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73" style="mso-height-relative:page;mso-width-relative:page;position:absolute;z-index:-251563008" from="97.4pt,0.8pt" to="104.65pt,0.8pt" coordsize="21600,21600" stroked="t">
                <v:stroke joinstyle="round"/>
                <o:lock v:ext="edit" aspectratio="f"/>
              </v:line>
            </w:pict>
          </mc:Fallback>
        </mc:AlternateContent>
      </w:r>
      <w:r>
        <w:rPr>
          <w:rFonts w:ascii="Times New Roman"/>
          <w:position w:val="-12"/>
          <w:sz w:val="24"/>
        </w:rPr>
        <w:t>2</w:t>
      </w:r>
      <w:r>
        <w:rPr>
          <w:rFonts w:ascii="Times New Roman"/>
          <w:spacing w:val="51"/>
          <w:position w:val="-12"/>
          <w:sz w:val="24"/>
        </w:rPr>
        <w:t xml:space="preserve"> </w:t>
      </w:r>
      <w:r>
        <w:rPr>
          <w:rFonts w:ascii="Times New Roman"/>
          <w:sz w:val="14"/>
        </w:rPr>
        <w:t>2</w:t>
      </w:r>
    </w:p>
    <w:p>
      <w:pPr>
        <w:pStyle w:val="BodyText"/>
        <w:spacing w:before="8"/>
        <w:rPr>
          <w:rFonts w:ascii="Times New Roman"/>
          <w:sz w:val="9"/>
        </w:rPr>
      </w:pPr>
    </w:p>
    <w:p>
      <w:pPr>
        <w:spacing w:after="0"/>
        <w:rPr>
          <w:rFonts w:ascii="Times New Roman"/>
          <w:sz w:val="9"/>
        </w:rPr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98"/>
        <w:ind w:left="1703" w:right="0" w:firstLine="0"/>
        <w:jc w:val="lef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v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-5"/>
          <w:sz w:val="14"/>
        </w:rPr>
        <w:t>2</w:t>
      </w:r>
      <w:r>
        <w:rPr>
          <w:rFonts w:ascii="Times New Roman" w:hAnsi="Times New Roman"/>
          <w:i/>
          <w:sz w:val="24"/>
        </w:rPr>
        <w:t>t</w:t>
      </w:r>
    </w:p>
    <w:p>
      <w:pPr>
        <w:spacing w:before="136"/>
        <w:ind w:left="1589" w:right="0" w:firstLine="0"/>
        <w:jc w:val="left"/>
        <w:rPr>
          <w:rFonts w:ascii="Times New Roman" w:hAnsi="Times New Roman"/>
          <w:sz w:val="14"/>
        </w:rPr>
      </w:pPr>
      <w:r>
        <w:rPr>
          <w:rFonts w:ascii="Symbol" w:hAnsi="Symbol"/>
          <w:i/>
          <w:spacing w:val="-85"/>
          <w:w w:val="95"/>
          <w:sz w:val="25"/>
        </w:rPr>
        <w:sym w:font="Symbol" w:char="F06D"/>
      </w:r>
      <w:r>
        <w:rPr>
          <w:rFonts w:ascii="Times New Roman" w:hAnsi="Times New Roman"/>
          <w:spacing w:val="-2"/>
          <w:w w:val="99"/>
          <w:position w:val="-5"/>
          <w:sz w:val="14"/>
        </w:rPr>
        <w:t>1</w:t>
      </w:r>
      <w:r>
        <w:rPr>
          <w:rFonts w:ascii="Times New Roman" w:hAnsi="Times New Roman"/>
          <w:w w:val="99"/>
          <w:sz w:val="24"/>
        </w:rPr>
        <w:t>mg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Symbol" w:hAnsi="Symbol"/>
          <w:w w:val="99"/>
          <w:sz w:val="24"/>
        </w:rPr>
        <w:sym w:font="Symbol" w:char="F02D"/>
      </w:r>
      <w:r>
        <w:rPr>
          <w:rFonts w:ascii="Times New Roman" w:hAnsi="Times New Roman"/>
          <w:spacing w:val="-15"/>
          <w:sz w:val="24"/>
        </w:rPr>
        <w:t xml:space="preserve">  </w:t>
      </w:r>
      <w:r>
        <w:rPr>
          <w:rFonts w:ascii="Times New Roman" w:hAnsi="Times New Roman"/>
          <w:i/>
          <w:spacing w:val="9"/>
          <w:w w:val="99"/>
          <w:sz w:val="24"/>
        </w:rPr>
        <w:t>f</w:t>
      </w:r>
      <w:r>
        <w:rPr>
          <w:w w:val="99"/>
          <w:position w:val="-6"/>
          <w:sz w:val="14"/>
        </w:rPr>
        <w:t>地</w:t>
      </w:r>
      <w:r>
        <w:rPr>
          <w:spacing w:val="5"/>
          <w:position w:val="-6"/>
          <w:sz w:val="14"/>
        </w:rPr>
        <w:t xml:space="preserve"> </w:t>
      </w:r>
      <w:r>
        <w:rPr>
          <w:rFonts w:ascii="Symbol" w:hAnsi="Symbol"/>
          <w:w w:val="99"/>
          <w:sz w:val="24"/>
        </w:rPr>
        <w:sym w:font="Symbol" w:char="F03D"/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i/>
          <w:w w:val="99"/>
          <w:sz w:val="24"/>
        </w:rPr>
        <w:t>M</w:t>
      </w:r>
      <w:r>
        <w:rPr>
          <w:rFonts w:ascii="Times New Roman" w:hAnsi="Times New Roman"/>
          <w:i/>
          <w:spacing w:val="1"/>
          <w:w w:val="99"/>
          <w:sz w:val="24"/>
        </w:rPr>
        <w:t>a</w:t>
      </w:r>
      <w:r>
        <w:rPr>
          <w:rFonts w:ascii="Times New Roman" w:hAnsi="Times New Roman"/>
          <w:w w:val="99"/>
          <w:position w:val="-5"/>
          <w:sz w:val="14"/>
        </w:rPr>
        <w:t>2</w:t>
      </w:r>
    </w:p>
    <w:p>
      <w:pPr>
        <w:spacing w:before="279"/>
        <w:ind w:left="199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1"/>
        </w:rPr>
        <w:t xml:space="preserve">联立各式，解得长木板与地面间的摩擦力： </w:t>
      </w:r>
      <w:r>
        <w:rPr>
          <w:rFonts w:ascii="Times New Roman" w:hAnsi="Times New Roman"/>
          <w:i/>
          <w:position w:val="2"/>
          <w:sz w:val="24"/>
        </w:rPr>
        <w:t>f</w:t>
      </w:r>
      <w:r>
        <w:rPr>
          <w:position w:val="-4"/>
          <w:sz w:val="14"/>
        </w:rPr>
        <w:t xml:space="preserve">地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1</w:t>
      </w:r>
      <w:r>
        <w:rPr>
          <w:rFonts w:ascii="Times New Roman" w:hAnsi="Times New Roman"/>
          <w:i/>
          <w:position w:val="2"/>
          <w:sz w:val="24"/>
        </w:rPr>
        <w:t>N</w:t>
      </w:r>
    </w:p>
    <w:p>
      <w:pPr>
        <w:pStyle w:val="BodyText"/>
        <w:spacing w:before="164"/>
        <w:ind w:left="199"/>
        <w:rPr>
          <w:rFonts w:ascii="Calibri" w:eastAsia="Calibri"/>
        </w:rPr>
      </w:pPr>
      <w:r>
        <w:t>第（</w:t>
      </w:r>
      <w:r>
        <w:rPr>
          <w:rFonts w:ascii="Calibri" w:eastAsia="Calibri"/>
        </w:rPr>
        <w:t>2</w:t>
      </w:r>
      <w:r>
        <w:t>）问解法三</w:t>
      </w:r>
      <w:r>
        <w:rPr>
          <w:rFonts w:ascii="Calibri" w:eastAsia="Calibri"/>
        </w:rPr>
        <w:t>:</w:t>
      </w:r>
    </w:p>
    <w:p>
      <w:pPr>
        <w:pStyle w:val="BodyText"/>
        <w:spacing w:before="5"/>
        <w:rPr>
          <w:rFonts w:ascii="Calibri"/>
          <w:sz w:val="31"/>
        </w:rPr>
      </w:pPr>
    </w:p>
    <w:p>
      <w:pPr>
        <w:pStyle w:val="BodyText"/>
        <w:ind w:left="619"/>
      </w:pPr>
      <w:r>
        <w:t>（</w:t>
      </w:r>
      <w:r>
        <w:rPr>
          <w:rFonts w:ascii="Times New Roman" w:eastAsia="Times New Roman"/>
        </w:rPr>
        <w:t>2</w:t>
      </w:r>
      <w:r>
        <w:t>）滑块滑上长木板，若长木板静止，对滑块有：</w:t>
      </w:r>
    </w:p>
    <w:p>
      <w:pPr>
        <w:spacing w:before="148" w:line="187" w:lineRule="exact"/>
        <w:ind w:left="1496" w:right="0" w:firstLine="0"/>
        <w:jc w:val="left"/>
        <w:rPr>
          <w:rFonts w:ascii="Times New Roman" w:hAnsi="Times New Roman"/>
          <w:sz w:val="14"/>
        </w:rPr>
      </w:pP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i/>
          <w:sz w:val="24"/>
        </w:rPr>
        <w:t xml:space="preserve">a d </w:t>
      </w:r>
      <w:r>
        <w:rPr>
          <w:rFonts w:ascii="Symbol" w:hAnsi="Symbol"/>
          <w:position w:val="1"/>
          <w:sz w:val="24"/>
        </w:rPr>
        <w:sym w:font="Symbol" w:char="F0A2"/>
      </w:r>
      <w:r>
        <w:rPr>
          <w:rFonts w:ascii="Times New Roman" w:hAnsi="Times New Roman"/>
          <w:position w:val="1"/>
          <w:sz w:val="24"/>
        </w:rPr>
        <w:t xml:space="preserve">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0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>2</w:t>
      </w:r>
    </w:p>
    <w:p>
      <w:pPr>
        <w:pStyle w:val="BodyText"/>
        <w:spacing w:before="129"/>
        <w:ind w:left="226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305"/>
      </w:pP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1"/>
        <w:rPr>
          <w:sz w:val="28"/>
        </w:rPr>
      </w:pPr>
    </w:p>
    <w:p>
      <w:pPr>
        <w:pStyle w:val="BodyText"/>
        <w:ind w:left="199"/>
      </w:pPr>
      <w:r>
        <w:t>（</w:t>
      </w:r>
      <w:r>
        <w:rPr>
          <w:rFonts w:ascii="Calibri" w:eastAsia="Calibri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5384" w:space="1694"/>
            <w:col w:w="1652"/>
          </w:cols>
        </w:sectPr>
      </w:pPr>
    </w:p>
    <w:p>
      <w:pPr>
        <w:tabs>
          <w:tab w:val="left" w:pos="2839"/>
        </w:tabs>
        <w:spacing w:before="0" w:line="155" w:lineRule="exact"/>
        <w:ind w:left="1900" w:right="0" w:firstLine="0"/>
        <w:jc w:val="left"/>
        <w:rPr>
          <w:rFonts w:ascii="Times New Roman"/>
          <w:sz w:val="14"/>
        </w:rPr>
      </w:pPr>
      <w:r>
        <w:rPr>
          <w:rFonts w:ascii="Times New Roman"/>
          <w:sz w:val="14"/>
        </w:rPr>
        <w:t>1</w:t>
      </w:r>
      <w:r>
        <w:rPr>
          <w:rFonts w:ascii="Times New Roman"/>
          <w:sz w:val="14"/>
        </w:rPr>
        <w:tab/>
      </w:r>
      <w:r>
        <w:rPr>
          <w:rFonts w:ascii="Times New Roman"/>
          <w:sz w:val="14"/>
        </w:rPr>
        <w:t>0</w:t>
      </w:r>
    </w:p>
    <w:p>
      <w:pPr>
        <w:pStyle w:val="BodyText"/>
        <w:tabs>
          <w:tab w:val="left" w:pos="7287"/>
        </w:tabs>
        <w:spacing w:before="120" w:line="350" w:lineRule="auto"/>
        <w:ind w:left="199" w:right="156" w:firstLine="420"/>
      </w:pPr>
      <w:r>
        <w:t>求得滑块在长木板上相对滑动的距离</w:t>
      </w:r>
      <w:r>
        <w:rPr>
          <w:spacing w:val="-72"/>
        </w:rPr>
        <w:t xml:space="preserve"> </w:t>
      </w:r>
      <w:r>
        <w:rPr>
          <w:rFonts w:ascii="Times New Roman" w:eastAsia="Times New Roman" w:hAnsi="Times New Roman"/>
          <w:i/>
          <w:sz w:val="24"/>
        </w:rPr>
        <w:t>d</w:t>
      </w:r>
      <w:r>
        <w:rPr>
          <w:rFonts w:ascii="Times New Roman" w:eastAsia="Times New Roman" w:hAnsi="Times New Roman"/>
          <w:i/>
          <w:spacing w:val="-38"/>
          <w:sz w:val="24"/>
        </w:rPr>
        <w:t xml:space="preserve"> </w:t>
      </w:r>
      <w:r>
        <w:rPr>
          <w:rFonts w:ascii="Symbol" w:eastAsia="Symbol" w:hAnsi="Symbol"/>
          <w:position w:val="1"/>
          <w:sz w:val="24"/>
        </w:rPr>
        <w:sym w:font="Symbol" w:char="F0A2"/>
      </w:r>
      <w:r>
        <w:rPr>
          <w:rFonts w:ascii="Times New Roman" w:eastAsia="Times New Roman" w:hAnsi="Times New Roman"/>
          <w:spacing w:val="-14"/>
          <w:position w:val="1"/>
          <w:sz w:val="24"/>
        </w:rPr>
        <w:t xml:space="preserve"> </w:t>
      </w:r>
      <w:r>
        <w:rPr>
          <w:rFonts w:ascii="Symbol" w:eastAsia="Symbol" w:hAnsi="Symbol"/>
          <w:sz w:val="24"/>
        </w:rPr>
        <w:sym w:font="Symbol" w:char="F03D"/>
      </w:r>
      <w:r>
        <w:rPr>
          <w:rFonts w:ascii="Times New Roman" w:eastAsia="Times New Roman" w:hAnsi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4.5m</w:t>
      </w:r>
      <w:r>
        <w:rPr>
          <w:rFonts w:ascii="Times New Roman" w:eastAsia="Times New Roman" w:hAnsi="Times New Roman"/>
          <w:spacing w:val="-24"/>
          <w:sz w:val="24"/>
        </w:rPr>
        <w:t xml:space="preserve"> </w:t>
      </w:r>
      <w:r>
        <w:rPr>
          <w:rFonts w:ascii="Times New Roman" w:eastAsia="Times New Roman" w:hAnsi="Times New Roman"/>
        </w:rPr>
        <w:t>,</w:t>
      </w:r>
      <w:r>
        <w:t>与题目所给条件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/>
          <w:i/>
        </w:rPr>
        <w:t>d</w:t>
      </w:r>
      <w:r>
        <w:rPr>
          <w:rFonts w:ascii="Times New Roman" w:eastAsia="Times New Roman" w:hAnsi="Times New Roman"/>
        </w:rPr>
        <w:t>=3m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相矛盾，因此， 滑块滑上长木板时</w:t>
      </w:r>
      <w:r>
        <w:rPr>
          <w:rFonts w:ascii="Times New Roman" w:eastAsia="Times New Roman" w:hAnsi="Times New Roman"/>
        </w:rPr>
        <w:t>,</w:t>
      </w:r>
      <w:r>
        <w:t>长木板也同时滑动。</w:t>
      </w:r>
      <w:r>
        <w:tab/>
      </w:r>
      <w:r>
        <w:t>（</w:t>
      </w:r>
      <w:r>
        <w:rPr>
          <w:rFonts w:ascii="Times New Roman" w:eastAsia="Times New Roman" w:hAnsi="Times New Roman"/>
        </w:rPr>
        <w:t xml:space="preserve">1 </w:t>
      </w:r>
      <w:r>
        <w:t>分）</w:t>
      </w:r>
    </w:p>
    <w:p>
      <w:pPr>
        <w:pStyle w:val="BodyText"/>
        <w:spacing w:before="20" w:line="348" w:lineRule="auto"/>
        <w:ind w:left="199" w:right="158" w:firstLine="420"/>
      </w:pPr>
      <w:r>
        <w:t xml:space="preserve">滑块在长木板上滑动，滑块减速，长木板加速，直至两者共速。设所用时间为 </w:t>
      </w:r>
      <w:r>
        <w:rPr>
          <w:rFonts w:ascii="Times New Roman" w:eastAsia="Times New Roman"/>
          <w:i/>
        </w:rPr>
        <w:t>t</w:t>
      </w:r>
      <w:r>
        <w:t>，共同</w:t>
      </w:r>
      <w:r>
        <w:rPr>
          <w:position w:val="2"/>
        </w:rPr>
        <w:t>速度为</w:t>
      </w:r>
      <w:r>
        <w:rPr>
          <w:rFonts w:ascii="Times New Roman" w:eastAsia="Times New Roman"/>
          <w:i/>
          <w:position w:val="2"/>
          <w:sz w:val="24"/>
        </w:rPr>
        <w:t xml:space="preserve">v </w:t>
      </w:r>
      <w:r>
        <w:rPr>
          <w:rFonts w:ascii="Times New Roman" w:eastAsia="Times New Roman"/>
          <w:position w:val="2"/>
        </w:rPr>
        <w:t xml:space="preserve">, </w:t>
      </w:r>
      <w:r>
        <w:rPr>
          <w:position w:val="2"/>
        </w:rPr>
        <w:t xml:space="preserve">长木板滑动距离为 </w:t>
      </w:r>
      <w:r>
        <w:rPr>
          <w:rFonts w:ascii="Times New Roman" w:eastAsia="Times New Roman"/>
          <w:i/>
          <w:position w:val="2"/>
        </w:rPr>
        <w:t>s</w:t>
      </w:r>
      <w:r>
        <w:rPr>
          <w:rFonts w:ascii="Times New Roman" w:eastAsia="Times New Roman"/>
          <w:position w:val="2"/>
        </w:rPr>
        <w:t xml:space="preserve">, </w:t>
      </w:r>
      <w:r>
        <w:rPr>
          <w:position w:val="2"/>
        </w:rPr>
        <w:t xml:space="preserve">加速度大小为 </w:t>
      </w:r>
      <w:r>
        <w:rPr>
          <w:rFonts w:ascii="Times New Roman" w:eastAsia="Times New Roman"/>
          <w:i/>
          <w:position w:val="2"/>
        </w:rPr>
        <w:t>a</w:t>
      </w:r>
      <w:r>
        <w:rPr>
          <w:rFonts w:ascii="Times New Roman" w:eastAsia="Times New Roman"/>
          <w:i/>
          <w:position w:val="2"/>
          <w:vertAlign w:val="subscript"/>
        </w:rPr>
        <w:t>2</w:t>
      </w:r>
      <w:r>
        <w:rPr>
          <w:rFonts w:ascii="Times New Roman" w:eastAsia="Times New Roman"/>
          <w:i/>
          <w:position w:val="2"/>
          <w:vertAlign w:val="baseline"/>
        </w:rPr>
        <w:t xml:space="preserve"> </w:t>
      </w:r>
      <w:r>
        <w:rPr>
          <w:rFonts w:ascii="Times New Roman" w:eastAsia="Times New Roman"/>
          <w:position w:val="2"/>
          <w:vertAlign w:val="baseline"/>
        </w:rPr>
        <w:t xml:space="preserve">, </w:t>
      </w:r>
      <w:r>
        <w:rPr>
          <w:position w:val="2"/>
          <w:vertAlign w:val="baseline"/>
        </w:rPr>
        <w:t>则：</w:t>
      </w:r>
    </w:p>
    <w:p>
      <w:pPr>
        <w:spacing w:after="0" w:line="348" w:lineRule="auto"/>
        <w:sectPr>
          <w:type w:val="continuous"/>
          <w:pgSz w:w="11910" w:h="16840"/>
          <w:pgMar w:top="1400" w:right="1580" w:bottom="280" w:left="1600" w:header="720" w:footer="720" w:gutter="0"/>
          <w:cols w:space="720"/>
        </w:sectPr>
      </w:pPr>
    </w:p>
    <w:p>
      <w:pPr>
        <w:spacing w:before="13"/>
        <w:ind w:left="619" w:right="0" w:firstLine="0"/>
        <w:jc w:val="left"/>
        <w:rPr>
          <w:rFonts w:ascii="Times New Roman" w:hAnsi="Times New Roman"/>
          <w:i/>
          <w:sz w:val="24"/>
        </w:rPr>
      </w:pPr>
      <w:r>
        <w:rPr>
          <w:sz w:val="21"/>
        </w:rPr>
        <w:t xml:space="preserve">对滑块： </w:t>
      </w:r>
      <w:r>
        <w:rPr>
          <w:rFonts w:ascii="Times New Roman" w:hAnsi="Times New Roman"/>
          <w:i/>
          <w:sz w:val="24"/>
        </w:rPr>
        <w:t xml:space="preserve">v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-5"/>
          <w:sz w:val="14"/>
        </w:rPr>
        <w:t xml:space="preserve">0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-5"/>
          <w:sz w:val="14"/>
        </w:rPr>
        <w:t>1</w:t>
      </w:r>
      <w:r>
        <w:rPr>
          <w:rFonts w:ascii="Times New Roman" w:hAnsi="Times New Roman"/>
          <w:i/>
          <w:sz w:val="24"/>
        </w:rPr>
        <w:t>t</w:t>
      </w:r>
    </w:p>
    <w:p>
      <w:pPr>
        <w:spacing w:before="183" w:line="177" w:lineRule="exact"/>
        <w:ind w:left="1703" w:right="0" w:firstLine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sym w:font="Symbol" w:char="F02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i/>
          <w:sz w:val="24"/>
        </w:rPr>
        <w:t xml:space="preserve">a </w:t>
      </w:r>
      <w:r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i/>
          <w:sz w:val="24"/>
        </w:rPr>
        <w:t xml:space="preserve">s </w:t>
      </w:r>
      <w:r>
        <w:rPr>
          <w:rFonts w:ascii="Symbol" w:hAnsi="Symbol"/>
          <w:sz w:val="24"/>
        </w:rPr>
        <w:sym w:font="Symbol" w:char="F02B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d </w:t>
      </w:r>
      <w:r>
        <w:rPr>
          <w:rFonts w:ascii="Times New Roman" w:hAnsi="Times New Roman"/>
          <w:sz w:val="24"/>
        </w:rPr>
        <w:t>)</w:t>
      </w:r>
    </w:p>
    <w:p>
      <w:pPr>
        <w:pStyle w:val="BodyText"/>
        <w:spacing w:before="44"/>
        <w:ind w:left="622"/>
      </w:pPr>
      <w:r>
        <w:br w:type="column"/>
      </w: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5"/>
        </w:rPr>
        <w:t xml:space="preserve"> </w:t>
      </w:r>
      <w:r>
        <w:t>分）</w:t>
      </w:r>
    </w:p>
    <w:p>
      <w:pPr>
        <w:pStyle w:val="BodyText"/>
        <w:spacing w:before="3"/>
        <w:rPr>
          <w:sz w:val="19"/>
        </w:rPr>
      </w:pPr>
    </w:p>
    <w:p>
      <w:pPr>
        <w:pStyle w:val="BodyText"/>
        <w:spacing w:line="146" w:lineRule="exact"/>
        <w:ind w:left="619"/>
      </w:pP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4"/>
        </w:rPr>
        <w:t xml:space="preserve"> </w:t>
      </w:r>
      <w:r>
        <w:t>分）</w:t>
      </w:r>
    </w:p>
    <w:p>
      <w:pPr>
        <w:spacing w:after="0" w:line="146" w:lineRule="exact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3598" w:space="3043"/>
            <w:col w:w="2089"/>
          </w:cols>
        </w:sectPr>
      </w:pPr>
    </w:p>
    <w:p>
      <w:pPr>
        <w:pStyle w:val="BodyText"/>
        <w:spacing w:before="8"/>
        <w:rPr>
          <w:sz w:val="27"/>
        </w:rPr>
      </w:pPr>
    </w:p>
    <w:p>
      <w:pPr>
        <w:pStyle w:val="BodyText"/>
        <w:ind w:left="619"/>
      </w:pPr>
      <w:r>
        <w:rPr>
          <w:spacing w:val="-5"/>
        </w:rPr>
        <w:t>对木板：</w:t>
      </w:r>
    </w:p>
    <w:p>
      <w:pPr>
        <w:tabs>
          <w:tab w:val="left" w:pos="1340"/>
        </w:tabs>
        <w:spacing w:before="0" w:line="155" w:lineRule="exact"/>
        <w:ind w:left="745" w:right="0" w:firstLine="0"/>
        <w:jc w:val="left"/>
        <w:rPr>
          <w:rFonts w:ascii="Times New Roman"/>
          <w:sz w:val="14"/>
        </w:rPr>
      </w:pPr>
      <w:r>
        <w:br w:type="column"/>
      </w:r>
      <w:r>
        <w:rPr>
          <w:rFonts w:ascii="Times New Roman"/>
          <w:sz w:val="14"/>
        </w:rPr>
        <w:t>0</w:t>
      </w:r>
      <w:r>
        <w:rPr>
          <w:rFonts w:ascii="Times New Roman"/>
          <w:sz w:val="14"/>
        </w:rPr>
        <w:tab/>
      </w:r>
      <w:r>
        <w:rPr>
          <w:rFonts w:ascii="Times New Roman"/>
          <w:sz w:val="14"/>
        </w:rPr>
        <w:t>1</w:t>
      </w:r>
    </w:p>
    <w:p>
      <w:pPr>
        <w:pStyle w:val="BodyText"/>
        <w:spacing w:before="2"/>
        <w:rPr>
          <w:rFonts w:ascii="Times New Roman"/>
          <w:sz w:val="16"/>
        </w:rPr>
      </w:pPr>
    </w:p>
    <w:p>
      <w:pPr>
        <w:spacing w:before="0" w:line="386" w:lineRule="auto"/>
        <w:ind w:left="205" w:right="239" w:firstLine="103"/>
        <w:jc w:val="left"/>
        <w:rPr>
          <w:rFonts w:ascii="Times New Roman" w:hAnsi="Times New Roman"/>
          <w:i/>
          <w:sz w:val="24"/>
        </w:rPr>
      </w:pPr>
      <w:r>
        <w:pict>
          <v:shape id="文本框 69" o:spid="_x0000_s1074" type="#_x0000_t202" style="height:7.7pt;margin-left:206.4pt;margin-top:8.85pt;mso-height-relative:page;mso-position-horizontal-relative:page;mso-width-relative:page;position:absolute;width:3.5pt;z-index:-251561984" coordsize="21600,21600" filled="f" stroked="f">
            <o:lock v:ext="edit" aspectratio="f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/>
          <w:i/>
          <w:sz w:val="24"/>
        </w:rPr>
        <w:t>v</w:t>
      </w:r>
      <w:r>
        <w:rPr>
          <w:rFonts w:ascii="Times New Roman" w:hAnsi="Times New Roman"/>
          <w:position w:val="11"/>
          <w:sz w:val="14"/>
        </w:rPr>
        <w:t xml:space="preserve">2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i/>
          <w:sz w:val="24"/>
        </w:rPr>
        <w:t xml:space="preserve">a s v </w:t>
      </w:r>
      <w:r>
        <w:rPr>
          <w:rFonts w:ascii="Symbol" w:hAnsi="Symbol"/>
          <w:sz w:val="24"/>
        </w:rPr>
        <w:sym w:font="Symbol" w:char="F03D"/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>
        <w:rPr>
          <w:rFonts w:ascii="Times New Roman" w:hAnsi="Times New Roman"/>
          <w:position w:val="-5"/>
          <w:sz w:val="14"/>
        </w:rPr>
        <w:t>2</w:t>
      </w:r>
      <w:r>
        <w:rPr>
          <w:rFonts w:ascii="Times New Roman" w:hAnsi="Times New Roman"/>
          <w:i/>
          <w:sz w:val="24"/>
        </w:rPr>
        <w:t>t</w:t>
      </w:r>
    </w:p>
    <w:p>
      <w:pPr>
        <w:pStyle w:val="BodyText"/>
        <w:spacing w:before="9"/>
        <w:rPr>
          <w:rFonts w:ascii="Times New Roman"/>
          <w:i/>
          <w:sz w:val="30"/>
        </w:rPr>
      </w:pPr>
      <w:r>
        <w:br w:type="column"/>
      </w:r>
    </w:p>
    <w:p>
      <w:pPr>
        <w:pStyle w:val="BodyText"/>
        <w:ind w:left="619"/>
      </w:pP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4"/>
        </w:rPr>
        <w:t xml:space="preserve"> </w:t>
      </w:r>
      <w:r>
        <w:t>分）</w:t>
      </w:r>
    </w:p>
    <w:p>
      <w:pPr>
        <w:pStyle w:val="BodyText"/>
        <w:spacing w:before="5"/>
        <w:rPr>
          <w:sz w:val="17"/>
        </w:rPr>
      </w:pPr>
    </w:p>
    <w:p>
      <w:pPr>
        <w:pStyle w:val="BodyText"/>
        <w:ind w:left="653"/>
      </w:pP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7"/>
        </w:rPr>
        <w:t xml:space="preserve">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3" w:space="720" w:equalWidth="0">
            <w:col w:w="1458" w:space="40"/>
            <w:col w:w="1451" w:space="3702"/>
            <w:col w:w="2079"/>
          </w:cols>
        </w:sectPr>
      </w:pPr>
    </w:p>
    <w:p>
      <w:pPr>
        <w:spacing w:before="0" w:line="319" w:lineRule="exact"/>
        <w:ind w:left="1589" w:right="0" w:firstLine="0"/>
        <w:jc w:val="left"/>
        <w:rPr>
          <w:rFonts w:ascii="Times New Roman" w:hAnsi="Times New Roman"/>
          <w:sz w:val="14"/>
        </w:rPr>
      </w:pPr>
      <w:r>
        <w:rPr>
          <w:rFonts w:ascii="Symbol" w:hAnsi="Symbol"/>
          <w:i/>
          <w:spacing w:val="-85"/>
          <w:w w:val="95"/>
          <w:sz w:val="25"/>
        </w:rPr>
        <w:sym w:font="Symbol" w:char="F06D"/>
      </w:r>
      <w:r>
        <w:rPr>
          <w:rFonts w:ascii="Times New Roman" w:hAnsi="Times New Roman"/>
          <w:spacing w:val="-2"/>
          <w:w w:val="99"/>
          <w:position w:val="-5"/>
          <w:sz w:val="14"/>
        </w:rPr>
        <w:t>1</w:t>
      </w:r>
      <w:r>
        <w:rPr>
          <w:rFonts w:ascii="Times New Roman" w:hAnsi="Times New Roman"/>
          <w:w w:val="99"/>
          <w:sz w:val="24"/>
        </w:rPr>
        <w:t>mg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Symbol" w:hAnsi="Symbol"/>
          <w:w w:val="99"/>
          <w:sz w:val="24"/>
        </w:rPr>
        <w:sym w:font="Symbol" w:char="F02D"/>
      </w:r>
      <w:r>
        <w:rPr>
          <w:rFonts w:ascii="Times New Roman" w:hAnsi="Times New Roman"/>
          <w:spacing w:val="-15"/>
          <w:sz w:val="24"/>
        </w:rPr>
        <w:t xml:space="preserve">  </w:t>
      </w:r>
      <w:r>
        <w:rPr>
          <w:rFonts w:ascii="Times New Roman" w:hAnsi="Times New Roman"/>
          <w:i/>
          <w:spacing w:val="9"/>
          <w:w w:val="99"/>
          <w:sz w:val="24"/>
        </w:rPr>
        <w:t>f</w:t>
      </w:r>
      <w:r>
        <w:rPr>
          <w:w w:val="99"/>
          <w:position w:val="-6"/>
          <w:sz w:val="14"/>
        </w:rPr>
        <w:t>地</w:t>
      </w:r>
      <w:r>
        <w:rPr>
          <w:spacing w:val="5"/>
          <w:position w:val="-6"/>
          <w:sz w:val="14"/>
        </w:rPr>
        <w:t xml:space="preserve"> </w:t>
      </w:r>
      <w:r>
        <w:rPr>
          <w:rFonts w:ascii="Symbol" w:hAnsi="Symbol"/>
          <w:w w:val="99"/>
          <w:sz w:val="24"/>
        </w:rPr>
        <w:sym w:font="Symbol" w:char="F03D"/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i/>
          <w:w w:val="99"/>
          <w:sz w:val="24"/>
        </w:rPr>
        <w:t>M</w:t>
      </w:r>
      <w:r>
        <w:rPr>
          <w:rFonts w:ascii="Times New Roman" w:hAnsi="Times New Roman"/>
          <w:i/>
          <w:spacing w:val="1"/>
          <w:w w:val="99"/>
          <w:sz w:val="24"/>
        </w:rPr>
        <w:t>a</w:t>
      </w:r>
      <w:r>
        <w:rPr>
          <w:rFonts w:ascii="Times New Roman" w:hAnsi="Times New Roman"/>
          <w:w w:val="99"/>
          <w:position w:val="-5"/>
          <w:sz w:val="14"/>
        </w:rPr>
        <w:t>2</w:t>
      </w:r>
    </w:p>
    <w:p>
      <w:pPr>
        <w:spacing w:before="279"/>
        <w:ind w:left="199" w:right="0" w:firstLine="0"/>
        <w:jc w:val="left"/>
        <w:rPr>
          <w:rFonts w:ascii="Times New Roman" w:hAnsi="Times New Roman"/>
          <w:i/>
          <w:sz w:val="24"/>
        </w:rPr>
      </w:pPr>
      <w:r>
        <w:rPr>
          <w:spacing w:val="-2"/>
          <w:sz w:val="21"/>
        </w:rPr>
        <w:t xml:space="preserve">联立各式，解得长木板与地面间的摩擦力： </w:t>
      </w:r>
      <w:r>
        <w:rPr>
          <w:rFonts w:ascii="Times New Roman" w:hAnsi="Times New Roman"/>
          <w:i/>
          <w:spacing w:val="9"/>
          <w:position w:val="2"/>
          <w:sz w:val="24"/>
        </w:rPr>
        <w:t>f</w:t>
      </w:r>
      <w:r>
        <w:rPr>
          <w:position w:val="-4"/>
          <w:sz w:val="14"/>
        </w:rPr>
        <w:t xml:space="preserve">地 </w:t>
      </w:r>
      <w:r>
        <w:rPr>
          <w:rFonts w:ascii="Symbol" w:hAnsi="Symbol"/>
          <w:position w:val="2"/>
          <w:sz w:val="24"/>
        </w:rPr>
        <w:sym w:font="Symbol" w:char="F03D"/>
      </w:r>
      <w:r>
        <w:rPr>
          <w:rFonts w:ascii="Times New Roman" w:hAnsi="Times New Roman"/>
          <w:position w:val="2"/>
          <w:sz w:val="24"/>
        </w:rPr>
        <w:t xml:space="preserve"> 1</w:t>
      </w:r>
      <w:r>
        <w:rPr>
          <w:rFonts w:ascii="Times New Roman" w:hAnsi="Times New Roman"/>
          <w:i/>
          <w:position w:val="2"/>
          <w:sz w:val="24"/>
        </w:rPr>
        <w:t>N</w:t>
      </w:r>
    </w:p>
    <w:p>
      <w:pPr>
        <w:pStyle w:val="BodyText"/>
        <w:spacing w:before="18"/>
        <w:ind w:left="305"/>
      </w:pPr>
      <w:r>
        <w:br w:type="column"/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BodyText"/>
        <w:spacing w:before="3"/>
        <w:rPr>
          <w:sz w:val="28"/>
        </w:rPr>
      </w:pPr>
    </w:p>
    <w:p>
      <w:pPr>
        <w:pStyle w:val="BodyText"/>
        <w:ind w:left="199"/>
      </w:pPr>
      <w:r>
        <w:t>（</w:t>
      </w:r>
      <w:r>
        <w:rPr>
          <w:rFonts w:ascii="Calibri" w:eastAsia="Calibri"/>
        </w:rPr>
        <w:t xml:space="preserve">1 </w:t>
      </w:r>
      <w:r>
        <w:t>分）</w:t>
      </w:r>
    </w:p>
    <w:p>
      <w:pPr>
        <w:spacing w:after="0"/>
        <w:sectPr>
          <w:type w:val="continuous"/>
          <w:pgSz w:w="11910" w:h="16840"/>
          <w:pgMar w:top="1400" w:right="1580" w:bottom="280" w:left="1600" w:header="720" w:footer="720" w:gutter="0"/>
          <w:cols w:num="2" w:space="720" w:equalWidth="0">
            <w:col w:w="5038" w:space="2039"/>
            <w:col w:w="165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7"/>
        </w:rPr>
      </w:pPr>
      <w:bookmarkStart w:id="0" w:name="_GoBack"/>
      <w:bookmarkEnd w:id="0"/>
    </w:p>
    <w:sectPr>
      <w:type w:val="continuous"/>
      <w:pgSz w:w="11910" w:h="16840"/>
      <w:pgMar w:top="140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F092B84"/>
    <w:multiLevelType w:val="multilevel"/>
    <w:tmpl w:val="CF092B84"/>
    <w:lvl w:ilvl="0">
      <w:start w:val="2"/>
      <w:numFmt w:val="decimal"/>
      <w:lvlText w:val="%1."/>
      <w:lvlJc w:val="left"/>
      <w:pPr>
        <w:ind w:left="1407" w:hanging="159"/>
        <w:jc w:val="left"/>
      </w:pPr>
      <w:rPr>
        <w:rFonts w:hint="default"/>
        <w:spacing w:val="0"/>
        <w:w w:val="9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132" w:hanging="15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865" w:hanging="15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97" w:hanging="15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30" w:hanging="15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63" w:hanging="15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95" w:hanging="15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28" w:hanging="15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60" w:hanging="159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>
      <w:start w:val="2"/>
      <w:numFmt w:val="decimal"/>
      <w:lvlText w:val="%1."/>
      <w:lvlJc w:val="left"/>
      <w:pPr>
        <w:ind w:left="1460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1"/>
        <w:szCs w:val="21"/>
        <w:lang w:val="zh-CN" w:eastAsia="zh-CN" w:bidi="zh-CN"/>
      </w:rPr>
    </w:lvl>
    <w:lvl w:ilvl="1">
      <w:start w:val="0"/>
      <w:numFmt w:val="bullet"/>
      <w:lvlText w:val="•"/>
      <w:lvlJc w:val="left"/>
      <w:pPr>
        <w:ind w:left="2186" w:hanging="202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913" w:hanging="20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639" w:hanging="20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66" w:hanging="20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93" w:hanging="20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19" w:hanging="20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546" w:hanging="20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272" w:hanging="202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>
      <w:start w:val="2"/>
      <w:numFmt w:val="decimal"/>
      <w:lvlText w:val="%1."/>
      <w:lvlJc w:val="left"/>
      <w:pPr>
        <w:ind w:left="884" w:hanging="159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19"/>
        <w:szCs w:val="19"/>
        <w:lang w:val="zh-CN" w:eastAsia="zh-CN" w:bidi="zh-CN"/>
      </w:rPr>
    </w:lvl>
    <w:lvl w:ilvl="1">
      <w:start w:val="2"/>
      <w:numFmt w:val="decimal"/>
      <w:lvlText w:val="%2."/>
      <w:lvlJc w:val="left"/>
      <w:pPr>
        <w:ind w:left="1393" w:hanging="146"/>
        <w:jc w:val="left"/>
      </w:pPr>
      <w:rPr>
        <w:rFonts w:ascii="宋体" w:eastAsia="宋体" w:hAnsi="宋体" w:cs="宋体" w:hint="default"/>
        <w:spacing w:val="-1"/>
        <w:w w:val="43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14" w:hanging="14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028" w:hanging="14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42" w:hanging="14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656" w:hanging="14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70" w:hanging="14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84" w:hanging="14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8" w:hanging="146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481" w:right="501"/>
      <w:jc w:val="center"/>
      <w:outlineLvl w:val="1"/>
    </w:pPr>
    <w:rPr>
      <w:rFonts w:ascii="黑体" w:eastAsia="黑体" w:hAnsi="黑体" w:cs="黑体"/>
      <w:sz w:val="32"/>
      <w:szCs w:val="32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spacing w:line="208" w:lineRule="exact"/>
      <w:outlineLvl w:val="2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rPr>
      <w:rFonts w:ascii="宋体" w:eastAsia="宋体" w:hAnsi="宋体" w:cs="宋体"/>
      <w:sz w:val="21"/>
      <w:szCs w:val="21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1393" w:hanging="160"/>
    </w:pPr>
    <w:rPr>
      <w:rFonts w:ascii="楷体" w:eastAsia="楷体" w:hAnsi="楷体" w:cs="楷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33"/>
      <w:ind w:left="381"/>
      <w:jc w:val="center"/>
    </w:pPr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yinfeng</dc:creator>
  <cp:lastModifiedBy>泳痕</cp:lastModifiedBy>
  <cp:revision>0</cp:revision>
  <dcterms:created xsi:type="dcterms:W3CDTF">2019-01-24T17:52:00Z</dcterms:created>
  <dcterms:modified xsi:type="dcterms:W3CDTF">2019-01-24T17:58:56Z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2019-01-22T00:00:00Z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2052-11.1.0.8214</vt:lpwstr>
  </property>
  <property fmtid="{D5CDD505-2E9C-101B-9397-08002B2CF9AE}" pid="5" name="LastSaved">
    <vt:filetime>2019-01-24T00:00:00Z</vt:filetime>
  </property>
</Properties>
</file>