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
        <w:ind w:left="0"/>
        <w:rPr>
          <w:rFonts w:ascii="Times New Roman"/>
          <w:sz w:val="38"/>
        </w:rPr>
      </w:pPr>
      <w:r>
        <w:rPr>
          <w:rFonts w:ascii="Times New Roman"/>
          <w:sz w:val="38"/>
        </w:rPr>
        <w:pict>
          <v:shape id="_x0000_s1025" o:spid="_x0000_s1025" o:spt="75" type="#_x0000_t75" style="position:absolute;left:0pt;margin-left:989pt;margin-top:806pt;height:20pt;width:3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spacing w:before="0"/>
        <w:ind w:left="624" w:right="0" w:firstLine="0"/>
        <w:jc w:val="center"/>
        <w:rPr>
          <w:b/>
          <w:sz w:val="32"/>
        </w:rPr>
      </w:pPr>
      <w:r>
        <w:rPr>
          <w:b/>
          <w:sz w:val="32"/>
        </w:rPr>
        <w:t>25 中北校区八年级物理测试卷</w:t>
      </w:r>
    </w:p>
    <w:p>
      <w:pPr>
        <w:pStyle w:val="3"/>
        <w:tabs>
          <w:tab w:val="left" w:pos="2356"/>
          <w:tab w:val="left" w:pos="4139"/>
          <w:tab w:val="left" w:pos="5925"/>
          <w:tab w:val="left" w:pos="7759"/>
        </w:tabs>
        <w:spacing w:before="133"/>
        <w:ind w:left="673"/>
        <w:jc w:val="center"/>
        <w:rPr>
          <w:rFonts w:ascii="Times New Roman" w:eastAsia="Times New Roman"/>
        </w:rPr>
      </w:pPr>
      <w:r>
        <w:t>学校:</w:t>
      </w:r>
      <w:r>
        <w:rPr>
          <w:u w:val="single"/>
        </w:rPr>
        <w:t xml:space="preserve"> </w:t>
      </w:r>
      <w:r>
        <w:rPr>
          <w:u w:val="single"/>
        </w:rPr>
        <w:tab/>
      </w:r>
      <w:r>
        <w:rPr>
          <w:spacing w:val="-3"/>
        </w:rPr>
        <w:t>姓</w:t>
      </w:r>
      <w:r>
        <w:t>名</w:t>
      </w:r>
      <w:r>
        <w:rPr>
          <w:spacing w:val="-3"/>
        </w:rPr>
        <w:t>：</w:t>
      </w:r>
      <w:r>
        <w:rPr>
          <w:spacing w:val="-3"/>
          <w:u w:val="single"/>
        </w:rPr>
        <w:t xml:space="preserve"> </w:t>
      </w:r>
      <w:r>
        <w:rPr>
          <w:spacing w:val="-3"/>
          <w:u w:val="single"/>
        </w:rPr>
        <w:tab/>
      </w:r>
      <w:r>
        <w:t>班</w:t>
      </w:r>
      <w:r>
        <w:rPr>
          <w:spacing w:val="-3"/>
        </w:rPr>
        <w:t>级</w:t>
      </w:r>
      <w:r>
        <w:t>：</w:t>
      </w:r>
      <w:r>
        <w:rPr>
          <w:u w:val="single"/>
        </w:rPr>
        <w:t xml:space="preserve"> </w:t>
      </w:r>
      <w:r>
        <w:rPr>
          <w:u w:val="single"/>
        </w:rPr>
        <w:tab/>
      </w:r>
      <w:r>
        <w:rPr>
          <w:spacing w:val="-3"/>
        </w:rPr>
        <w:t>考</w:t>
      </w:r>
      <w:r>
        <w:t>号</w:t>
      </w:r>
      <w:r>
        <w:rPr>
          <w:spacing w:val="-3"/>
        </w:rPr>
        <w:t>：</w:t>
      </w:r>
      <w:r>
        <w:rPr>
          <w:rFonts w:ascii="Times New Roman" w:eastAsia="Times New Roman"/>
          <w:u w:val="single"/>
        </w:rPr>
        <w:t xml:space="preserve"> </w:t>
      </w:r>
      <w:r>
        <w:rPr>
          <w:rFonts w:ascii="Times New Roman" w:eastAsia="Times New Roman"/>
          <w:u w:val="single"/>
        </w:rPr>
        <w:tab/>
      </w:r>
    </w:p>
    <w:p>
      <w:pPr>
        <w:spacing w:before="42"/>
        <w:ind w:left="156" w:right="0" w:firstLine="0"/>
        <w:jc w:val="left"/>
        <w:rPr>
          <w:rFonts w:hint="eastAsia" w:ascii="黑体" w:eastAsia="黑体"/>
          <w:sz w:val="21"/>
        </w:rPr>
      </w:pPr>
      <w:r>
        <w:rPr>
          <w:rFonts w:hint="eastAsia" w:ascii="黑体" w:eastAsia="黑体"/>
          <w:sz w:val="21"/>
        </w:rPr>
        <w:t xml:space="preserve">一、单选题（本大题共 </w:t>
      </w:r>
      <w:r>
        <w:rPr>
          <w:rFonts w:ascii="Times New Roman" w:eastAsia="Times New Roman"/>
          <w:b/>
          <w:sz w:val="21"/>
        </w:rPr>
        <w:t xml:space="preserve">20 </w:t>
      </w:r>
      <w:r>
        <w:rPr>
          <w:rFonts w:hint="eastAsia" w:ascii="黑体" w:eastAsia="黑体"/>
          <w:sz w:val="21"/>
        </w:rPr>
        <w:t xml:space="preserve">小题，每道选择题 </w:t>
      </w:r>
      <w:r>
        <w:rPr>
          <w:rFonts w:ascii="Times New Roman" w:eastAsia="Times New Roman"/>
          <w:b/>
          <w:sz w:val="21"/>
        </w:rPr>
        <w:t xml:space="preserve">3 </w:t>
      </w:r>
      <w:r>
        <w:rPr>
          <w:rFonts w:hint="eastAsia" w:ascii="黑体" w:eastAsia="黑体"/>
          <w:sz w:val="21"/>
        </w:rPr>
        <w:t xml:space="preserve">分，共 </w:t>
      </w:r>
      <w:r>
        <w:rPr>
          <w:rFonts w:ascii="Times New Roman" w:eastAsia="Times New Roman"/>
          <w:b/>
          <w:sz w:val="21"/>
        </w:rPr>
        <w:t xml:space="preserve">60.0 </w:t>
      </w:r>
      <w:r>
        <w:rPr>
          <w:rFonts w:hint="eastAsia" w:ascii="黑体" w:eastAsia="黑体"/>
          <w:sz w:val="21"/>
        </w:rPr>
        <w:t>分）</w:t>
      </w:r>
    </w:p>
    <w:p>
      <w:pPr>
        <w:pStyle w:val="7"/>
        <w:numPr>
          <w:ilvl w:val="0"/>
          <w:numId w:val="1"/>
        </w:numPr>
        <w:tabs>
          <w:tab w:val="left" w:pos="576"/>
          <w:tab w:val="left" w:pos="577"/>
          <w:tab w:val="left" w:pos="3605"/>
        </w:tabs>
        <w:spacing w:before="43" w:after="0" w:line="240" w:lineRule="auto"/>
        <w:ind w:left="576" w:right="0" w:hanging="421"/>
        <w:jc w:val="left"/>
        <w:rPr>
          <w:rFonts w:ascii="Cambria Math" w:eastAsia="Cambria Math"/>
          <w:sz w:val="21"/>
        </w:rPr>
      </w:pPr>
      <w:r>
        <w:rPr>
          <w:sz w:val="21"/>
        </w:rPr>
        <w:t>在国</w:t>
      </w:r>
      <w:r>
        <w:rPr>
          <w:spacing w:val="-3"/>
          <w:sz w:val="21"/>
        </w:rPr>
        <w:t>际</w:t>
      </w:r>
      <w:r>
        <w:rPr>
          <w:sz w:val="21"/>
        </w:rPr>
        <w:t>单</w:t>
      </w:r>
      <w:r>
        <w:rPr>
          <w:spacing w:val="-3"/>
          <w:sz w:val="21"/>
        </w:rPr>
        <w:t>位</w:t>
      </w:r>
      <w:r>
        <w:rPr>
          <w:sz w:val="21"/>
        </w:rPr>
        <w:t>制</w:t>
      </w:r>
      <w:r>
        <w:rPr>
          <w:spacing w:val="-3"/>
          <w:sz w:val="21"/>
        </w:rPr>
        <w:t>中</w:t>
      </w:r>
      <w:r>
        <w:rPr>
          <w:sz w:val="21"/>
        </w:rPr>
        <w:t>，</w:t>
      </w:r>
      <w:r>
        <w:rPr>
          <w:spacing w:val="-3"/>
          <w:sz w:val="21"/>
        </w:rPr>
        <w:t>力</w:t>
      </w:r>
      <w:r>
        <w:rPr>
          <w:sz w:val="21"/>
        </w:rPr>
        <w:t>的</w:t>
      </w:r>
      <w:r>
        <w:rPr>
          <w:spacing w:val="-3"/>
          <w:sz w:val="21"/>
        </w:rPr>
        <w:t>单</w:t>
      </w:r>
      <w:r>
        <w:rPr>
          <w:sz w:val="21"/>
        </w:rPr>
        <w:t>位</w:t>
      </w:r>
      <w:r>
        <w:rPr>
          <w:spacing w:val="-3"/>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tabs>
          <w:tab w:val="left" w:pos="2888"/>
          <w:tab w:val="left" w:pos="5197"/>
          <w:tab w:val="left" w:pos="7508"/>
        </w:tabs>
        <w:spacing w:before="36"/>
        <w:ind w:left="576" w:right="0" w:firstLine="0"/>
        <w:jc w:val="left"/>
        <w:rPr>
          <w:rFonts w:ascii="Cambria Math" w:eastAsia="Cambria Math"/>
          <w:sz w:val="21"/>
        </w:rPr>
      </w:pPr>
      <w:r>
        <w:rPr>
          <w:rFonts w:ascii="Times New Roman" w:eastAsia="Times New Roman"/>
          <w:sz w:val="24"/>
        </w:rPr>
        <w:t>A.</w:t>
      </w:r>
      <w:r>
        <w:rPr>
          <w:rFonts w:ascii="Times New Roman" w:eastAsia="Times New Roman"/>
          <w:spacing w:val="35"/>
          <w:sz w:val="24"/>
        </w:rPr>
        <w:t xml:space="preserve"> </w:t>
      </w:r>
      <w:r>
        <w:rPr>
          <w:sz w:val="21"/>
        </w:rPr>
        <w:t>牛</w:t>
      </w:r>
      <w:r>
        <w:rPr>
          <w:spacing w:val="-3"/>
          <w:sz w:val="21"/>
        </w:rPr>
        <w:t>顿</w:t>
      </w:r>
      <w:r>
        <w:rPr>
          <w:spacing w:val="-3"/>
          <w:sz w:val="21"/>
        </w:rPr>
        <w:tab/>
      </w:r>
      <w:r>
        <w:rPr>
          <w:rFonts w:ascii="Times New Roman" w:eastAsia="Times New Roman"/>
          <w:sz w:val="24"/>
        </w:rPr>
        <w:t>B.</w:t>
      </w:r>
      <w:r>
        <w:rPr>
          <w:rFonts w:ascii="Times New Roman" w:eastAsia="Times New Roman"/>
          <w:spacing w:val="37"/>
          <w:sz w:val="24"/>
        </w:rPr>
        <w:t xml:space="preserve"> </w:t>
      </w:r>
      <w:r>
        <w:rPr>
          <w:sz w:val="21"/>
        </w:rPr>
        <w:t>瓦特</w:t>
      </w:r>
      <w:r>
        <w:rPr>
          <w:sz w:val="21"/>
        </w:rPr>
        <w:tab/>
      </w:r>
      <w:r>
        <w:rPr>
          <w:rFonts w:ascii="Times New Roman" w:eastAsia="Times New Roman"/>
          <w:sz w:val="24"/>
        </w:rPr>
        <w:t>C.</w:t>
      </w:r>
      <w:r>
        <w:rPr>
          <w:rFonts w:ascii="Times New Roman" w:eastAsia="Times New Roman"/>
          <w:spacing w:val="36"/>
          <w:sz w:val="24"/>
        </w:rPr>
        <w:t xml:space="preserve"> </w:t>
      </w:r>
      <w:r>
        <w:rPr>
          <w:sz w:val="21"/>
        </w:rPr>
        <w:t>焦耳</w:t>
      </w:r>
      <w:r>
        <w:rPr>
          <w:sz w:val="21"/>
        </w:rPr>
        <w:tab/>
      </w:r>
      <w:r>
        <w:rPr>
          <w:rFonts w:ascii="Times New Roman" w:eastAsia="Times New Roman"/>
          <w:sz w:val="24"/>
        </w:rPr>
        <w:t>D.</w:t>
      </w:r>
      <w:r>
        <w:rPr>
          <w:rFonts w:ascii="Times New Roman" w:eastAsia="Times New Roman"/>
          <w:spacing w:val="35"/>
          <w:sz w:val="24"/>
        </w:rPr>
        <w:t xml:space="preserve"> </w:t>
      </w:r>
      <w:r>
        <w:rPr>
          <w:sz w:val="21"/>
        </w:rPr>
        <w:t>帕斯</w:t>
      </w:r>
      <w:r>
        <w:rPr>
          <w:spacing w:val="-3"/>
          <w:sz w:val="21"/>
        </w:rPr>
        <w:t>卡</w:t>
      </w:r>
      <w:r>
        <w:rPr>
          <w:rFonts w:ascii="Cambria Math" w:eastAsia="Cambria Math"/>
          <w:spacing w:val="1"/>
          <w:w w:val="189"/>
          <w:sz w:val="21"/>
        </w:rPr>
        <w:t xml:space="preserve"> </w:t>
      </w:r>
      <w:r>
        <w:rPr>
          <w:rFonts w:ascii="Cambria Math" w:eastAsia="Cambria Math"/>
          <w:spacing w:val="1"/>
          <w:w w:val="268"/>
          <w:sz w:val="21"/>
        </w:rPr>
        <w:t xml:space="preserve"> </w:t>
      </w:r>
      <w:r>
        <w:rPr>
          <w:rFonts w:ascii="Cambria Math" w:eastAsia="Cambria Math"/>
          <w:spacing w:val="2"/>
          <w:w w:val="268"/>
          <w:sz w:val="21"/>
        </w:rPr>
        <w:t xml:space="preserve"> </w:t>
      </w:r>
      <w:r>
        <w:rPr>
          <w:rFonts w:ascii="Cambria Math" w:eastAsia="Cambria Math"/>
          <w:w w:val="189"/>
          <w:sz w:val="21"/>
        </w:rPr>
        <w:t xml:space="preserve"> </w:t>
      </w:r>
    </w:p>
    <w:p>
      <w:pPr>
        <w:pStyle w:val="7"/>
        <w:numPr>
          <w:ilvl w:val="0"/>
          <w:numId w:val="1"/>
        </w:numPr>
        <w:tabs>
          <w:tab w:val="left" w:pos="576"/>
          <w:tab w:val="left" w:pos="577"/>
          <w:tab w:val="left" w:pos="4659"/>
        </w:tabs>
        <w:spacing w:before="36" w:after="0" w:line="278" w:lineRule="auto"/>
        <w:ind w:left="576" w:right="3129" w:hanging="420"/>
        <w:jc w:val="left"/>
        <w:rPr>
          <w:rFonts w:ascii="Cambria Math" w:eastAsia="Cambria Math"/>
          <w:sz w:val="21"/>
        </w:rPr>
      </w:pPr>
      <w:r>
        <w:drawing>
          <wp:anchor distT="0" distB="0" distL="0" distR="0" simplePos="0" relativeHeight="251674624" behindDoc="0" locked="0" layoutInCell="1" allowOverlap="1">
            <wp:simplePos x="0" y="0"/>
            <wp:positionH relativeFrom="page">
              <wp:posOffset>5338445</wp:posOffset>
            </wp:positionH>
            <wp:positionV relativeFrom="paragraph">
              <wp:posOffset>194310</wp:posOffset>
            </wp:positionV>
            <wp:extent cx="1647825" cy="69532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6" cstate="print"/>
                    <a:stretch>
                      <a:fillRect/>
                    </a:stretch>
                  </pic:blipFill>
                  <pic:spPr>
                    <a:xfrm>
                      <a:off x="0" y="0"/>
                      <a:ext cx="1647825" cy="695325"/>
                    </a:xfrm>
                    <a:prstGeom prst="rect">
                      <a:avLst/>
                    </a:prstGeom>
                  </pic:spPr>
                </pic:pic>
              </a:graphicData>
            </a:graphic>
          </wp:anchor>
        </w:drawing>
      </w:r>
      <w:r>
        <w:rPr>
          <w:sz w:val="21"/>
        </w:rPr>
        <w:t>如图</w:t>
      </w:r>
      <w:r>
        <w:rPr>
          <w:spacing w:val="-3"/>
          <w:sz w:val="21"/>
        </w:rPr>
        <w:t>所</w:t>
      </w:r>
      <w:r>
        <w:rPr>
          <w:sz w:val="21"/>
        </w:rPr>
        <w:t>示</w:t>
      </w:r>
      <w:r>
        <w:rPr>
          <w:spacing w:val="-3"/>
          <w:sz w:val="21"/>
        </w:rPr>
        <w:t>，</w:t>
      </w:r>
      <w:r>
        <w:rPr>
          <w:sz w:val="21"/>
        </w:rPr>
        <w:t>人</w:t>
      </w:r>
      <w:r>
        <w:rPr>
          <w:spacing w:val="-3"/>
          <w:sz w:val="21"/>
        </w:rPr>
        <w:t>坐</w:t>
      </w:r>
      <w:r>
        <w:rPr>
          <w:sz w:val="21"/>
        </w:rPr>
        <w:t>在</w:t>
      </w:r>
      <w:r>
        <w:rPr>
          <w:spacing w:val="-3"/>
          <w:sz w:val="21"/>
        </w:rPr>
        <w:t>小</w:t>
      </w:r>
      <w:r>
        <w:rPr>
          <w:sz w:val="21"/>
        </w:rPr>
        <w:t>船</w:t>
      </w:r>
      <w:r>
        <w:rPr>
          <w:spacing w:val="-3"/>
          <w:sz w:val="21"/>
        </w:rPr>
        <w:t>上</w:t>
      </w:r>
      <w:r>
        <w:rPr>
          <w:sz w:val="21"/>
        </w:rPr>
        <w:t>，在</w:t>
      </w:r>
      <w:r>
        <w:rPr>
          <w:spacing w:val="-3"/>
          <w:sz w:val="21"/>
        </w:rPr>
        <w:t>用</w:t>
      </w:r>
      <w:r>
        <w:rPr>
          <w:sz w:val="21"/>
        </w:rPr>
        <w:t>力</w:t>
      </w:r>
      <w:r>
        <w:rPr>
          <w:spacing w:val="-3"/>
          <w:sz w:val="21"/>
        </w:rPr>
        <w:t>向</w:t>
      </w:r>
      <w:r>
        <w:rPr>
          <w:sz w:val="21"/>
        </w:rPr>
        <w:t>前</w:t>
      </w:r>
      <w:r>
        <w:rPr>
          <w:spacing w:val="-3"/>
          <w:sz w:val="21"/>
        </w:rPr>
        <w:t>推</w:t>
      </w:r>
      <w:r>
        <w:rPr>
          <w:sz w:val="21"/>
        </w:rPr>
        <w:t>另</w:t>
      </w:r>
      <w:r>
        <w:rPr>
          <w:spacing w:val="-3"/>
          <w:sz w:val="21"/>
        </w:rPr>
        <w:t>一</w:t>
      </w:r>
      <w:r>
        <w:rPr>
          <w:sz w:val="21"/>
        </w:rPr>
        <w:t>艘</w:t>
      </w:r>
      <w:r>
        <w:rPr>
          <w:spacing w:val="-3"/>
          <w:sz w:val="21"/>
        </w:rPr>
        <w:t>小</w:t>
      </w:r>
      <w:r>
        <w:rPr>
          <w:sz w:val="21"/>
        </w:rPr>
        <w:t>船时</w:t>
      </w:r>
      <w:r>
        <w:rPr>
          <w:spacing w:val="-3"/>
          <w:sz w:val="21"/>
        </w:rPr>
        <w:t>，</w:t>
      </w:r>
      <w:r>
        <w:rPr>
          <w:sz w:val="21"/>
        </w:rPr>
        <w:t>人和自已</w:t>
      </w:r>
      <w:r>
        <w:rPr>
          <w:spacing w:val="-3"/>
          <w:sz w:val="21"/>
        </w:rPr>
        <w:t>坐</w:t>
      </w:r>
      <w:r>
        <w:rPr>
          <w:sz w:val="21"/>
        </w:rPr>
        <w:t>的</w:t>
      </w:r>
      <w:r>
        <w:rPr>
          <w:spacing w:val="-3"/>
          <w:sz w:val="21"/>
        </w:rPr>
        <w:t>小</w:t>
      </w:r>
      <w:r>
        <w:rPr>
          <w:sz w:val="21"/>
        </w:rPr>
        <w:t>船</w:t>
      </w:r>
      <w:r>
        <w:rPr>
          <w:spacing w:val="-3"/>
          <w:sz w:val="21"/>
        </w:rPr>
        <w:t>却</w:t>
      </w:r>
      <w:r>
        <w:rPr>
          <w:sz w:val="21"/>
        </w:rPr>
        <w:t>向</w:t>
      </w:r>
      <w:r>
        <w:rPr>
          <w:spacing w:val="-3"/>
          <w:sz w:val="21"/>
        </w:rPr>
        <w:t>后</w:t>
      </w:r>
      <w:r>
        <w:rPr>
          <w:sz w:val="21"/>
        </w:rPr>
        <w:t>移</w:t>
      </w:r>
      <w:r>
        <w:rPr>
          <w:spacing w:val="-3"/>
          <w:sz w:val="21"/>
        </w:rPr>
        <w:t>动</w:t>
      </w:r>
      <w:r>
        <w:rPr>
          <w:sz w:val="21"/>
        </w:rPr>
        <w:t>。该</w:t>
      </w:r>
      <w:r>
        <w:rPr>
          <w:spacing w:val="-3"/>
          <w:sz w:val="21"/>
        </w:rPr>
        <w:t>现</w:t>
      </w:r>
      <w:r>
        <w:rPr>
          <w:sz w:val="21"/>
        </w:rPr>
        <w:t>象</w:t>
      </w:r>
      <w:r>
        <w:rPr>
          <w:spacing w:val="-3"/>
          <w:sz w:val="21"/>
        </w:rPr>
        <w:t>说</w:t>
      </w:r>
      <w:r>
        <w:rPr>
          <w:sz w:val="21"/>
        </w:rPr>
        <w:t>明</w:t>
      </w:r>
      <w:r>
        <w:rPr>
          <w:spacing w:val="-3"/>
          <w:sz w:val="21"/>
        </w:rPr>
        <w:t>了</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spacing w:before="0" w:line="276" w:lineRule="exact"/>
        <w:ind w:left="576" w:right="0" w:firstLine="0"/>
        <w:jc w:val="left"/>
        <w:rPr>
          <w:sz w:val="21"/>
        </w:rPr>
      </w:pPr>
      <w:r>
        <w:rPr>
          <w:rFonts w:ascii="Times New Roman" w:eastAsia="Times New Roman"/>
          <w:sz w:val="24"/>
        </w:rPr>
        <w:t xml:space="preserve">A. </w:t>
      </w:r>
      <w:r>
        <w:rPr>
          <w:sz w:val="21"/>
        </w:rPr>
        <w:t>力能使物体发生形变</w:t>
      </w:r>
      <w:r>
        <w:rPr>
          <w:rFonts w:ascii="Times New Roman" w:eastAsia="Times New Roman"/>
          <w:sz w:val="24"/>
        </w:rPr>
        <w:t xml:space="preserve">B. </w:t>
      </w:r>
      <w:r>
        <w:rPr>
          <w:sz w:val="21"/>
        </w:rPr>
        <w:t>物体间力的作用是相互的</w:t>
      </w:r>
    </w:p>
    <w:p>
      <w:pPr>
        <w:pStyle w:val="3"/>
        <w:spacing w:before="29" w:line="271" w:lineRule="auto"/>
        <w:ind w:right="3062"/>
      </w:pPr>
      <w:r>
        <w:rPr>
          <w:rFonts w:ascii="Times New Roman" w:eastAsia="Times New Roman"/>
          <w:sz w:val="24"/>
        </w:rPr>
        <w:t xml:space="preserve">C. </w:t>
      </w:r>
      <w:r>
        <w:rPr>
          <w:spacing w:val="1"/>
        </w:rPr>
        <w:t>力的作用效果与力的大小有关</w:t>
      </w:r>
      <w:r>
        <w:rPr>
          <w:rFonts w:ascii="Times New Roman" w:eastAsia="Times New Roman"/>
          <w:sz w:val="24"/>
        </w:rPr>
        <w:t xml:space="preserve">D. </w:t>
      </w:r>
      <w:r>
        <w:rPr>
          <w:spacing w:val="-3"/>
        </w:rPr>
        <w:t>力的作用效果与力的作用点有关</w:t>
      </w:r>
    </w:p>
    <w:p>
      <w:pPr>
        <w:pStyle w:val="3"/>
        <w:spacing w:before="11"/>
        <w:ind w:left="0"/>
        <w:rPr>
          <w:sz w:val="2"/>
        </w:rPr>
      </w:pPr>
    </w:p>
    <w:tbl>
      <w:tblPr>
        <w:tblStyle w:val="5"/>
        <w:tblW w:w="8625" w:type="dxa"/>
        <w:tblInd w:w="1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41"/>
        <w:gridCol w:w="3474"/>
        <w:gridCol w:w="735"/>
        <w:gridCol w:w="40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5" w:hRule="atLeast"/>
        </w:trPr>
        <w:tc>
          <w:tcPr>
            <w:tcW w:w="341" w:type="dxa"/>
          </w:tcPr>
          <w:p>
            <w:pPr>
              <w:pStyle w:val="8"/>
              <w:spacing w:line="228" w:lineRule="exact"/>
              <w:ind w:left="50"/>
              <w:rPr>
                <w:rFonts w:ascii="Cambria Math"/>
                <w:sz w:val="21"/>
              </w:rPr>
            </w:pPr>
            <w:r>
              <w:rPr>
                <w:rFonts w:ascii="Cambria Math"/>
                <w:sz w:val="21"/>
              </w:rPr>
              <w:t>3.</w:t>
            </w:r>
          </w:p>
        </w:tc>
        <w:tc>
          <w:tcPr>
            <w:tcW w:w="3474" w:type="dxa"/>
          </w:tcPr>
          <w:p>
            <w:pPr>
              <w:pStyle w:val="8"/>
              <w:spacing w:line="241" w:lineRule="exact"/>
              <w:ind w:left="129"/>
              <w:rPr>
                <w:rFonts w:ascii="Cambria Math" w:eastAsia="Cambria Math"/>
                <w:sz w:val="21"/>
              </w:rPr>
            </w:pPr>
            <w:r>
              <w:rPr>
                <w:sz w:val="21"/>
              </w:rPr>
              <w:t>下列情况中运动状态没发改变的是</w:t>
            </w:r>
            <w:r>
              <w:rPr>
                <w:rFonts w:ascii="Cambria Math" w:eastAsia="Cambria Math"/>
                <w:w w:val="189"/>
                <w:sz w:val="21"/>
              </w:rPr>
              <w:t xml:space="preserve"> </w:t>
            </w:r>
          </w:p>
          <w:p>
            <w:pPr>
              <w:pStyle w:val="8"/>
              <w:spacing w:before="36" w:line="279" w:lineRule="exact"/>
              <w:ind w:left="129"/>
              <w:rPr>
                <w:sz w:val="21"/>
              </w:rPr>
            </w:pPr>
            <w:r>
              <w:rPr>
                <w:rFonts w:ascii="Times New Roman" w:eastAsia="Times New Roman"/>
                <w:sz w:val="24"/>
              </w:rPr>
              <w:t xml:space="preserve">A. </w:t>
            </w:r>
            <w:r>
              <w:rPr>
                <w:sz w:val="21"/>
              </w:rPr>
              <w:t>汽车起动</w:t>
            </w:r>
          </w:p>
        </w:tc>
        <w:tc>
          <w:tcPr>
            <w:tcW w:w="735" w:type="dxa"/>
          </w:tcPr>
          <w:p>
            <w:pPr>
              <w:pStyle w:val="8"/>
              <w:spacing w:line="226" w:lineRule="exact"/>
              <w:ind w:left="104"/>
              <w:rPr>
                <w:rFonts w:ascii="Cambria Math"/>
                <w:sz w:val="21"/>
              </w:rPr>
            </w:pPr>
            <w:r>
              <w:rPr>
                <w:rFonts w:ascii="Cambria Math"/>
                <w:w w:val="189"/>
                <w:sz w:val="21"/>
              </w:rPr>
              <w:t xml:space="preserve"> </w:t>
            </w:r>
          </w:p>
        </w:tc>
        <w:tc>
          <w:tcPr>
            <w:tcW w:w="4075" w:type="dxa"/>
          </w:tcPr>
          <w:p>
            <w:pPr>
              <w:pStyle w:val="8"/>
              <w:spacing w:before="7"/>
              <w:rPr>
                <w:sz w:val="21"/>
              </w:rPr>
            </w:pPr>
          </w:p>
          <w:p>
            <w:pPr>
              <w:pStyle w:val="8"/>
              <w:spacing w:line="279" w:lineRule="exact"/>
              <w:ind w:left="540"/>
              <w:rPr>
                <w:sz w:val="21"/>
              </w:rPr>
            </w:pPr>
            <w:r>
              <w:rPr>
                <w:rFonts w:ascii="Times New Roman" w:eastAsia="Times New Roman"/>
                <w:sz w:val="24"/>
              </w:rPr>
              <w:t xml:space="preserve">B. </w:t>
            </w:r>
            <w:r>
              <w:rPr>
                <w:sz w:val="21"/>
              </w:rPr>
              <w:t>汽车拐弯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4" w:hRule="atLeast"/>
        </w:trPr>
        <w:tc>
          <w:tcPr>
            <w:tcW w:w="341" w:type="dxa"/>
          </w:tcPr>
          <w:p>
            <w:pPr>
              <w:pStyle w:val="8"/>
              <w:rPr>
                <w:rFonts w:ascii="Times New Roman"/>
                <w:sz w:val="20"/>
              </w:rPr>
            </w:pPr>
          </w:p>
        </w:tc>
        <w:tc>
          <w:tcPr>
            <w:tcW w:w="3474" w:type="dxa"/>
          </w:tcPr>
          <w:p>
            <w:pPr>
              <w:pStyle w:val="8"/>
              <w:spacing w:before="13"/>
              <w:ind w:left="129"/>
              <w:rPr>
                <w:sz w:val="21"/>
              </w:rPr>
            </w:pPr>
            <w:r>
              <w:rPr>
                <w:rFonts w:ascii="Times New Roman" w:eastAsia="Times New Roman"/>
                <w:sz w:val="24"/>
              </w:rPr>
              <w:t xml:space="preserve">C. </w:t>
            </w:r>
            <w:r>
              <w:rPr>
                <w:sz w:val="21"/>
              </w:rPr>
              <w:t>汽车减速上坡</w:t>
            </w:r>
          </w:p>
        </w:tc>
        <w:tc>
          <w:tcPr>
            <w:tcW w:w="735" w:type="dxa"/>
          </w:tcPr>
          <w:p>
            <w:pPr>
              <w:pStyle w:val="8"/>
              <w:rPr>
                <w:rFonts w:ascii="Times New Roman"/>
                <w:sz w:val="20"/>
              </w:rPr>
            </w:pPr>
          </w:p>
        </w:tc>
        <w:tc>
          <w:tcPr>
            <w:tcW w:w="4075" w:type="dxa"/>
          </w:tcPr>
          <w:p>
            <w:pPr>
              <w:pStyle w:val="8"/>
              <w:spacing w:before="13"/>
              <w:ind w:left="540"/>
              <w:rPr>
                <w:sz w:val="21"/>
              </w:rPr>
            </w:pPr>
            <w:r>
              <w:rPr>
                <w:rFonts w:ascii="Times New Roman" w:eastAsia="Times New Roman"/>
                <w:sz w:val="24"/>
              </w:rPr>
              <w:t xml:space="preserve">D. </w:t>
            </w:r>
            <w:r>
              <w:rPr>
                <w:sz w:val="21"/>
              </w:rPr>
              <w:t>汽车在平直的公路上匀速直线行驶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4" w:hRule="atLeast"/>
        </w:trPr>
        <w:tc>
          <w:tcPr>
            <w:tcW w:w="341" w:type="dxa"/>
          </w:tcPr>
          <w:p>
            <w:pPr>
              <w:pStyle w:val="8"/>
              <w:spacing w:before="18" w:line="226" w:lineRule="exact"/>
              <w:ind w:left="50"/>
              <w:rPr>
                <w:rFonts w:ascii="Cambria Math"/>
                <w:sz w:val="21"/>
              </w:rPr>
            </w:pPr>
            <w:r>
              <w:rPr>
                <w:rFonts w:ascii="Cambria Math"/>
                <w:sz w:val="21"/>
              </w:rPr>
              <w:t>4.</w:t>
            </w:r>
          </w:p>
        </w:tc>
        <w:tc>
          <w:tcPr>
            <w:tcW w:w="3474" w:type="dxa"/>
          </w:tcPr>
          <w:p>
            <w:pPr>
              <w:pStyle w:val="8"/>
              <w:tabs>
                <w:tab w:val="left" w:pos="2951"/>
              </w:tabs>
              <w:spacing w:before="7" w:line="237" w:lineRule="exact"/>
              <w:ind w:left="129"/>
              <w:rPr>
                <w:rFonts w:ascii="Cambria Math" w:eastAsia="Cambria Math"/>
                <w:sz w:val="21"/>
              </w:rPr>
            </w:pPr>
            <w:r>
              <w:rPr>
                <w:sz w:val="21"/>
              </w:rPr>
              <w:t>下列</w:t>
            </w:r>
            <w:r>
              <w:rPr>
                <w:spacing w:val="-3"/>
                <w:sz w:val="21"/>
              </w:rPr>
              <w:t>有</w:t>
            </w:r>
            <w:r>
              <w:rPr>
                <w:sz w:val="21"/>
              </w:rPr>
              <w:t>关</w:t>
            </w:r>
            <w:r>
              <w:rPr>
                <w:spacing w:val="-3"/>
                <w:sz w:val="21"/>
              </w:rPr>
              <w:t>力</w:t>
            </w:r>
            <w:r>
              <w:rPr>
                <w:sz w:val="21"/>
              </w:rPr>
              <w:t>的</w:t>
            </w:r>
            <w:r>
              <w:rPr>
                <w:spacing w:val="-3"/>
                <w:sz w:val="21"/>
              </w:rPr>
              <w:t>说</w:t>
            </w:r>
            <w:r>
              <w:rPr>
                <w:sz w:val="21"/>
              </w:rPr>
              <w:t>法</w:t>
            </w:r>
            <w:r>
              <w:rPr>
                <w:spacing w:val="-3"/>
                <w:sz w:val="21"/>
              </w:rPr>
              <w:t>正</w:t>
            </w:r>
            <w:r>
              <w:rPr>
                <w:sz w:val="21"/>
              </w:rPr>
              <w:t>确</w:t>
            </w:r>
            <w:r>
              <w:rPr>
                <w:spacing w:val="-3"/>
                <w:sz w:val="21"/>
              </w:rPr>
              <w:t>的</w:t>
            </w:r>
            <w:r>
              <w:rPr>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tc>
        <w:tc>
          <w:tcPr>
            <w:tcW w:w="735" w:type="dxa"/>
          </w:tcPr>
          <w:p>
            <w:pPr>
              <w:pStyle w:val="8"/>
              <w:rPr>
                <w:rFonts w:ascii="Times New Roman"/>
                <w:sz w:val="18"/>
              </w:rPr>
            </w:pPr>
          </w:p>
        </w:tc>
        <w:tc>
          <w:tcPr>
            <w:tcW w:w="4075" w:type="dxa"/>
          </w:tcPr>
          <w:p>
            <w:pPr>
              <w:pStyle w:val="8"/>
              <w:rPr>
                <w:rFonts w:ascii="Times New Roman"/>
                <w:sz w:val="18"/>
              </w:rPr>
            </w:pPr>
          </w:p>
        </w:tc>
      </w:tr>
    </w:tbl>
    <w:p>
      <w:pPr>
        <w:pStyle w:val="7"/>
        <w:numPr>
          <w:ilvl w:val="0"/>
          <w:numId w:val="2"/>
        </w:numPr>
        <w:tabs>
          <w:tab w:val="left" w:pos="906"/>
        </w:tabs>
        <w:spacing w:before="48" w:after="0" w:line="240" w:lineRule="auto"/>
        <w:ind w:left="906" w:right="0" w:hanging="330"/>
        <w:jc w:val="left"/>
        <w:rPr>
          <w:sz w:val="21"/>
        </w:rPr>
      </w:pPr>
      <w:r>
        <w:rPr>
          <w:spacing w:val="-3"/>
          <w:sz w:val="21"/>
        </w:rPr>
        <w:t>用力捏橡皮泥，橡皮泥发生形变，说明力可以改变物体的形状</w:t>
      </w:r>
    </w:p>
    <w:p>
      <w:pPr>
        <w:pStyle w:val="7"/>
        <w:numPr>
          <w:ilvl w:val="0"/>
          <w:numId w:val="2"/>
        </w:numPr>
        <w:tabs>
          <w:tab w:val="left" w:pos="892"/>
        </w:tabs>
        <w:spacing w:before="29" w:after="0" w:line="240" w:lineRule="auto"/>
        <w:ind w:left="891" w:right="0" w:hanging="316"/>
        <w:jc w:val="left"/>
        <w:rPr>
          <w:sz w:val="21"/>
        </w:rPr>
      </w:pPr>
      <w:r>
        <w:rPr>
          <w:spacing w:val="-3"/>
          <w:sz w:val="21"/>
        </w:rPr>
        <w:t>推门时离门轴越近，用力越大，说明力的作用效果只与力的作用点有关</w:t>
      </w:r>
    </w:p>
    <w:p>
      <w:pPr>
        <w:pStyle w:val="7"/>
        <w:numPr>
          <w:ilvl w:val="0"/>
          <w:numId w:val="2"/>
        </w:numPr>
        <w:tabs>
          <w:tab w:val="left" w:pos="894"/>
        </w:tabs>
        <w:spacing w:before="29" w:after="0" w:line="240" w:lineRule="auto"/>
        <w:ind w:left="894" w:right="0" w:hanging="318"/>
        <w:jc w:val="left"/>
        <w:rPr>
          <w:sz w:val="21"/>
        </w:rPr>
      </w:pPr>
      <w:r>
        <w:rPr>
          <w:spacing w:val="-3"/>
          <w:sz w:val="21"/>
        </w:rPr>
        <w:t>用手提水桶时，只有手对水桶施加了力，而水桶对手没有力的作用</w:t>
      </w:r>
    </w:p>
    <w:p>
      <w:pPr>
        <w:pStyle w:val="7"/>
        <w:numPr>
          <w:ilvl w:val="0"/>
          <w:numId w:val="2"/>
        </w:numPr>
        <w:tabs>
          <w:tab w:val="left" w:pos="906"/>
        </w:tabs>
        <w:spacing w:before="29" w:after="0" w:line="240" w:lineRule="auto"/>
        <w:ind w:left="906" w:right="0" w:hanging="330"/>
        <w:jc w:val="left"/>
        <w:rPr>
          <w:sz w:val="21"/>
        </w:rPr>
      </w:pPr>
      <w:r>
        <w:rPr>
          <w:spacing w:val="-3"/>
          <w:sz w:val="21"/>
        </w:rPr>
        <w:t>放在桌面上的水杯对桌面的压力不是弹力</w:t>
      </w:r>
    </w:p>
    <w:p>
      <w:pPr>
        <w:pStyle w:val="7"/>
        <w:numPr>
          <w:ilvl w:val="0"/>
          <w:numId w:val="3"/>
        </w:numPr>
        <w:tabs>
          <w:tab w:val="left" w:pos="576"/>
          <w:tab w:val="left" w:pos="577"/>
          <w:tab w:val="left" w:pos="3877"/>
        </w:tabs>
        <w:spacing w:before="35" w:after="0" w:line="240" w:lineRule="auto"/>
        <w:ind w:left="576" w:right="0" w:hanging="421"/>
        <w:jc w:val="left"/>
        <w:rPr>
          <w:rFonts w:ascii="Cambria Math" w:eastAsia="Cambria Math"/>
          <w:sz w:val="21"/>
        </w:rPr>
      </w:pPr>
      <w:r>
        <w:drawing>
          <wp:anchor distT="0" distB="0" distL="0" distR="0" simplePos="0" relativeHeight="251675648" behindDoc="0" locked="0" layoutInCell="1" allowOverlap="1">
            <wp:simplePos x="0" y="0"/>
            <wp:positionH relativeFrom="page">
              <wp:posOffset>6026150</wp:posOffset>
            </wp:positionH>
            <wp:positionV relativeFrom="paragraph">
              <wp:posOffset>143510</wp:posOffset>
            </wp:positionV>
            <wp:extent cx="1076325" cy="88582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7" cstate="print"/>
                    <a:stretch>
                      <a:fillRect/>
                    </a:stretch>
                  </pic:blipFill>
                  <pic:spPr>
                    <a:xfrm>
                      <a:off x="0" y="0"/>
                      <a:ext cx="1076325" cy="885825"/>
                    </a:xfrm>
                    <a:prstGeom prst="rect">
                      <a:avLst/>
                    </a:prstGeom>
                  </pic:spPr>
                </pic:pic>
              </a:graphicData>
            </a:graphic>
          </wp:anchor>
        </w:drawing>
      </w:r>
      <w:r>
        <w:rPr>
          <w:sz w:val="21"/>
        </w:rPr>
        <w:t>如图</w:t>
      </w:r>
      <w:r>
        <w:rPr>
          <w:spacing w:val="-3"/>
          <w:sz w:val="21"/>
        </w:rPr>
        <w:t>所</w:t>
      </w:r>
      <w:r>
        <w:rPr>
          <w:sz w:val="21"/>
        </w:rPr>
        <w:t>示</w:t>
      </w:r>
      <w:r>
        <w:rPr>
          <w:spacing w:val="-3"/>
          <w:sz w:val="21"/>
        </w:rPr>
        <w:t>，</w:t>
      </w:r>
      <w:r>
        <w:rPr>
          <w:sz w:val="21"/>
        </w:rPr>
        <w:t>弹</w:t>
      </w:r>
      <w:r>
        <w:rPr>
          <w:spacing w:val="-3"/>
          <w:sz w:val="21"/>
        </w:rPr>
        <w:t>簧</w:t>
      </w:r>
      <w:r>
        <w:rPr>
          <w:sz w:val="21"/>
        </w:rPr>
        <w:t>测</w:t>
      </w:r>
      <w:r>
        <w:rPr>
          <w:spacing w:val="-3"/>
          <w:sz w:val="21"/>
        </w:rPr>
        <w:t>力</w:t>
      </w:r>
      <w:r>
        <w:rPr>
          <w:sz w:val="21"/>
        </w:rPr>
        <w:t>计</w:t>
      </w:r>
      <w:r>
        <w:rPr>
          <w:spacing w:val="-3"/>
          <w:sz w:val="21"/>
        </w:rPr>
        <w:t>的</w:t>
      </w:r>
      <w:r>
        <w:rPr>
          <w:sz w:val="21"/>
        </w:rPr>
        <w:t>示数</w:t>
      </w:r>
      <w:r>
        <w:rPr>
          <w:spacing w:val="-3"/>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pStyle w:val="3"/>
        <w:spacing w:before="8"/>
        <w:ind w:left="0"/>
        <w:rPr>
          <w:rFonts w:ascii="Cambria Math"/>
          <w:sz w:val="29"/>
        </w:rPr>
      </w:pPr>
    </w:p>
    <w:p>
      <w:pPr>
        <w:pStyle w:val="2"/>
        <w:rPr>
          <w:rFonts w:ascii="Cambria Math"/>
          <w:sz w:val="21"/>
        </w:rPr>
      </w:pPr>
      <w:r>
        <w:t xml:space="preserve">A.     </w:t>
      </w:r>
      <w:r>
        <w:rPr>
          <w:spacing w:val="7"/>
        </w:rPr>
        <w:t xml:space="preserve"> </w:t>
      </w:r>
      <w:r>
        <w:t xml:space="preserve">B. </w:t>
      </w:r>
      <w:r>
        <w:rPr>
          <w:spacing w:val="-22"/>
        </w:rPr>
        <w:t xml:space="preserve"> </w:t>
      </w:r>
      <w:r>
        <w:rPr>
          <w:rFonts w:ascii="Cambria Math"/>
          <w:w w:val="252"/>
          <w:sz w:val="21"/>
        </w:rPr>
        <w:t xml:space="preserve"> </w:t>
      </w:r>
      <w:r>
        <w:rPr>
          <w:rFonts w:ascii="Cambria Math"/>
          <w:spacing w:val="-1"/>
          <w:w w:val="93"/>
          <w:sz w:val="21"/>
        </w:rPr>
        <w:t xml:space="preserve"> </w:t>
      </w:r>
      <w:r>
        <w:rPr>
          <w:rFonts w:ascii="Cambria Math"/>
          <w:w w:val="252"/>
          <w:sz w:val="21"/>
        </w:rPr>
        <w:t xml:space="preserve"> </w:t>
      </w:r>
    </w:p>
    <w:p>
      <w:pPr>
        <w:spacing w:before="36"/>
        <w:ind w:left="576" w:right="0" w:firstLine="0"/>
        <w:jc w:val="left"/>
        <w:rPr>
          <w:rFonts w:ascii="Cambria Math"/>
          <w:sz w:val="21"/>
        </w:rPr>
      </w:pPr>
      <w:r>
        <w:rPr>
          <w:rFonts w:ascii="Times New Roman"/>
          <w:sz w:val="24"/>
        </w:rPr>
        <w:t xml:space="preserve">C.     </w:t>
      </w:r>
      <w:r>
        <w:rPr>
          <w:rFonts w:ascii="Times New Roman"/>
          <w:spacing w:val="10"/>
          <w:sz w:val="24"/>
        </w:rPr>
        <w:t xml:space="preserve"> </w:t>
      </w:r>
      <w:r>
        <w:rPr>
          <w:rFonts w:ascii="Times New Roman"/>
          <w:sz w:val="24"/>
        </w:rPr>
        <w:t xml:space="preserve">D. </w:t>
      </w:r>
      <w:r>
        <w:rPr>
          <w:rFonts w:ascii="Times New Roman"/>
          <w:spacing w:val="-25"/>
          <w:sz w:val="24"/>
        </w:rPr>
        <w:t xml:space="preserve"> </w:t>
      </w:r>
      <w:r>
        <w:rPr>
          <w:rFonts w:ascii="Cambria Math"/>
          <w:w w:val="252"/>
          <w:sz w:val="21"/>
        </w:rPr>
        <w:t xml:space="preserve"> </w:t>
      </w:r>
      <w:r>
        <w:rPr>
          <w:rFonts w:ascii="Cambria Math"/>
          <w:spacing w:val="-1"/>
          <w:w w:val="93"/>
          <w:sz w:val="21"/>
        </w:rPr>
        <w:t xml:space="preserve"> </w:t>
      </w:r>
      <w:r>
        <w:rPr>
          <w:rFonts w:ascii="Cambria Math"/>
          <w:w w:val="252"/>
          <w:sz w:val="21"/>
        </w:rPr>
        <w:t xml:space="preserve"> </w:t>
      </w:r>
    </w:p>
    <w:p>
      <w:pPr>
        <w:pStyle w:val="7"/>
        <w:numPr>
          <w:ilvl w:val="0"/>
          <w:numId w:val="3"/>
        </w:numPr>
        <w:tabs>
          <w:tab w:val="left" w:pos="576"/>
          <w:tab w:val="left" w:pos="577"/>
          <w:tab w:val="left" w:pos="3819"/>
        </w:tabs>
        <w:spacing w:before="43" w:after="0" w:line="240" w:lineRule="auto"/>
        <w:ind w:left="576" w:right="0" w:hanging="421"/>
        <w:jc w:val="left"/>
        <w:rPr>
          <w:rFonts w:ascii="Cambria Math" w:eastAsia="Cambria Math"/>
          <w:sz w:val="21"/>
        </w:rPr>
      </w:pPr>
      <w:r>
        <w:rPr>
          <w:sz w:val="21"/>
        </w:rPr>
        <w:t>下列</w:t>
      </w:r>
      <w:r>
        <w:rPr>
          <w:spacing w:val="-3"/>
          <w:sz w:val="21"/>
        </w:rPr>
        <w:t>有</w:t>
      </w:r>
      <w:r>
        <w:rPr>
          <w:sz w:val="21"/>
        </w:rPr>
        <w:t>关</w:t>
      </w:r>
      <w:r>
        <w:rPr>
          <w:spacing w:val="-3"/>
          <w:sz w:val="21"/>
        </w:rPr>
        <w:t>力</w:t>
      </w:r>
      <w:r>
        <w:rPr>
          <w:sz w:val="21"/>
        </w:rPr>
        <w:t>的</w:t>
      </w:r>
      <w:r>
        <w:rPr>
          <w:spacing w:val="-3"/>
          <w:sz w:val="21"/>
        </w:rPr>
        <w:t>说</w:t>
      </w:r>
      <w:r>
        <w:rPr>
          <w:sz w:val="21"/>
        </w:rPr>
        <w:t>法</w:t>
      </w:r>
      <w:r>
        <w:rPr>
          <w:spacing w:val="-3"/>
          <w:sz w:val="21"/>
        </w:rPr>
        <w:t>中</w:t>
      </w:r>
      <w:r>
        <w:rPr>
          <w:sz w:val="21"/>
        </w:rPr>
        <w:t>，</w:t>
      </w:r>
      <w:r>
        <w:rPr>
          <w:spacing w:val="-3"/>
          <w:sz w:val="21"/>
        </w:rPr>
        <w:t>正</w:t>
      </w:r>
      <w:r>
        <w:rPr>
          <w:sz w:val="21"/>
        </w:rPr>
        <w:t>确的</w:t>
      </w:r>
      <w:r>
        <w:rPr>
          <w:spacing w:val="-3"/>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pStyle w:val="7"/>
        <w:numPr>
          <w:ilvl w:val="1"/>
          <w:numId w:val="3"/>
        </w:numPr>
        <w:tabs>
          <w:tab w:val="left" w:pos="906"/>
        </w:tabs>
        <w:spacing w:before="36" w:after="0" w:line="240" w:lineRule="auto"/>
        <w:ind w:left="906" w:right="0" w:hanging="330"/>
        <w:jc w:val="left"/>
        <w:rPr>
          <w:rFonts w:ascii="Times New Roman" w:eastAsia="Times New Roman"/>
          <w:sz w:val="24"/>
        </w:rPr>
      </w:pPr>
      <w:r>
        <w:rPr>
          <w:spacing w:val="-3"/>
          <w:sz w:val="21"/>
        </w:rPr>
        <w:t>手拍桌子时，手对桌子施加了力，桌子对手没有施加力</w:t>
      </w:r>
    </w:p>
    <w:p>
      <w:pPr>
        <w:pStyle w:val="7"/>
        <w:numPr>
          <w:ilvl w:val="1"/>
          <w:numId w:val="3"/>
        </w:numPr>
        <w:tabs>
          <w:tab w:val="left" w:pos="892"/>
        </w:tabs>
        <w:spacing w:before="29" w:after="0" w:line="240" w:lineRule="auto"/>
        <w:ind w:left="891" w:right="0" w:hanging="316"/>
        <w:jc w:val="left"/>
        <w:rPr>
          <w:rFonts w:ascii="Times New Roman" w:eastAsia="Times New Roman"/>
          <w:sz w:val="24"/>
        </w:rPr>
      </w:pPr>
      <w:r>
        <w:rPr>
          <w:spacing w:val="-3"/>
          <w:sz w:val="21"/>
        </w:rPr>
        <w:t>越靠近门轴推门越费力，最主要是因为力的方向不同</w:t>
      </w:r>
    </w:p>
    <w:p>
      <w:pPr>
        <w:pStyle w:val="7"/>
        <w:numPr>
          <w:ilvl w:val="1"/>
          <w:numId w:val="3"/>
        </w:numPr>
        <w:tabs>
          <w:tab w:val="left" w:pos="894"/>
        </w:tabs>
        <w:spacing w:before="30" w:after="0" w:line="240" w:lineRule="auto"/>
        <w:ind w:left="894" w:right="0" w:hanging="318"/>
        <w:jc w:val="left"/>
        <w:rPr>
          <w:rFonts w:ascii="Times New Roman" w:eastAsia="Times New Roman"/>
          <w:sz w:val="24"/>
        </w:rPr>
      </w:pPr>
      <w:r>
        <w:rPr>
          <w:spacing w:val="-3"/>
          <w:sz w:val="21"/>
        </w:rPr>
        <w:t>弹簧被拉伸时产生弹力，被压缩时不产生弹力</w:t>
      </w:r>
    </w:p>
    <w:p>
      <w:pPr>
        <w:pStyle w:val="7"/>
        <w:numPr>
          <w:ilvl w:val="1"/>
          <w:numId w:val="3"/>
        </w:numPr>
        <w:tabs>
          <w:tab w:val="left" w:pos="906"/>
        </w:tabs>
        <w:spacing w:before="28" w:after="0" w:line="240" w:lineRule="auto"/>
        <w:ind w:left="906" w:right="0" w:hanging="330"/>
        <w:jc w:val="left"/>
        <w:rPr>
          <w:rFonts w:ascii="Times New Roman" w:eastAsia="Times New Roman"/>
          <w:sz w:val="24"/>
        </w:rPr>
      </w:pPr>
      <w:r>
        <w:rPr>
          <w:spacing w:val="-3"/>
          <w:sz w:val="21"/>
        </w:rPr>
        <w:t>人坐沙发使沙发凹陷下去，表明力可以改变物体的形状</w:t>
      </w:r>
    </w:p>
    <w:p>
      <w:pPr>
        <w:pStyle w:val="7"/>
        <w:numPr>
          <w:ilvl w:val="0"/>
          <w:numId w:val="3"/>
        </w:numPr>
        <w:tabs>
          <w:tab w:val="left" w:pos="576"/>
          <w:tab w:val="left" w:pos="577"/>
          <w:tab w:val="left" w:pos="5285"/>
        </w:tabs>
        <w:spacing w:before="36" w:after="0" w:line="240" w:lineRule="auto"/>
        <w:ind w:left="576" w:right="0" w:hanging="421"/>
        <w:jc w:val="left"/>
        <w:rPr>
          <w:rFonts w:ascii="Cambria Math" w:eastAsia="Cambria Math"/>
          <w:sz w:val="21"/>
        </w:rPr>
      </w:pPr>
      <w:r>
        <w:rPr>
          <w:sz w:val="21"/>
        </w:rPr>
        <w:t>关于</w:t>
      </w:r>
      <w:r>
        <w:rPr>
          <w:spacing w:val="-3"/>
          <w:sz w:val="21"/>
        </w:rPr>
        <w:t>弹</w:t>
      </w:r>
      <w:r>
        <w:rPr>
          <w:sz w:val="21"/>
        </w:rPr>
        <w:t>簧</w:t>
      </w:r>
      <w:r>
        <w:rPr>
          <w:spacing w:val="-3"/>
          <w:sz w:val="21"/>
        </w:rPr>
        <w:t>测</w:t>
      </w:r>
      <w:r>
        <w:rPr>
          <w:sz w:val="21"/>
        </w:rPr>
        <w:t>力</w:t>
      </w:r>
      <w:r>
        <w:rPr>
          <w:spacing w:val="-3"/>
          <w:sz w:val="21"/>
        </w:rPr>
        <w:t>计</w:t>
      </w:r>
      <w:r>
        <w:rPr>
          <w:sz w:val="21"/>
        </w:rPr>
        <w:t>的</w:t>
      </w:r>
      <w:r>
        <w:rPr>
          <w:spacing w:val="-3"/>
          <w:sz w:val="21"/>
        </w:rPr>
        <w:t>使</w:t>
      </w:r>
      <w:r>
        <w:rPr>
          <w:sz w:val="21"/>
        </w:rPr>
        <w:t>用</w:t>
      </w:r>
      <w:r>
        <w:rPr>
          <w:spacing w:val="-3"/>
          <w:sz w:val="21"/>
        </w:rPr>
        <w:t>，</w:t>
      </w:r>
      <w:r>
        <w:rPr>
          <w:sz w:val="21"/>
        </w:rPr>
        <w:t>下列</w:t>
      </w:r>
      <w:r>
        <w:rPr>
          <w:spacing w:val="-3"/>
          <w:sz w:val="21"/>
        </w:rPr>
        <w:t>说</w:t>
      </w:r>
      <w:r>
        <w:rPr>
          <w:sz w:val="21"/>
        </w:rPr>
        <w:t>法</w:t>
      </w:r>
      <w:r>
        <w:rPr>
          <w:spacing w:val="-3"/>
          <w:sz w:val="21"/>
        </w:rPr>
        <w:t>中</w:t>
      </w:r>
      <w:r>
        <w:rPr>
          <w:sz w:val="21"/>
        </w:rPr>
        <w:t>不</w:t>
      </w:r>
      <w:r>
        <w:rPr>
          <w:spacing w:val="-3"/>
          <w:sz w:val="21"/>
        </w:rPr>
        <w:t>正</w:t>
      </w:r>
      <w:r>
        <w:rPr>
          <w:sz w:val="21"/>
        </w:rPr>
        <w:t>确</w:t>
      </w:r>
      <w:r>
        <w:rPr>
          <w:spacing w:val="-3"/>
          <w:sz w:val="21"/>
        </w:rPr>
        <w:t>的是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pStyle w:val="7"/>
        <w:numPr>
          <w:ilvl w:val="1"/>
          <w:numId w:val="3"/>
        </w:numPr>
        <w:tabs>
          <w:tab w:val="left" w:pos="906"/>
        </w:tabs>
        <w:spacing w:before="36" w:after="0" w:line="240" w:lineRule="auto"/>
        <w:ind w:left="906" w:right="0" w:hanging="330"/>
        <w:jc w:val="left"/>
        <w:rPr>
          <w:rFonts w:ascii="Times New Roman" w:eastAsia="Times New Roman"/>
          <w:sz w:val="24"/>
        </w:rPr>
      </w:pPr>
      <w:r>
        <w:rPr>
          <w:spacing w:val="-3"/>
          <w:sz w:val="21"/>
        </w:rPr>
        <w:t>使用中要使弹簧测力计的受力方向沿弹簧的轴线方向</w:t>
      </w:r>
    </w:p>
    <w:p>
      <w:pPr>
        <w:pStyle w:val="7"/>
        <w:numPr>
          <w:ilvl w:val="1"/>
          <w:numId w:val="3"/>
        </w:numPr>
        <w:tabs>
          <w:tab w:val="left" w:pos="892"/>
        </w:tabs>
        <w:spacing w:before="29" w:after="0" w:line="240" w:lineRule="auto"/>
        <w:ind w:left="891" w:right="0" w:hanging="316"/>
        <w:jc w:val="left"/>
        <w:rPr>
          <w:rFonts w:ascii="Times New Roman" w:eastAsia="Times New Roman"/>
          <w:sz w:val="24"/>
        </w:rPr>
      </w:pPr>
      <w:r>
        <w:rPr>
          <w:spacing w:val="-3"/>
          <w:sz w:val="21"/>
        </w:rPr>
        <w:t>使用时必须检查指针是否对准零刻度线</w:t>
      </w:r>
    </w:p>
    <w:p>
      <w:pPr>
        <w:pStyle w:val="7"/>
        <w:numPr>
          <w:ilvl w:val="1"/>
          <w:numId w:val="3"/>
        </w:numPr>
        <w:tabs>
          <w:tab w:val="left" w:pos="894"/>
        </w:tabs>
        <w:spacing w:before="29" w:after="0" w:line="240" w:lineRule="auto"/>
        <w:ind w:left="894" w:right="0" w:hanging="318"/>
        <w:jc w:val="left"/>
        <w:rPr>
          <w:rFonts w:ascii="Times New Roman" w:eastAsia="Times New Roman"/>
          <w:sz w:val="24"/>
        </w:rPr>
      </w:pPr>
      <w:r>
        <w:rPr>
          <w:spacing w:val="-3"/>
          <w:sz w:val="21"/>
        </w:rPr>
        <w:t>弹簧测力计使用时必须竖直放置，不得倾斜</w:t>
      </w:r>
    </w:p>
    <w:p>
      <w:pPr>
        <w:pStyle w:val="7"/>
        <w:numPr>
          <w:ilvl w:val="1"/>
          <w:numId w:val="3"/>
        </w:numPr>
        <w:tabs>
          <w:tab w:val="left" w:pos="906"/>
        </w:tabs>
        <w:spacing w:before="29" w:after="0" w:line="240" w:lineRule="auto"/>
        <w:ind w:left="906" w:right="0" w:hanging="330"/>
        <w:jc w:val="left"/>
        <w:rPr>
          <w:rFonts w:ascii="Times New Roman" w:eastAsia="Times New Roman"/>
          <w:sz w:val="24"/>
        </w:rPr>
      </w:pPr>
      <w:r>
        <w:rPr>
          <w:spacing w:val="-3"/>
          <w:sz w:val="21"/>
        </w:rPr>
        <w:t>不能用来测量超过它的测量范围的力</w:t>
      </w:r>
    </w:p>
    <w:p>
      <w:pPr>
        <w:pStyle w:val="7"/>
        <w:numPr>
          <w:ilvl w:val="0"/>
          <w:numId w:val="3"/>
        </w:numPr>
        <w:tabs>
          <w:tab w:val="left" w:pos="576"/>
          <w:tab w:val="left" w:pos="577"/>
          <w:tab w:val="left" w:pos="5499"/>
        </w:tabs>
        <w:spacing w:before="36" w:after="0" w:line="240" w:lineRule="auto"/>
        <w:ind w:left="576" w:right="0" w:hanging="421"/>
        <w:jc w:val="left"/>
        <w:rPr>
          <w:rFonts w:ascii="Cambria Math" w:eastAsia="Cambria Math"/>
          <w:sz w:val="21"/>
        </w:rPr>
      </w:pPr>
      <w:r>
        <w:rPr>
          <w:sz w:val="21"/>
        </w:rPr>
        <w:t>小球</w:t>
      </w:r>
      <w:r>
        <w:rPr>
          <w:spacing w:val="-3"/>
          <w:sz w:val="21"/>
        </w:rPr>
        <w:t>沿</w:t>
      </w:r>
      <w:r>
        <w:rPr>
          <w:sz w:val="21"/>
        </w:rPr>
        <w:t>着</w:t>
      </w:r>
      <w:r>
        <w:rPr>
          <w:spacing w:val="-3"/>
          <w:sz w:val="21"/>
        </w:rPr>
        <w:t>斜</w:t>
      </w:r>
      <w:r>
        <w:rPr>
          <w:sz w:val="21"/>
        </w:rPr>
        <w:t>面</w:t>
      </w:r>
      <w:r>
        <w:rPr>
          <w:spacing w:val="-3"/>
          <w:sz w:val="21"/>
        </w:rPr>
        <w:t>向</w:t>
      </w:r>
      <w:r>
        <w:rPr>
          <w:sz w:val="21"/>
        </w:rPr>
        <w:t>下</w:t>
      </w:r>
      <w:r>
        <w:rPr>
          <w:spacing w:val="-3"/>
          <w:sz w:val="21"/>
        </w:rPr>
        <w:t>滚</w:t>
      </w:r>
      <w:r>
        <w:rPr>
          <w:sz w:val="21"/>
        </w:rPr>
        <w:t>动</w:t>
      </w:r>
      <w:r>
        <w:rPr>
          <w:spacing w:val="-3"/>
          <w:sz w:val="21"/>
        </w:rPr>
        <w:t>时</w:t>
      </w:r>
      <w:r>
        <w:rPr>
          <w:sz w:val="21"/>
        </w:rPr>
        <w:t>，小</w:t>
      </w:r>
      <w:r>
        <w:rPr>
          <w:spacing w:val="-3"/>
          <w:sz w:val="21"/>
        </w:rPr>
        <w:t>球</w:t>
      </w:r>
      <w:r>
        <w:rPr>
          <w:sz w:val="21"/>
        </w:rPr>
        <w:t>受</w:t>
      </w:r>
      <w:r>
        <w:rPr>
          <w:spacing w:val="-3"/>
          <w:sz w:val="21"/>
        </w:rPr>
        <w:t>到</w:t>
      </w:r>
      <w:r>
        <w:rPr>
          <w:sz w:val="21"/>
        </w:rPr>
        <w:t>的</w:t>
      </w:r>
      <w:r>
        <w:rPr>
          <w:spacing w:val="-3"/>
          <w:sz w:val="21"/>
        </w:rPr>
        <w:t>重</w:t>
      </w:r>
      <w:r>
        <w:rPr>
          <w:sz w:val="21"/>
        </w:rPr>
        <w:t>力</w:t>
      </w:r>
      <w:r>
        <w:rPr>
          <w:spacing w:val="-3"/>
          <w:sz w:val="21"/>
        </w:rPr>
        <w:t>方</w:t>
      </w:r>
      <w:r>
        <w:rPr>
          <w:sz w:val="21"/>
        </w:rPr>
        <w:t>向</w:t>
      </w:r>
      <w:r>
        <w:rPr>
          <w:spacing w:val="-3"/>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tabs>
          <w:tab w:val="left" w:pos="2888"/>
          <w:tab w:val="left" w:pos="5197"/>
          <w:tab w:val="left" w:pos="7508"/>
        </w:tabs>
        <w:spacing w:before="36"/>
        <w:ind w:left="576" w:right="0" w:firstLine="0"/>
        <w:jc w:val="left"/>
        <w:rPr>
          <w:sz w:val="21"/>
        </w:rPr>
      </w:pPr>
      <w:r>
        <w:rPr>
          <w:rFonts w:ascii="Times New Roman" w:eastAsia="Times New Roman"/>
          <w:sz w:val="24"/>
        </w:rPr>
        <w:t>A.</w:t>
      </w:r>
      <w:r>
        <w:rPr>
          <w:rFonts w:ascii="Times New Roman" w:eastAsia="Times New Roman"/>
          <w:spacing w:val="37"/>
          <w:sz w:val="24"/>
        </w:rPr>
        <w:t xml:space="preserve"> </w:t>
      </w:r>
      <w:r>
        <w:rPr>
          <w:sz w:val="21"/>
        </w:rPr>
        <w:t>垂直</w:t>
      </w:r>
      <w:r>
        <w:rPr>
          <w:spacing w:val="-3"/>
          <w:sz w:val="21"/>
        </w:rPr>
        <w:t>斜</w:t>
      </w:r>
      <w:r>
        <w:rPr>
          <w:sz w:val="21"/>
        </w:rPr>
        <w:t>面</w:t>
      </w:r>
      <w:r>
        <w:rPr>
          <w:spacing w:val="-3"/>
          <w:sz w:val="21"/>
        </w:rPr>
        <w:t>向</w:t>
      </w:r>
      <w:r>
        <w:rPr>
          <w:sz w:val="21"/>
        </w:rPr>
        <w:t>下</w:t>
      </w:r>
      <w:r>
        <w:rPr>
          <w:sz w:val="21"/>
        </w:rPr>
        <w:tab/>
      </w:r>
      <w:r>
        <w:rPr>
          <w:rFonts w:ascii="Times New Roman" w:eastAsia="Times New Roman"/>
          <w:sz w:val="24"/>
        </w:rPr>
        <w:t>B.</w:t>
      </w:r>
      <w:r>
        <w:rPr>
          <w:rFonts w:ascii="Times New Roman" w:eastAsia="Times New Roman"/>
          <w:spacing w:val="38"/>
          <w:sz w:val="24"/>
        </w:rPr>
        <w:t xml:space="preserve"> </w:t>
      </w:r>
      <w:r>
        <w:rPr>
          <w:sz w:val="21"/>
        </w:rPr>
        <w:t>沿着斜</w:t>
      </w:r>
      <w:r>
        <w:rPr>
          <w:spacing w:val="-3"/>
          <w:sz w:val="21"/>
        </w:rPr>
        <w:t>面</w:t>
      </w:r>
      <w:r>
        <w:rPr>
          <w:sz w:val="21"/>
        </w:rPr>
        <w:t>向下</w:t>
      </w:r>
      <w:r>
        <w:rPr>
          <w:sz w:val="21"/>
        </w:rPr>
        <w:tab/>
      </w:r>
      <w:r>
        <w:rPr>
          <w:rFonts w:ascii="Times New Roman" w:eastAsia="Times New Roman"/>
          <w:sz w:val="24"/>
        </w:rPr>
        <w:t>C.</w:t>
      </w:r>
      <w:r>
        <w:rPr>
          <w:rFonts w:ascii="Times New Roman" w:eastAsia="Times New Roman"/>
          <w:spacing w:val="39"/>
          <w:sz w:val="24"/>
        </w:rPr>
        <w:t xml:space="preserve"> </w:t>
      </w:r>
      <w:r>
        <w:rPr>
          <w:sz w:val="21"/>
        </w:rPr>
        <w:t>重</w:t>
      </w:r>
      <w:r>
        <w:rPr>
          <w:spacing w:val="-3"/>
          <w:sz w:val="21"/>
        </w:rPr>
        <w:t>力</w:t>
      </w:r>
      <w:r>
        <w:rPr>
          <w:sz w:val="21"/>
        </w:rPr>
        <w:t>方</w:t>
      </w:r>
      <w:r>
        <w:rPr>
          <w:spacing w:val="-3"/>
          <w:sz w:val="21"/>
        </w:rPr>
        <w:t>向</w:t>
      </w:r>
      <w:r>
        <w:rPr>
          <w:sz w:val="21"/>
        </w:rPr>
        <w:t>不定</w:t>
      </w:r>
      <w:r>
        <w:rPr>
          <w:sz w:val="21"/>
        </w:rPr>
        <w:tab/>
      </w:r>
      <w:r>
        <w:rPr>
          <w:rFonts w:ascii="Times New Roman" w:eastAsia="Times New Roman"/>
          <w:sz w:val="24"/>
        </w:rPr>
        <w:t>D.</w:t>
      </w:r>
      <w:r>
        <w:rPr>
          <w:rFonts w:ascii="Times New Roman" w:eastAsia="Times New Roman"/>
          <w:spacing w:val="36"/>
          <w:sz w:val="24"/>
        </w:rPr>
        <w:t xml:space="preserve"> </w:t>
      </w:r>
      <w:r>
        <w:rPr>
          <w:sz w:val="21"/>
        </w:rPr>
        <w:t>竖直</w:t>
      </w:r>
      <w:r>
        <w:rPr>
          <w:spacing w:val="-3"/>
          <w:sz w:val="21"/>
        </w:rPr>
        <w:t>向</w:t>
      </w:r>
      <w:r>
        <w:rPr>
          <w:sz w:val="21"/>
        </w:rPr>
        <w:t>下</w:t>
      </w:r>
    </w:p>
    <w:p>
      <w:pPr>
        <w:pStyle w:val="7"/>
        <w:numPr>
          <w:ilvl w:val="0"/>
          <w:numId w:val="3"/>
        </w:numPr>
        <w:tabs>
          <w:tab w:val="left" w:pos="576"/>
          <w:tab w:val="left" w:pos="577"/>
          <w:tab w:val="left" w:pos="7388"/>
        </w:tabs>
        <w:spacing w:before="35" w:after="0" w:line="240" w:lineRule="auto"/>
        <w:ind w:left="576" w:right="0" w:hanging="421"/>
        <w:jc w:val="left"/>
        <w:rPr>
          <w:rFonts w:ascii="Cambria Math" w:eastAsia="Cambria Math"/>
          <w:sz w:val="21"/>
        </w:rPr>
      </w:pPr>
      <w:r>
        <w:rPr>
          <w:sz w:val="21"/>
        </w:rPr>
        <w:t>教室</w:t>
      </w:r>
      <w:r>
        <w:rPr>
          <w:spacing w:val="-3"/>
          <w:sz w:val="21"/>
        </w:rPr>
        <w:t>里</w:t>
      </w:r>
      <w:r>
        <w:rPr>
          <w:sz w:val="21"/>
        </w:rPr>
        <w:t>悬</w:t>
      </w:r>
      <w:r>
        <w:rPr>
          <w:spacing w:val="-3"/>
          <w:sz w:val="21"/>
        </w:rPr>
        <w:t>挂</w:t>
      </w:r>
      <w:r>
        <w:rPr>
          <w:sz w:val="21"/>
        </w:rPr>
        <w:t>着</w:t>
      </w:r>
      <w:r>
        <w:rPr>
          <w:spacing w:val="-3"/>
          <w:sz w:val="21"/>
        </w:rPr>
        <w:t>的</w:t>
      </w:r>
      <w:r>
        <w:rPr>
          <w:sz w:val="21"/>
        </w:rPr>
        <w:t>电</w:t>
      </w:r>
      <w:r>
        <w:rPr>
          <w:spacing w:val="-3"/>
          <w:sz w:val="21"/>
        </w:rPr>
        <w:t>灯</w:t>
      </w:r>
      <w:r>
        <w:rPr>
          <w:sz w:val="21"/>
        </w:rPr>
        <w:t>处</w:t>
      </w:r>
      <w:r>
        <w:rPr>
          <w:spacing w:val="-3"/>
          <w:sz w:val="21"/>
        </w:rPr>
        <w:t>于</w:t>
      </w:r>
      <w:r>
        <w:rPr>
          <w:sz w:val="21"/>
        </w:rPr>
        <w:t>静止</w:t>
      </w:r>
      <w:r>
        <w:rPr>
          <w:spacing w:val="-3"/>
          <w:sz w:val="21"/>
        </w:rPr>
        <w:t>状</w:t>
      </w:r>
      <w:r>
        <w:rPr>
          <w:sz w:val="21"/>
        </w:rPr>
        <w:t>态</w:t>
      </w:r>
      <w:r>
        <w:rPr>
          <w:spacing w:val="-3"/>
          <w:sz w:val="21"/>
        </w:rPr>
        <w:t>。</w:t>
      </w:r>
      <w:r>
        <w:rPr>
          <w:sz w:val="21"/>
        </w:rPr>
        <w:t>假</w:t>
      </w:r>
      <w:r>
        <w:rPr>
          <w:spacing w:val="-3"/>
          <w:sz w:val="21"/>
        </w:rPr>
        <w:t>如</w:t>
      </w:r>
      <w:r>
        <w:rPr>
          <w:sz w:val="21"/>
        </w:rPr>
        <w:t>悬</w:t>
      </w:r>
      <w:r>
        <w:rPr>
          <w:spacing w:val="-3"/>
          <w:sz w:val="21"/>
        </w:rPr>
        <w:t>挂</w:t>
      </w:r>
      <w:r>
        <w:rPr>
          <w:sz w:val="21"/>
        </w:rPr>
        <w:t>它</w:t>
      </w:r>
      <w:r>
        <w:rPr>
          <w:spacing w:val="-3"/>
          <w:sz w:val="21"/>
        </w:rPr>
        <w:t>的</w:t>
      </w:r>
      <w:r>
        <w:rPr>
          <w:sz w:val="21"/>
        </w:rPr>
        <w:t>绳子</w:t>
      </w:r>
      <w:r>
        <w:rPr>
          <w:spacing w:val="-3"/>
          <w:sz w:val="21"/>
        </w:rPr>
        <w:t>突</w:t>
      </w:r>
      <w:r>
        <w:rPr>
          <w:sz w:val="21"/>
        </w:rPr>
        <w:t>然</w:t>
      </w:r>
      <w:r>
        <w:rPr>
          <w:spacing w:val="-3"/>
          <w:sz w:val="21"/>
        </w:rPr>
        <w:t>断</w:t>
      </w:r>
      <w:r>
        <w:rPr>
          <w:sz w:val="21"/>
        </w:rPr>
        <w:t>了</w:t>
      </w:r>
      <w:r>
        <w:rPr>
          <w:spacing w:val="-3"/>
          <w:sz w:val="21"/>
        </w:rPr>
        <w:t>，</w:t>
      </w:r>
      <w:r>
        <w:rPr>
          <w:sz w:val="21"/>
        </w:rPr>
        <w:t>它</w:t>
      </w:r>
      <w:r>
        <w:rPr>
          <w:spacing w:val="-3"/>
          <w:sz w:val="21"/>
        </w:rPr>
        <w:t>将</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tabs>
          <w:tab w:val="left" w:pos="5197"/>
        </w:tabs>
        <w:spacing w:before="37"/>
        <w:ind w:left="576" w:right="0" w:firstLine="0"/>
        <w:jc w:val="left"/>
        <w:rPr>
          <w:sz w:val="21"/>
        </w:rPr>
      </w:pPr>
      <w:r>
        <w:rPr>
          <w:rFonts w:ascii="Times New Roman" w:eastAsia="Times New Roman"/>
          <w:sz w:val="24"/>
        </w:rPr>
        <w:t>A.</w:t>
      </w:r>
      <w:r>
        <w:rPr>
          <w:rFonts w:ascii="Times New Roman" w:eastAsia="Times New Roman"/>
          <w:spacing w:val="36"/>
          <w:sz w:val="24"/>
        </w:rPr>
        <w:t xml:space="preserve"> </w:t>
      </w:r>
      <w:r>
        <w:rPr>
          <w:sz w:val="21"/>
        </w:rPr>
        <w:t>加速</w:t>
      </w:r>
      <w:r>
        <w:rPr>
          <w:spacing w:val="-3"/>
          <w:sz w:val="21"/>
        </w:rPr>
        <w:t>下</w:t>
      </w:r>
      <w:r>
        <w:rPr>
          <w:sz w:val="21"/>
        </w:rPr>
        <w:t>落</w:t>
      </w:r>
      <w:r>
        <w:rPr>
          <w:sz w:val="21"/>
        </w:rPr>
        <w:tab/>
      </w:r>
      <w:r>
        <w:rPr>
          <w:rFonts w:ascii="Times New Roman" w:eastAsia="Times New Roman"/>
          <w:sz w:val="24"/>
        </w:rPr>
        <w:t>B.</w:t>
      </w:r>
      <w:r>
        <w:rPr>
          <w:rFonts w:ascii="Times New Roman" w:eastAsia="Times New Roman"/>
          <w:spacing w:val="36"/>
          <w:sz w:val="24"/>
        </w:rPr>
        <w:t xml:space="preserve"> </w:t>
      </w:r>
      <w:r>
        <w:rPr>
          <w:sz w:val="21"/>
        </w:rPr>
        <w:t>匀速下落</w:t>
      </w:r>
    </w:p>
    <w:p>
      <w:pPr>
        <w:tabs>
          <w:tab w:val="left" w:pos="5197"/>
        </w:tabs>
        <w:spacing w:before="28"/>
        <w:ind w:left="576" w:right="0" w:firstLine="0"/>
        <w:jc w:val="left"/>
        <w:rPr>
          <w:sz w:val="21"/>
        </w:rPr>
      </w:pPr>
      <w:r>
        <w:rPr>
          <w:rFonts w:ascii="Times New Roman" w:eastAsia="Times New Roman"/>
          <w:sz w:val="24"/>
        </w:rPr>
        <w:t>C.</w:t>
      </w:r>
      <w:r>
        <w:rPr>
          <w:rFonts w:ascii="Times New Roman" w:eastAsia="Times New Roman"/>
          <w:spacing w:val="37"/>
          <w:sz w:val="24"/>
        </w:rPr>
        <w:t xml:space="preserve"> </w:t>
      </w:r>
      <w:r>
        <w:rPr>
          <w:sz w:val="21"/>
        </w:rPr>
        <w:t>保</w:t>
      </w:r>
      <w:r>
        <w:rPr>
          <w:spacing w:val="-3"/>
          <w:sz w:val="21"/>
        </w:rPr>
        <w:t>持</w:t>
      </w:r>
      <w:r>
        <w:rPr>
          <w:sz w:val="21"/>
        </w:rPr>
        <w:t>静止</w:t>
      </w:r>
      <w:r>
        <w:rPr>
          <w:sz w:val="21"/>
        </w:rPr>
        <w:tab/>
      </w:r>
      <w:r>
        <w:rPr>
          <w:rFonts w:ascii="Times New Roman" w:eastAsia="Times New Roman"/>
          <w:sz w:val="24"/>
        </w:rPr>
        <w:t>D.</w:t>
      </w:r>
      <w:r>
        <w:rPr>
          <w:rFonts w:ascii="Times New Roman" w:eastAsia="Times New Roman"/>
          <w:spacing w:val="36"/>
          <w:sz w:val="24"/>
        </w:rPr>
        <w:t xml:space="preserve"> </w:t>
      </w:r>
      <w:r>
        <w:rPr>
          <w:sz w:val="21"/>
        </w:rPr>
        <w:t>可以</w:t>
      </w:r>
      <w:r>
        <w:rPr>
          <w:spacing w:val="-3"/>
          <w:sz w:val="21"/>
        </w:rPr>
        <w:t>向</w:t>
      </w:r>
      <w:r>
        <w:rPr>
          <w:sz w:val="21"/>
        </w:rPr>
        <w:t>各</w:t>
      </w:r>
      <w:r>
        <w:rPr>
          <w:spacing w:val="-3"/>
          <w:sz w:val="21"/>
        </w:rPr>
        <w:t>个</w:t>
      </w:r>
      <w:r>
        <w:rPr>
          <w:sz w:val="21"/>
        </w:rPr>
        <w:t>方</w:t>
      </w:r>
      <w:r>
        <w:rPr>
          <w:spacing w:val="-3"/>
          <w:sz w:val="21"/>
        </w:rPr>
        <w:t>向</w:t>
      </w:r>
      <w:r>
        <w:rPr>
          <w:sz w:val="21"/>
        </w:rPr>
        <w:t>移动</w:t>
      </w:r>
    </w:p>
    <w:p>
      <w:pPr>
        <w:pStyle w:val="7"/>
        <w:numPr>
          <w:ilvl w:val="0"/>
          <w:numId w:val="3"/>
        </w:numPr>
        <w:tabs>
          <w:tab w:val="left" w:pos="577"/>
          <w:tab w:val="left" w:pos="4445"/>
        </w:tabs>
        <w:spacing w:before="37" w:after="0" w:line="240" w:lineRule="auto"/>
        <w:ind w:left="576" w:right="0" w:hanging="421"/>
        <w:jc w:val="left"/>
        <w:rPr>
          <w:rFonts w:ascii="Cambria Math" w:eastAsia="Cambria Math"/>
          <w:sz w:val="21"/>
        </w:rPr>
      </w:pPr>
      <w:r>
        <w:rPr>
          <w:sz w:val="21"/>
        </w:rPr>
        <w:t>如图</w:t>
      </w:r>
      <w:r>
        <w:rPr>
          <w:spacing w:val="-3"/>
          <w:sz w:val="21"/>
        </w:rPr>
        <w:t>所</w:t>
      </w:r>
      <w:r>
        <w:rPr>
          <w:sz w:val="21"/>
        </w:rPr>
        <w:t>示</w:t>
      </w:r>
      <w:r>
        <w:rPr>
          <w:spacing w:val="-3"/>
          <w:sz w:val="21"/>
        </w:rPr>
        <w:t>四</w:t>
      </w:r>
      <w:r>
        <w:rPr>
          <w:sz w:val="21"/>
        </w:rPr>
        <w:t>个</w:t>
      </w:r>
      <w:r>
        <w:rPr>
          <w:spacing w:val="-3"/>
          <w:sz w:val="21"/>
        </w:rPr>
        <w:t>重</w:t>
      </w:r>
      <w:r>
        <w:rPr>
          <w:sz w:val="21"/>
        </w:rPr>
        <w:t>力</w:t>
      </w:r>
      <w:r>
        <w:rPr>
          <w:spacing w:val="-3"/>
          <w:sz w:val="21"/>
        </w:rPr>
        <w:t>的</w:t>
      </w:r>
      <w:r>
        <w:rPr>
          <w:sz w:val="21"/>
        </w:rPr>
        <w:t>示</w:t>
      </w:r>
      <w:r>
        <w:rPr>
          <w:spacing w:val="-3"/>
          <w:sz w:val="21"/>
        </w:rPr>
        <w:t>意</w:t>
      </w:r>
      <w:r>
        <w:rPr>
          <w:sz w:val="21"/>
        </w:rPr>
        <w:t>图中</w:t>
      </w:r>
      <w:r>
        <w:rPr>
          <w:spacing w:val="-3"/>
          <w:sz w:val="21"/>
        </w:rPr>
        <w:t>正</w:t>
      </w:r>
      <w:r>
        <w:rPr>
          <w:sz w:val="21"/>
        </w:rPr>
        <w:t>确</w:t>
      </w:r>
      <w:r>
        <w:rPr>
          <w:spacing w:val="-3"/>
          <w:sz w:val="21"/>
        </w:rPr>
        <w:t>的是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tabs>
          <w:tab w:val="left" w:pos="5197"/>
          <w:tab w:val="left" w:pos="6872"/>
        </w:tabs>
        <w:spacing w:before="106"/>
        <w:ind w:left="576" w:right="0" w:firstLine="0"/>
        <w:jc w:val="left"/>
        <w:rPr>
          <w:sz w:val="21"/>
        </w:rPr>
      </w:pPr>
      <w:r>
        <w:drawing>
          <wp:anchor distT="0" distB="0" distL="0" distR="0" simplePos="0" relativeHeight="251662336" behindDoc="1" locked="0" layoutInCell="1" allowOverlap="1">
            <wp:simplePos x="0" y="0"/>
            <wp:positionH relativeFrom="page">
              <wp:posOffset>4707255</wp:posOffset>
            </wp:positionH>
            <wp:positionV relativeFrom="paragraph">
              <wp:posOffset>50165</wp:posOffset>
            </wp:positionV>
            <wp:extent cx="796290" cy="52070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8" cstate="print"/>
                    <a:stretch>
                      <a:fillRect/>
                    </a:stretch>
                  </pic:blipFill>
                  <pic:spPr>
                    <a:xfrm>
                      <a:off x="0" y="0"/>
                      <a:ext cx="795996" cy="520495"/>
                    </a:xfrm>
                    <a:prstGeom prst="rect">
                      <a:avLst/>
                    </a:prstGeom>
                  </pic:spPr>
                </pic:pic>
              </a:graphicData>
            </a:graphic>
          </wp:anchor>
        </w:drawing>
      </w:r>
      <w:r>
        <w:drawing>
          <wp:anchor distT="0" distB="0" distL="0" distR="0" simplePos="0" relativeHeight="251664384" behindDoc="1" locked="0" layoutInCell="1" allowOverlap="1">
            <wp:simplePos x="0" y="0"/>
            <wp:positionH relativeFrom="page">
              <wp:posOffset>4714875</wp:posOffset>
            </wp:positionH>
            <wp:positionV relativeFrom="paragraph">
              <wp:posOffset>730250</wp:posOffset>
            </wp:positionV>
            <wp:extent cx="416560" cy="748030"/>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9" cstate="print"/>
                    <a:stretch>
                      <a:fillRect/>
                    </a:stretch>
                  </pic:blipFill>
                  <pic:spPr>
                    <a:xfrm>
                      <a:off x="0" y="0"/>
                      <a:ext cx="416360" cy="747945"/>
                    </a:xfrm>
                    <a:prstGeom prst="rect">
                      <a:avLst/>
                    </a:prstGeom>
                  </pic:spPr>
                </pic:pic>
              </a:graphicData>
            </a:graphic>
          </wp:anchor>
        </w:drawing>
      </w:r>
      <w:r>
        <w:rPr>
          <w:rFonts w:ascii="Times New Roman" w:eastAsia="Times New Roman"/>
          <w:w w:val="95"/>
          <w:sz w:val="24"/>
        </w:rPr>
        <w:t xml:space="preserve">A. </w:t>
      </w:r>
      <w:r>
        <w:rPr>
          <w:rFonts w:ascii="Times New Roman" w:eastAsia="Times New Roman"/>
          <w:spacing w:val="52"/>
          <w:w w:val="95"/>
          <w:sz w:val="24"/>
        </w:rPr>
        <w:t xml:space="preserve"> </w:t>
      </w:r>
      <w:r>
        <w:rPr>
          <w:rFonts w:ascii="Times New Roman" w:eastAsia="Times New Roman"/>
          <w:spacing w:val="-25"/>
          <w:position w:val="-30"/>
          <w:sz w:val="24"/>
        </w:rPr>
        <w:drawing>
          <wp:inline distT="0" distB="0" distL="0" distR="0">
            <wp:extent cx="312420" cy="484505"/>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png"/>
                    <pic:cNvPicPr>
                      <a:picLocks noChangeAspect="1"/>
                    </pic:cNvPicPr>
                  </pic:nvPicPr>
                  <pic:blipFill>
                    <a:blip r:embed="rId10" cstate="print"/>
                    <a:stretch>
                      <a:fillRect/>
                    </a:stretch>
                  </pic:blipFill>
                  <pic:spPr>
                    <a:xfrm>
                      <a:off x="0" y="0"/>
                      <a:ext cx="312753" cy="484668"/>
                    </a:xfrm>
                    <a:prstGeom prst="rect">
                      <a:avLst/>
                    </a:prstGeom>
                  </pic:spPr>
                </pic:pic>
              </a:graphicData>
            </a:graphic>
          </wp:inline>
        </w:drawing>
      </w:r>
      <w:r>
        <w:rPr>
          <w:rFonts w:ascii="Times New Roman" w:eastAsia="Times New Roman"/>
          <w:spacing w:val="10"/>
          <w:sz w:val="24"/>
        </w:rPr>
        <w:t xml:space="preserve"> </w:t>
      </w:r>
      <w:r>
        <w:rPr>
          <w:sz w:val="21"/>
        </w:rPr>
        <w:t>空中</w:t>
      </w:r>
      <w:r>
        <w:rPr>
          <w:spacing w:val="-3"/>
          <w:sz w:val="21"/>
        </w:rPr>
        <w:t>上</w:t>
      </w:r>
      <w:r>
        <w:rPr>
          <w:sz w:val="21"/>
        </w:rPr>
        <w:t>升</w:t>
      </w:r>
      <w:r>
        <w:rPr>
          <w:spacing w:val="-3"/>
          <w:sz w:val="21"/>
        </w:rPr>
        <w:t>的</w:t>
      </w:r>
      <w:r>
        <w:rPr>
          <w:sz w:val="21"/>
        </w:rPr>
        <w:t>排球</w:t>
      </w:r>
      <w:r>
        <w:rPr>
          <w:sz w:val="21"/>
        </w:rPr>
        <w:tab/>
      </w:r>
      <w:r>
        <w:rPr>
          <w:rFonts w:ascii="Times New Roman" w:eastAsia="Times New Roman"/>
          <w:sz w:val="24"/>
        </w:rPr>
        <w:t>B.</w:t>
      </w:r>
      <w:r>
        <w:rPr>
          <w:rFonts w:ascii="Times New Roman" w:eastAsia="Times New Roman"/>
          <w:sz w:val="24"/>
        </w:rPr>
        <w:tab/>
      </w:r>
      <w:r>
        <w:rPr>
          <w:sz w:val="21"/>
        </w:rPr>
        <w:t>斜</w:t>
      </w:r>
      <w:r>
        <w:rPr>
          <w:spacing w:val="-3"/>
          <w:sz w:val="21"/>
        </w:rPr>
        <w:t>面</w:t>
      </w:r>
      <w:r>
        <w:rPr>
          <w:sz w:val="21"/>
        </w:rPr>
        <w:t>上</w:t>
      </w:r>
      <w:r>
        <w:rPr>
          <w:spacing w:val="-3"/>
          <w:sz w:val="21"/>
        </w:rPr>
        <w:t>的</w:t>
      </w:r>
      <w:r>
        <w:rPr>
          <w:sz w:val="21"/>
        </w:rPr>
        <w:t>木块</w:t>
      </w:r>
    </w:p>
    <w:p>
      <w:pPr>
        <w:pStyle w:val="3"/>
        <w:spacing w:before="4"/>
        <w:ind w:left="0"/>
        <w:rPr>
          <w:sz w:val="56"/>
        </w:rPr>
      </w:pPr>
    </w:p>
    <w:p>
      <w:pPr>
        <w:tabs>
          <w:tab w:val="left" w:pos="2048"/>
          <w:tab w:val="left" w:pos="5197"/>
          <w:tab w:val="left" w:pos="6287"/>
        </w:tabs>
        <w:spacing w:before="0"/>
        <w:ind w:left="576" w:right="0" w:firstLine="0"/>
        <w:jc w:val="left"/>
        <w:rPr>
          <w:sz w:val="21"/>
        </w:rPr>
      </w:pPr>
      <w:r>
        <w:drawing>
          <wp:anchor distT="0" distB="0" distL="0" distR="0" simplePos="0" relativeHeight="251663360" behindDoc="1" locked="0" layoutInCell="1" allowOverlap="1">
            <wp:simplePos x="0" y="0"/>
            <wp:positionH relativeFrom="page">
              <wp:posOffset>1743710</wp:posOffset>
            </wp:positionH>
            <wp:positionV relativeFrom="paragraph">
              <wp:posOffset>-140970</wp:posOffset>
            </wp:positionV>
            <wp:extent cx="701040" cy="470535"/>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pic:cNvPicPr>
                      <a:picLocks noChangeAspect="1"/>
                    </pic:cNvPicPr>
                  </pic:nvPicPr>
                  <pic:blipFill>
                    <a:blip r:embed="rId11" cstate="print"/>
                    <a:stretch>
                      <a:fillRect/>
                    </a:stretch>
                  </pic:blipFill>
                  <pic:spPr>
                    <a:xfrm>
                      <a:off x="0" y="0"/>
                      <a:ext cx="701272" cy="470847"/>
                    </a:xfrm>
                    <a:prstGeom prst="rect">
                      <a:avLst/>
                    </a:prstGeom>
                  </pic:spPr>
                </pic:pic>
              </a:graphicData>
            </a:graphic>
          </wp:anchor>
        </w:drawing>
      </w:r>
      <w:r>
        <w:rPr>
          <w:rFonts w:ascii="Times New Roman" w:eastAsia="Times New Roman"/>
          <w:sz w:val="24"/>
        </w:rPr>
        <w:t>C.</w:t>
      </w:r>
      <w:r>
        <w:rPr>
          <w:rFonts w:ascii="Times New Roman" w:eastAsia="Times New Roman"/>
          <w:sz w:val="24"/>
        </w:rPr>
        <w:tab/>
      </w:r>
      <w:r>
        <w:rPr>
          <w:sz w:val="21"/>
        </w:rPr>
        <w:t>推</w:t>
      </w:r>
      <w:r>
        <w:rPr>
          <w:spacing w:val="-3"/>
          <w:sz w:val="21"/>
        </w:rPr>
        <w:t>出</w:t>
      </w:r>
      <w:r>
        <w:rPr>
          <w:sz w:val="21"/>
        </w:rPr>
        <w:t>去</w:t>
      </w:r>
      <w:r>
        <w:rPr>
          <w:spacing w:val="-3"/>
          <w:sz w:val="21"/>
        </w:rPr>
        <w:t>的</w:t>
      </w:r>
      <w:r>
        <w:rPr>
          <w:sz w:val="21"/>
        </w:rPr>
        <w:t>铅球</w:t>
      </w:r>
      <w:r>
        <w:rPr>
          <w:sz w:val="21"/>
        </w:rPr>
        <w:tab/>
      </w:r>
      <w:r>
        <w:rPr>
          <w:rFonts w:ascii="Times New Roman" w:eastAsia="Times New Roman"/>
          <w:sz w:val="24"/>
        </w:rPr>
        <w:t>D.</w:t>
      </w:r>
      <w:r>
        <w:rPr>
          <w:rFonts w:ascii="Times New Roman" w:eastAsia="Times New Roman"/>
          <w:sz w:val="24"/>
        </w:rPr>
        <w:tab/>
      </w:r>
      <w:r>
        <w:rPr>
          <w:sz w:val="21"/>
        </w:rPr>
        <w:t>挂在</w:t>
      </w:r>
      <w:r>
        <w:rPr>
          <w:spacing w:val="-3"/>
          <w:sz w:val="21"/>
        </w:rPr>
        <w:t>墙</w:t>
      </w:r>
      <w:r>
        <w:rPr>
          <w:sz w:val="21"/>
        </w:rPr>
        <w:t>上</w:t>
      </w:r>
      <w:r>
        <w:rPr>
          <w:spacing w:val="-3"/>
          <w:sz w:val="21"/>
        </w:rPr>
        <w:t>的</w:t>
      </w:r>
      <w:r>
        <w:rPr>
          <w:sz w:val="21"/>
        </w:rPr>
        <w:t>篮球</w:t>
      </w:r>
    </w:p>
    <w:p>
      <w:pPr>
        <w:pStyle w:val="7"/>
        <w:numPr>
          <w:ilvl w:val="0"/>
          <w:numId w:val="3"/>
        </w:numPr>
        <w:tabs>
          <w:tab w:val="left" w:pos="577"/>
        </w:tabs>
        <w:spacing w:before="44" w:after="0" w:line="278" w:lineRule="auto"/>
        <w:ind w:left="576" w:right="135" w:hanging="420"/>
        <w:jc w:val="left"/>
        <w:rPr>
          <w:sz w:val="21"/>
        </w:rPr>
      </w:pPr>
      <w:r>
        <w:rPr>
          <w:w w:val="100"/>
          <w:sz w:val="21"/>
        </w:rPr>
        <w:br w:type="column"/>
      </w:r>
      <w:r>
        <w:rPr>
          <w:spacing w:val="-7"/>
          <w:sz w:val="21"/>
        </w:rPr>
        <w:t>体育课上，小李和同学们一起踢足球，他用力将足球踢出去，如图所示为该足球在空中受力示意图 忽略空气阻力 ，其中正确的是</w:t>
      </w:r>
    </w:p>
    <w:p>
      <w:pPr>
        <w:pStyle w:val="3"/>
        <w:ind w:left="0"/>
        <w:rPr>
          <w:sz w:val="22"/>
        </w:rPr>
      </w:pPr>
    </w:p>
    <w:p>
      <w:pPr>
        <w:pStyle w:val="3"/>
        <w:spacing w:before="8"/>
        <w:ind w:left="0"/>
        <w:rPr>
          <w:sz w:val="25"/>
        </w:rPr>
      </w:pPr>
    </w:p>
    <w:p>
      <w:pPr>
        <w:pStyle w:val="2"/>
        <w:numPr>
          <w:ilvl w:val="1"/>
          <w:numId w:val="3"/>
        </w:numPr>
        <w:tabs>
          <w:tab w:val="left" w:pos="5197"/>
          <w:tab w:val="left" w:pos="5198"/>
        </w:tabs>
        <w:spacing w:before="0" w:after="0" w:line="240" w:lineRule="auto"/>
        <w:ind w:left="5197" w:right="0" w:hanging="4622"/>
        <w:jc w:val="left"/>
      </w:pPr>
      <w:r>
        <w:drawing>
          <wp:anchor distT="0" distB="0" distL="0" distR="0" simplePos="0" relativeHeight="251665408" behindDoc="1" locked="0" layoutInCell="1" allowOverlap="1">
            <wp:simplePos x="0" y="0"/>
            <wp:positionH relativeFrom="page">
              <wp:posOffset>8284210</wp:posOffset>
            </wp:positionH>
            <wp:positionV relativeFrom="paragraph">
              <wp:posOffset>-279400</wp:posOffset>
            </wp:positionV>
            <wp:extent cx="1229995" cy="665480"/>
            <wp:effectExtent l="0" t="0" r="0" b="0"/>
            <wp:wrapNone/>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jpeg"/>
                    <pic:cNvPicPr>
                      <a:picLocks noChangeAspect="1"/>
                    </pic:cNvPicPr>
                  </pic:nvPicPr>
                  <pic:blipFill>
                    <a:blip r:embed="rId12" cstate="print"/>
                    <a:stretch>
                      <a:fillRect/>
                    </a:stretch>
                  </pic:blipFill>
                  <pic:spPr>
                    <a:xfrm>
                      <a:off x="0" y="0"/>
                      <a:ext cx="1229761" cy="665360"/>
                    </a:xfrm>
                    <a:prstGeom prst="rect">
                      <a:avLst/>
                    </a:prstGeom>
                  </pic:spPr>
                </pic:pic>
              </a:graphicData>
            </a:graphic>
          </wp:anchor>
        </w:drawing>
      </w:r>
      <w:r>
        <w:drawing>
          <wp:anchor distT="0" distB="0" distL="0" distR="0" simplePos="0" relativeHeight="251671552" behindDoc="0" locked="0" layoutInCell="1" allowOverlap="1">
            <wp:simplePos x="0" y="0"/>
            <wp:positionH relativeFrom="page">
              <wp:posOffset>11181715</wp:posOffset>
            </wp:positionH>
            <wp:positionV relativeFrom="paragraph">
              <wp:posOffset>-213360</wp:posOffset>
            </wp:positionV>
            <wp:extent cx="1238250" cy="619760"/>
            <wp:effectExtent l="0" t="0" r="0" b="0"/>
            <wp:wrapNone/>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jpeg"/>
                    <pic:cNvPicPr>
                      <a:picLocks noChangeAspect="1"/>
                    </pic:cNvPicPr>
                  </pic:nvPicPr>
                  <pic:blipFill>
                    <a:blip r:embed="rId13" cstate="print"/>
                    <a:stretch>
                      <a:fillRect/>
                    </a:stretch>
                  </pic:blipFill>
                  <pic:spPr>
                    <a:xfrm>
                      <a:off x="0" y="0"/>
                      <a:ext cx="1238250" cy="619604"/>
                    </a:xfrm>
                    <a:prstGeom prst="rect">
                      <a:avLst/>
                    </a:prstGeom>
                  </pic:spPr>
                </pic:pic>
              </a:graphicData>
            </a:graphic>
          </wp:anchor>
        </w:drawing>
      </w:r>
      <w:r>
        <w:t>B.</w:t>
      </w:r>
    </w:p>
    <w:p>
      <w:pPr>
        <w:pStyle w:val="3"/>
        <w:ind w:left="0"/>
        <w:rPr>
          <w:rFonts w:ascii="Times New Roman"/>
          <w:sz w:val="26"/>
        </w:rPr>
      </w:pPr>
    </w:p>
    <w:p>
      <w:pPr>
        <w:pStyle w:val="3"/>
        <w:ind w:left="0"/>
        <w:rPr>
          <w:rFonts w:ascii="Times New Roman"/>
          <w:sz w:val="26"/>
        </w:rPr>
      </w:pPr>
    </w:p>
    <w:p>
      <w:pPr>
        <w:pStyle w:val="3"/>
        <w:ind w:left="0"/>
        <w:rPr>
          <w:rFonts w:ascii="Times New Roman"/>
          <w:sz w:val="26"/>
        </w:rPr>
      </w:pPr>
    </w:p>
    <w:p>
      <w:pPr>
        <w:pStyle w:val="3"/>
        <w:spacing w:before="7"/>
        <w:ind w:left="0"/>
        <w:rPr>
          <w:rFonts w:ascii="Times New Roman"/>
          <w:sz w:val="33"/>
        </w:rPr>
      </w:pPr>
    </w:p>
    <w:p>
      <w:pPr>
        <w:tabs>
          <w:tab w:val="left" w:pos="5197"/>
        </w:tabs>
        <w:spacing w:before="1"/>
        <w:ind w:left="576" w:right="0" w:firstLine="0"/>
        <w:jc w:val="left"/>
        <w:rPr>
          <w:rFonts w:ascii="Times New Roman"/>
          <w:sz w:val="24"/>
        </w:rPr>
      </w:pPr>
      <w:r>
        <w:drawing>
          <wp:anchor distT="0" distB="0" distL="0" distR="0" simplePos="0" relativeHeight="251666432" behindDoc="1" locked="0" layoutInCell="1" allowOverlap="1">
            <wp:simplePos x="0" y="0"/>
            <wp:positionH relativeFrom="page">
              <wp:posOffset>8267065</wp:posOffset>
            </wp:positionH>
            <wp:positionV relativeFrom="paragraph">
              <wp:posOffset>-188595</wp:posOffset>
            </wp:positionV>
            <wp:extent cx="1266825" cy="570230"/>
            <wp:effectExtent l="0" t="0" r="0" b="0"/>
            <wp:wrapNone/>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jpeg"/>
                    <pic:cNvPicPr>
                      <a:picLocks noChangeAspect="1"/>
                    </pic:cNvPicPr>
                  </pic:nvPicPr>
                  <pic:blipFill>
                    <a:blip r:embed="rId14" cstate="print"/>
                    <a:stretch>
                      <a:fillRect/>
                    </a:stretch>
                  </pic:blipFill>
                  <pic:spPr>
                    <a:xfrm>
                      <a:off x="0" y="0"/>
                      <a:ext cx="1266825" cy="570535"/>
                    </a:xfrm>
                    <a:prstGeom prst="rect">
                      <a:avLst/>
                    </a:prstGeom>
                  </pic:spPr>
                </pic:pic>
              </a:graphicData>
            </a:graphic>
          </wp:anchor>
        </w:drawing>
      </w:r>
      <w:r>
        <w:drawing>
          <wp:anchor distT="0" distB="0" distL="0" distR="0" simplePos="0" relativeHeight="251672576" behindDoc="0" locked="0" layoutInCell="1" allowOverlap="1">
            <wp:simplePos x="0" y="0"/>
            <wp:positionH relativeFrom="page">
              <wp:posOffset>11207750</wp:posOffset>
            </wp:positionH>
            <wp:positionV relativeFrom="paragraph">
              <wp:posOffset>-355600</wp:posOffset>
            </wp:positionV>
            <wp:extent cx="1228725" cy="818515"/>
            <wp:effectExtent l="0" t="0" r="0" b="0"/>
            <wp:wrapNone/>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jpeg"/>
                    <pic:cNvPicPr>
                      <a:picLocks noChangeAspect="1"/>
                    </pic:cNvPicPr>
                  </pic:nvPicPr>
                  <pic:blipFill>
                    <a:blip r:embed="rId15" cstate="print"/>
                    <a:stretch>
                      <a:fillRect/>
                    </a:stretch>
                  </pic:blipFill>
                  <pic:spPr>
                    <a:xfrm>
                      <a:off x="0" y="0"/>
                      <a:ext cx="1228725" cy="818614"/>
                    </a:xfrm>
                    <a:prstGeom prst="rect">
                      <a:avLst/>
                    </a:prstGeom>
                  </pic:spPr>
                </pic:pic>
              </a:graphicData>
            </a:graphic>
          </wp:anchor>
        </w:drawing>
      </w:r>
      <w:r>
        <w:rPr>
          <w:rFonts w:ascii="Times New Roman"/>
          <w:sz w:val="24"/>
        </w:rPr>
        <w:t>C.</w:t>
      </w:r>
      <w:r>
        <w:rPr>
          <w:rFonts w:ascii="Times New Roman"/>
          <w:sz w:val="24"/>
        </w:rPr>
        <w:tab/>
      </w:r>
      <w:r>
        <w:rPr>
          <w:rFonts w:ascii="Times New Roman"/>
          <w:sz w:val="24"/>
        </w:rPr>
        <w:t>D.</w:t>
      </w:r>
    </w:p>
    <w:p>
      <w:pPr>
        <w:pStyle w:val="3"/>
        <w:ind w:left="0"/>
        <w:rPr>
          <w:rFonts w:ascii="Times New Roman"/>
          <w:sz w:val="26"/>
        </w:rPr>
      </w:pPr>
    </w:p>
    <w:p>
      <w:pPr>
        <w:pStyle w:val="3"/>
        <w:spacing w:before="7"/>
        <w:ind w:left="0"/>
        <w:rPr>
          <w:rFonts w:ascii="Times New Roman"/>
          <w:sz w:val="32"/>
        </w:rPr>
      </w:pPr>
    </w:p>
    <w:p>
      <w:pPr>
        <w:pStyle w:val="7"/>
        <w:numPr>
          <w:ilvl w:val="0"/>
          <w:numId w:val="3"/>
        </w:numPr>
        <w:tabs>
          <w:tab w:val="left" w:pos="577"/>
          <w:tab w:val="left" w:pos="4445"/>
        </w:tabs>
        <w:spacing w:before="0" w:after="0" w:line="240" w:lineRule="auto"/>
        <w:ind w:left="576" w:right="0" w:hanging="421"/>
        <w:jc w:val="left"/>
        <w:rPr>
          <w:rFonts w:ascii="Cambria Math" w:eastAsia="Cambria Math"/>
          <w:sz w:val="21"/>
        </w:rPr>
      </w:pPr>
      <w:r>
        <w:rPr>
          <w:sz w:val="21"/>
        </w:rPr>
        <w:t>以下</w:t>
      </w:r>
      <w:r>
        <w:rPr>
          <w:spacing w:val="-3"/>
          <w:sz w:val="21"/>
        </w:rPr>
        <w:t>为</w:t>
      </w:r>
      <w:r>
        <w:rPr>
          <w:sz w:val="21"/>
        </w:rPr>
        <w:t>小</w:t>
      </w:r>
      <w:r>
        <w:rPr>
          <w:spacing w:val="-3"/>
          <w:sz w:val="21"/>
        </w:rPr>
        <w:t>明</w:t>
      </w:r>
      <w:r>
        <w:rPr>
          <w:sz w:val="21"/>
        </w:rPr>
        <w:t>的</w:t>
      </w:r>
      <w:r>
        <w:rPr>
          <w:spacing w:val="-3"/>
          <w:sz w:val="21"/>
        </w:rPr>
        <w:t>物</w:t>
      </w:r>
      <w:r>
        <w:rPr>
          <w:sz w:val="21"/>
        </w:rPr>
        <w:t>理</w:t>
      </w:r>
      <w:r>
        <w:rPr>
          <w:spacing w:val="-3"/>
          <w:sz w:val="21"/>
        </w:rPr>
        <w:t>笔</w:t>
      </w:r>
      <w:r>
        <w:rPr>
          <w:sz w:val="21"/>
        </w:rPr>
        <w:t>记</w:t>
      </w:r>
      <w:r>
        <w:rPr>
          <w:spacing w:val="-3"/>
          <w:sz w:val="21"/>
        </w:rPr>
        <w:t>摘</w:t>
      </w:r>
      <w:r>
        <w:rPr>
          <w:sz w:val="21"/>
        </w:rPr>
        <w:t>录，</w:t>
      </w:r>
      <w:r>
        <w:rPr>
          <w:spacing w:val="-3"/>
          <w:sz w:val="21"/>
        </w:rPr>
        <w:t>正</w:t>
      </w:r>
      <w:r>
        <w:rPr>
          <w:sz w:val="21"/>
        </w:rPr>
        <w:t>确</w:t>
      </w:r>
      <w:r>
        <w:rPr>
          <w:spacing w:val="-3"/>
          <w:sz w:val="21"/>
        </w:rPr>
        <w:t>的是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pStyle w:val="7"/>
        <w:numPr>
          <w:ilvl w:val="1"/>
          <w:numId w:val="3"/>
        </w:numPr>
        <w:tabs>
          <w:tab w:val="left" w:pos="906"/>
        </w:tabs>
        <w:spacing w:before="36" w:after="0" w:line="240" w:lineRule="auto"/>
        <w:ind w:left="905" w:right="0" w:hanging="330"/>
        <w:jc w:val="left"/>
        <w:rPr>
          <w:rFonts w:ascii="Times New Roman" w:eastAsia="Times New Roman"/>
          <w:sz w:val="24"/>
        </w:rPr>
      </w:pPr>
      <w:r>
        <w:rPr>
          <w:spacing w:val="-3"/>
          <w:sz w:val="21"/>
        </w:rPr>
        <w:t>游泳时，产生了使人前进的力，这个力的施力物体是人</w:t>
      </w:r>
    </w:p>
    <w:p>
      <w:pPr>
        <w:pStyle w:val="7"/>
        <w:numPr>
          <w:ilvl w:val="1"/>
          <w:numId w:val="3"/>
        </w:numPr>
        <w:tabs>
          <w:tab w:val="left" w:pos="892"/>
        </w:tabs>
        <w:spacing w:before="29" w:after="0" w:line="240" w:lineRule="auto"/>
        <w:ind w:left="891" w:right="0" w:hanging="316"/>
        <w:jc w:val="left"/>
        <w:rPr>
          <w:rFonts w:ascii="Times New Roman" w:eastAsia="Times New Roman"/>
          <w:sz w:val="24"/>
        </w:rPr>
      </w:pPr>
      <w:r>
        <w:rPr>
          <w:spacing w:val="-3"/>
          <w:sz w:val="21"/>
        </w:rPr>
        <w:t>跑步时，脚应向后蹬地，说明物体间力的作用是相互的</w:t>
      </w:r>
    </w:p>
    <w:p>
      <w:pPr>
        <w:pStyle w:val="7"/>
        <w:numPr>
          <w:ilvl w:val="1"/>
          <w:numId w:val="3"/>
        </w:numPr>
        <w:tabs>
          <w:tab w:val="left" w:pos="894"/>
        </w:tabs>
        <w:spacing w:before="29" w:after="0" w:line="240" w:lineRule="auto"/>
        <w:ind w:left="893" w:right="0" w:hanging="318"/>
        <w:jc w:val="left"/>
        <w:rPr>
          <w:rFonts w:ascii="Times New Roman" w:eastAsia="Times New Roman"/>
          <w:sz w:val="24"/>
        </w:rPr>
      </w:pPr>
      <w:r>
        <w:rPr>
          <w:spacing w:val="-3"/>
          <w:sz w:val="21"/>
        </w:rPr>
        <w:t>足球被踢出后在空中飞行，此时足球受到重力和脚的踢力</w:t>
      </w:r>
    </w:p>
    <w:p>
      <w:pPr>
        <w:pStyle w:val="7"/>
        <w:numPr>
          <w:ilvl w:val="1"/>
          <w:numId w:val="3"/>
        </w:numPr>
        <w:tabs>
          <w:tab w:val="left" w:pos="906"/>
        </w:tabs>
        <w:spacing w:before="29" w:after="0" w:line="240" w:lineRule="auto"/>
        <w:ind w:left="905" w:right="0" w:hanging="330"/>
        <w:jc w:val="left"/>
        <w:rPr>
          <w:rFonts w:ascii="Times New Roman" w:eastAsia="Times New Roman"/>
          <w:sz w:val="24"/>
        </w:rPr>
      </w:pPr>
      <w:r>
        <w:drawing>
          <wp:anchor distT="0" distB="0" distL="0" distR="0" simplePos="0" relativeHeight="251676672" behindDoc="0" locked="0" layoutInCell="1" allowOverlap="1">
            <wp:simplePos x="0" y="0"/>
            <wp:positionH relativeFrom="page">
              <wp:posOffset>12601575</wp:posOffset>
            </wp:positionH>
            <wp:positionV relativeFrom="paragraph">
              <wp:posOffset>168910</wp:posOffset>
            </wp:positionV>
            <wp:extent cx="1266825" cy="638175"/>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png"/>
                    <pic:cNvPicPr>
                      <a:picLocks noChangeAspect="1"/>
                    </pic:cNvPicPr>
                  </pic:nvPicPr>
                  <pic:blipFill>
                    <a:blip r:embed="rId16" cstate="print"/>
                    <a:stretch>
                      <a:fillRect/>
                    </a:stretch>
                  </pic:blipFill>
                  <pic:spPr>
                    <a:xfrm>
                      <a:off x="0" y="0"/>
                      <a:ext cx="1266825" cy="638175"/>
                    </a:xfrm>
                    <a:prstGeom prst="rect">
                      <a:avLst/>
                    </a:prstGeom>
                  </pic:spPr>
                </pic:pic>
              </a:graphicData>
            </a:graphic>
          </wp:anchor>
        </w:drawing>
      </w:r>
      <w:r>
        <w:rPr>
          <w:spacing w:val="-3"/>
          <w:sz w:val="21"/>
        </w:rPr>
        <w:t>鸡蛋碰石头，鸡蛋破了，说明石头对鸡蛋的力比鸡蛋对石头的力大</w:t>
      </w:r>
    </w:p>
    <w:p>
      <w:pPr>
        <w:pStyle w:val="7"/>
        <w:numPr>
          <w:ilvl w:val="0"/>
          <w:numId w:val="3"/>
        </w:numPr>
        <w:tabs>
          <w:tab w:val="left" w:pos="577"/>
          <w:tab w:val="left" w:pos="5079"/>
        </w:tabs>
        <w:spacing w:before="36" w:after="0" w:line="278" w:lineRule="auto"/>
        <w:ind w:left="576" w:right="2341" w:hanging="420"/>
        <w:jc w:val="left"/>
        <w:rPr>
          <w:rFonts w:ascii="Cambria Math" w:eastAsia="Cambria Math"/>
          <w:sz w:val="21"/>
        </w:rPr>
      </w:pPr>
      <w:r>
        <w:rPr>
          <w:sz w:val="21"/>
        </w:rPr>
        <w:t>如图</w:t>
      </w:r>
      <w:r>
        <w:rPr>
          <w:spacing w:val="-3"/>
          <w:sz w:val="21"/>
        </w:rPr>
        <w:t>所</w:t>
      </w:r>
      <w:r>
        <w:rPr>
          <w:sz w:val="21"/>
        </w:rPr>
        <w:t>示</w:t>
      </w:r>
      <w:r>
        <w:rPr>
          <w:spacing w:val="-53"/>
          <w:sz w:val="21"/>
        </w:rPr>
        <w:t>，</w:t>
      </w:r>
      <w:r>
        <w:rPr>
          <w:sz w:val="21"/>
        </w:rPr>
        <w:t>小</w:t>
      </w:r>
      <w:r>
        <w:rPr>
          <w:spacing w:val="-3"/>
          <w:sz w:val="21"/>
        </w:rPr>
        <w:t>球</w:t>
      </w:r>
      <w:r>
        <w:rPr>
          <w:sz w:val="21"/>
        </w:rPr>
        <w:t>沿</w:t>
      </w:r>
      <w:r>
        <w:rPr>
          <w:spacing w:val="-3"/>
          <w:sz w:val="21"/>
        </w:rPr>
        <w:t>弧</w:t>
      </w:r>
      <w:r>
        <w:rPr>
          <w:sz w:val="21"/>
        </w:rPr>
        <w:t>形</w:t>
      </w:r>
      <w:r>
        <w:rPr>
          <w:spacing w:val="-3"/>
          <w:sz w:val="21"/>
        </w:rPr>
        <w:t>斜</w:t>
      </w:r>
      <w:r>
        <w:rPr>
          <w:sz w:val="21"/>
        </w:rPr>
        <w:t>槽从</w:t>
      </w:r>
      <w:r>
        <w:rPr>
          <w:spacing w:val="-46"/>
          <w:sz w:val="21"/>
        </w:rPr>
        <w:t xml:space="preserve"> </w:t>
      </w:r>
      <w:r>
        <w:rPr>
          <w:rFonts w:ascii="Times New Roman" w:eastAsia="Times New Roman"/>
          <w:i/>
          <w:position w:val="1"/>
          <w:sz w:val="21"/>
        </w:rPr>
        <w:t>A</w:t>
      </w:r>
      <w:r>
        <w:rPr>
          <w:rFonts w:ascii="Times New Roman" w:eastAsia="Times New Roman"/>
          <w:i/>
          <w:spacing w:val="-4"/>
          <w:position w:val="1"/>
          <w:sz w:val="21"/>
        </w:rPr>
        <w:t xml:space="preserve"> </w:t>
      </w:r>
      <w:r>
        <w:rPr>
          <w:sz w:val="21"/>
        </w:rPr>
        <w:t>点</w:t>
      </w:r>
      <w:r>
        <w:rPr>
          <w:spacing w:val="-3"/>
          <w:sz w:val="21"/>
        </w:rPr>
        <w:t>运</w:t>
      </w:r>
      <w:r>
        <w:rPr>
          <w:sz w:val="21"/>
        </w:rPr>
        <w:t>动</w:t>
      </w:r>
      <w:r>
        <w:rPr>
          <w:spacing w:val="-3"/>
          <w:sz w:val="21"/>
        </w:rPr>
        <w:t>到</w:t>
      </w:r>
      <w:r>
        <w:rPr>
          <w:sz w:val="21"/>
        </w:rPr>
        <w:t>水</w:t>
      </w:r>
      <w:r>
        <w:rPr>
          <w:spacing w:val="-3"/>
          <w:sz w:val="21"/>
        </w:rPr>
        <w:t>平</w:t>
      </w:r>
      <w:r>
        <w:rPr>
          <w:sz w:val="21"/>
        </w:rPr>
        <w:t>轨</w:t>
      </w:r>
      <w:r>
        <w:rPr>
          <w:spacing w:val="-3"/>
          <w:sz w:val="21"/>
        </w:rPr>
        <w:t>道</w:t>
      </w:r>
      <w:r>
        <w:rPr>
          <w:sz w:val="21"/>
        </w:rPr>
        <w:t>的</w:t>
      </w:r>
      <w:r>
        <w:rPr>
          <w:spacing w:val="-46"/>
          <w:sz w:val="21"/>
        </w:rPr>
        <w:t xml:space="preserve"> </w:t>
      </w:r>
      <w:r>
        <w:rPr>
          <w:rFonts w:ascii="Times New Roman" w:eastAsia="Times New Roman"/>
          <w:i/>
          <w:position w:val="1"/>
          <w:sz w:val="21"/>
        </w:rPr>
        <w:t xml:space="preserve">B </w:t>
      </w:r>
      <w:r>
        <w:rPr>
          <w:spacing w:val="-3"/>
          <w:sz w:val="21"/>
        </w:rPr>
        <w:t>点</w:t>
      </w:r>
      <w:r>
        <w:rPr>
          <w:sz w:val="21"/>
        </w:rPr>
        <w:t>时</w:t>
      </w:r>
      <w:r>
        <w:rPr>
          <w:spacing w:val="-53"/>
          <w:sz w:val="21"/>
        </w:rPr>
        <w:t>，</w:t>
      </w:r>
      <w:r>
        <w:rPr>
          <w:sz w:val="21"/>
        </w:rPr>
        <w:t>如</w:t>
      </w:r>
      <w:r>
        <w:rPr>
          <w:spacing w:val="-3"/>
          <w:sz w:val="21"/>
        </w:rPr>
        <w:t>果</w:t>
      </w:r>
      <w:r>
        <w:rPr>
          <w:sz w:val="21"/>
        </w:rPr>
        <w:t>小</w:t>
      </w:r>
      <w:r>
        <w:rPr>
          <w:spacing w:val="-3"/>
          <w:sz w:val="21"/>
        </w:rPr>
        <w:t>球</w:t>
      </w:r>
      <w:r>
        <w:rPr>
          <w:sz w:val="21"/>
        </w:rPr>
        <w:t>受</w:t>
      </w:r>
      <w:r>
        <w:rPr>
          <w:spacing w:val="-3"/>
          <w:sz w:val="21"/>
        </w:rPr>
        <w:t>到</w:t>
      </w:r>
      <w:r>
        <w:rPr>
          <w:sz w:val="21"/>
        </w:rPr>
        <w:t>的外力</w:t>
      </w:r>
      <w:r>
        <w:rPr>
          <w:spacing w:val="-3"/>
          <w:sz w:val="21"/>
        </w:rPr>
        <w:t>突</w:t>
      </w:r>
      <w:r>
        <w:rPr>
          <w:sz w:val="21"/>
        </w:rPr>
        <w:t>然</w:t>
      </w:r>
      <w:r>
        <w:rPr>
          <w:spacing w:val="-3"/>
          <w:sz w:val="21"/>
        </w:rPr>
        <w:t>全</w:t>
      </w:r>
      <w:r>
        <w:rPr>
          <w:sz w:val="21"/>
        </w:rPr>
        <w:t>部</w:t>
      </w:r>
      <w:r>
        <w:rPr>
          <w:spacing w:val="-3"/>
          <w:sz w:val="21"/>
        </w:rPr>
        <w:t>消</w:t>
      </w:r>
      <w:r>
        <w:rPr>
          <w:sz w:val="21"/>
        </w:rPr>
        <w:t>失</w:t>
      </w:r>
      <w:r>
        <w:rPr>
          <w:spacing w:val="-3"/>
          <w:sz w:val="21"/>
        </w:rPr>
        <w:t>，</w:t>
      </w:r>
      <w:r>
        <w:rPr>
          <w:sz w:val="21"/>
        </w:rPr>
        <w:t>那</w:t>
      </w:r>
      <w:r>
        <w:rPr>
          <w:spacing w:val="-3"/>
          <w:sz w:val="21"/>
        </w:rPr>
        <w:t>么</w:t>
      </w:r>
      <w:r>
        <w:rPr>
          <w:sz w:val="21"/>
        </w:rPr>
        <w:t>小球</w:t>
      </w:r>
      <w:r>
        <w:rPr>
          <w:spacing w:val="-3"/>
          <w:sz w:val="21"/>
        </w:rPr>
        <w:t>的</w:t>
      </w:r>
      <w:r>
        <w:rPr>
          <w:sz w:val="21"/>
        </w:rPr>
        <w:t>运</w:t>
      </w:r>
      <w:r>
        <w:rPr>
          <w:spacing w:val="-3"/>
          <w:sz w:val="21"/>
        </w:rPr>
        <w:t>动</w:t>
      </w:r>
      <w:r>
        <w:rPr>
          <w:sz w:val="21"/>
        </w:rPr>
        <w:t>状</w:t>
      </w:r>
      <w:r>
        <w:rPr>
          <w:spacing w:val="-3"/>
          <w:sz w:val="21"/>
        </w:rPr>
        <w:t>态</w:t>
      </w:r>
      <w:r>
        <w:rPr>
          <w:sz w:val="21"/>
        </w:rPr>
        <w:t>将</w:t>
      </w:r>
      <w:r>
        <w:rPr>
          <w:spacing w:val="-3"/>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tabs>
          <w:tab w:val="left" w:pos="2888"/>
          <w:tab w:val="left" w:pos="5197"/>
        </w:tabs>
        <w:spacing w:before="0" w:line="276" w:lineRule="exact"/>
        <w:ind w:left="576" w:right="0" w:firstLine="0"/>
        <w:jc w:val="left"/>
        <w:rPr>
          <w:sz w:val="21"/>
        </w:rPr>
      </w:pPr>
      <w:r>
        <w:rPr>
          <w:sz w:val="21"/>
        </w:rPr>
        <w:t>A.</w:t>
      </w:r>
      <w:r>
        <w:rPr>
          <w:spacing w:val="-46"/>
          <w:sz w:val="21"/>
        </w:rPr>
        <w:t xml:space="preserve"> </w:t>
      </w:r>
      <w:r>
        <w:rPr>
          <w:sz w:val="21"/>
        </w:rPr>
        <w:t>匀速</w:t>
      </w:r>
      <w:r>
        <w:rPr>
          <w:spacing w:val="-3"/>
          <w:sz w:val="21"/>
        </w:rPr>
        <w:t>直</w:t>
      </w:r>
      <w:r>
        <w:rPr>
          <w:sz w:val="21"/>
        </w:rPr>
        <w:t>线</w:t>
      </w:r>
      <w:r>
        <w:rPr>
          <w:spacing w:val="-3"/>
          <w:sz w:val="21"/>
        </w:rPr>
        <w:t>运</w:t>
      </w:r>
      <w:r>
        <w:rPr>
          <w:sz w:val="21"/>
        </w:rPr>
        <w:t>动</w:t>
      </w:r>
      <w:r>
        <w:rPr>
          <w:sz w:val="21"/>
        </w:rPr>
        <w:tab/>
      </w:r>
      <w:r>
        <w:rPr>
          <w:rFonts w:ascii="Times New Roman" w:eastAsia="Times New Roman"/>
          <w:sz w:val="24"/>
        </w:rPr>
        <w:t>B.</w:t>
      </w:r>
      <w:r>
        <w:rPr>
          <w:rFonts w:ascii="Times New Roman" w:eastAsia="Times New Roman"/>
          <w:spacing w:val="38"/>
          <w:sz w:val="24"/>
        </w:rPr>
        <w:t xml:space="preserve"> </w:t>
      </w:r>
      <w:r>
        <w:rPr>
          <w:sz w:val="21"/>
        </w:rPr>
        <w:t>立即停</w:t>
      </w:r>
      <w:r>
        <w:rPr>
          <w:spacing w:val="-3"/>
          <w:sz w:val="21"/>
        </w:rPr>
        <w:t>止</w:t>
      </w:r>
      <w:r>
        <w:rPr>
          <w:sz w:val="21"/>
        </w:rPr>
        <w:t>运动</w:t>
      </w:r>
      <w:r>
        <w:rPr>
          <w:sz w:val="21"/>
        </w:rPr>
        <w:tab/>
      </w:r>
      <w:r>
        <w:rPr>
          <w:rFonts w:ascii="Times New Roman" w:eastAsia="Times New Roman"/>
          <w:sz w:val="24"/>
        </w:rPr>
        <w:t>C.</w:t>
      </w:r>
      <w:r>
        <w:rPr>
          <w:rFonts w:ascii="Times New Roman" w:eastAsia="Times New Roman"/>
          <w:spacing w:val="36"/>
          <w:sz w:val="24"/>
        </w:rPr>
        <w:t xml:space="preserve"> </w:t>
      </w:r>
      <w:r>
        <w:rPr>
          <w:sz w:val="21"/>
        </w:rPr>
        <w:t>速</w:t>
      </w:r>
      <w:r>
        <w:rPr>
          <w:spacing w:val="-3"/>
          <w:sz w:val="21"/>
        </w:rPr>
        <w:t>度</w:t>
      </w:r>
      <w:r>
        <w:rPr>
          <w:sz w:val="21"/>
        </w:rPr>
        <w:t>越</w:t>
      </w:r>
      <w:r>
        <w:rPr>
          <w:spacing w:val="-3"/>
          <w:sz w:val="21"/>
        </w:rPr>
        <w:t>来</w:t>
      </w:r>
      <w:r>
        <w:rPr>
          <w:sz w:val="21"/>
        </w:rPr>
        <w:t>越快</w:t>
      </w:r>
    </w:p>
    <w:p>
      <w:pPr>
        <w:spacing w:before="29"/>
        <w:ind w:left="636" w:right="0" w:firstLine="0"/>
        <w:jc w:val="left"/>
        <w:rPr>
          <w:sz w:val="21"/>
        </w:rPr>
      </w:pPr>
      <w:r>
        <w:rPr>
          <w:rFonts w:ascii="Times New Roman" w:eastAsia="Times New Roman"/>
          <w:sz w:val="24"/>
        </w:rPr>
        <w:t xml:space="preserve">D. </w:t>
      </w:r>
      <w:r>
        <w:rPr>
          <w:sz w:val="21"/>
        </w:rPr>
        <w:t>速度越来越慢</w:t>
      </w:r>
    </w:p>
    <w:p>
      <w:pPr>
        <w:pStyle w:val="7"/>
        <w:numPr>
          <w:ilvl w:val="0"/>
          <w:numId w:val="3"/>
        </w:numPr>
        <w:tabs>
          <w:tab w:val="left" w:pos="577"/>
          <w:tab w:val="left" w:pos="2871"/>
        </w:tabs>
        <w:spacing w:before="35" w:after="0" w:line="240" w:lineRule="auto"/>
        <w:ind w:left="576" w:right="0" w:hanging="421"/>
        <w:jc w:val="left"/>
        <w:rPr>
          <w:rFonts w:ascii="Cambria Math" w:eastAsia="Cambria Math"/>
          <w:sz w:val="21"/>
        </w:rPr>
      </w:pPr>
      <w:r>
        <w:rPr>
          <w:sz w:val="21"/>
        </w:rPr>
        <w:t>下列</w:t>
      </w:r>
      <w:r>
        <w:rPr>
          <w:spacing w:val="-3"/>
          <w:sz w:val="21"/>
        </w:rPr>
        <w:t>说</w:t>
      </w:r>
      <w:r>
        <w:rPr>
          <w:sz w:val="21"/>
        </w:rPr>
        <w:t>法</w:t>
      </w:r>
      <w:r>
        <w:rPr>
          <w:spacing w:val="-3"/>
          <w:sz w:val="21"/>
        </w:rPr>
        <w:t>中</w:t>
      </w:r>
      <w:r>
        <w:rPr>
          <w:sz w:val="21"/>
        </w:rPr>
        <w:t>正</w:t>
      </w:r>
      <w:r>
        <w:rPr>
          <w:spacing w:val="-3"/>
          <w:sz w:val="21"/>
        </w:rPr>
        <w:t>确</w:t>
      </w:r>
      <w:r>
        <w:rPr>
          <w:sz w:val="21"/>
        </w:rPr>
        <w:t>的</w:t>
      </w:r>
      <w:r>
        <w:rPr>
          <w:spacing w:val="-3"/>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pStyle w:val="7"/>
        <w:numPr>
          <w:ilvl w:val="1"/>
          <w:numId w:val="3"/>
        </w:numPr>
        <w:tabs>
          <w:tab w:val="left" w:pos="906"/>
        </w:tabs>
        <w:spacing w:before="37" w:after="0" w:line="240" w:lineRule="auto"/>
        <w:ind w:left="905" w:right="0" w:hanging="330"/>
        <w:jc w:val="left"/>
        <w:rPr>
          <w:rFonts w:ascii="Times New Roman" w:eastAsia="Times New Roman"/>
          <w:sz w:val="24"/>
        </w:rPr>
      </w:pPr>
      <w:r>
        <w:rPr>
          <w:spacing w:val="-3"/>
          <w:sz w:val="21"/>
        </w:rPr>
        <w:t>跳远运动员助跑起跳是为了增大惯性</w:t>
      </w:r>
    </w:p>
    <w:p>
      <w:pPr>
        <w:pStyle w:val="7"/>
        <w:numPr>
          <w:ilvl w:val="1"/>
          <w:numId w:val="3"/>
        </w:numPr>
        <w:tabs>
          <w:tab w:val="left" w:pos="892"/>
        </w:tabs>
        <w:spacing w:before="28" w:after="0" w:line="240" w:lineRule="auto"/>
        <w:ind w:left="891" w:right="0" w:hanging="316"/>
        <w:jc w:val="left"/>
        <w:rPr>
          <w:rFonts w:ascii="Times New Roman" w:eastAsia="Times New Roman"/>
          <w:sz w:val="24"/>
        </w:rPr>
      </w:pPr>
      <w:r>
        <w:rPr>
          <w:spacing w:val="-3"/>
          <w:sz w:val="21"/>
        </w:rPr>
        <w:t>运动的物体有惯件，静止的物体没有惯性</w:t>
      </w:r>
    </w:p>
    <w:p>
      <w:pPr>
        <w:pStyle w:val="7"/>
        <w:numPr>
          <w:ilvl w:val="1"/>
          <w:numId w:val="3"/>
        </w:numPr>
        <w:tabs>
          <w:tab w:val="left" w:pos="894"/>
        </w:tabs>
        <w:spacing w:before="29" w:after="0" w:line="240" w:lineRule="auto"/>
        <w:ind w:left="893" w:right="0" w:hanging="318"/>
        <w:jc w:val="left"/>
        <w:rPr>
          <w:rFonts w:ascii="Times New Roman" w:eastAsia="Times New Roman"/>
          <w:sz w:val="24"/>
        </w:rPr>
      </w:pPr>
      <w:r>
        <w:rPr>
          <w:spacing w:val="-3"/>
          <w:sz w:val="21"/>
        </w:rPr>
        <w:t>小汽车配置安全带可以减小惯性带来的危害</w:t>
      </w:r>
    </w:p>
    <w:p>
      <w:pPr>
        <w:pStyle w:val="7"/>
        <w:numPr>
          <w:ilvl w:val="1"/>
          <w:numId w:val="3"/>
        </w:numPr>
        <w:tabs>
          <w:tab w:val="left" w:pos="906"/>
        </w:tabs>
        <w:spacing w:before="29" w:after="0" w:line="240" w:lineRule="auto"/>
        <w:ind w:left="905" w:right="0" w:hanging="330"/>
        <w:jc w:val="left"/>
        <w:rPr>
          <w:rFonts w:ascii="Times New Roman" w:eastAsia="Times New Roman"/>
          <w:sz w:val="24"/>
        </w:rPr>
      </w:pPr>
      <w:r>
        <w:rPr>
          <w:spacing w:val="-3"/>
          <w:sz w:val="21"/>
        </w:rPr>
        <w:t>行驶的汽车关闭犮动机后还能行驶一段距离是因为汽车受到惯性力作用</w:t>
      </w:r>
    </w:p>
    <w:p>
      <w:pPr>
        <w:pStyle w:val="7"/>
        <w:numPr>
          <w:ilvl w:val="0"/>
          <w:numId w:val="3"/>
        </w:numPr>
        <w:tabs>
          <w:tab w:val="left" w:pos="577"/>
          <w:tab w:val="left" w:pos="8228"/>
        </w:tabs>
        <w:spacing w:before="36" w:after="0" w:line="240" w:lineRule="auto"/>
        <w:ind w:left="576" w:right="0" w:hanging="421"/>
        <w:jc w:val="left"/>
        <w:rPr>
          <w:rFonts w:ascii="Cambria Math" w:eastAsia="Cambria Math"/>
          <w:sz w:val="21"/>
        </w:rPr>
      </w:pPr>
      <w:r>
        <w:rPr>
          <w:sz w:val="21"/>
        </w:rPr>
        <w:t>汽车</w:t>
      </w:r>
      <w:r>
        <w:rPr>
          <w:spacing w:val="-3"/>
          <w:sz w:val="21"/>
        </w:rPr>
        <w:t>在</w:t>
      </w:r>
      <w:r>
        <w:rPr>
          <w:sz w:val="21"/>
        </w:rPr>
        <w:t>平</w:t>
      </w:r>
      <w:r>
        <w:rPr>
          <w:spacing w:val="-3"/>
          <w:sz w:val="21"/>
        </w:rPr>
        <w:t>直</w:t>
      </w:r>
      <w:r>
        <w:rPr>
          <w:sz w:val="21"/>
        </w:rPr>
        <w:t>公</w:t>
      </w:r>
      <w:r>
        <w:rPr>
          <w:spacing w:val="-3"/>
          <w:sz w:val="21"/>
        </w:rPr>
        <w:t>路</w:t>
      </w:r>
      <w:r>
        <w:rPr>
          <w:sz w:val="21"/>
        </w:rPr>
        <w:t>上</w:t>
      </w:r>
      <w:r>
        <w:rPr>
          <w:spacing w:val="-3"/>
          <w:sz w:val="21"/>
        </w:rPr>
        <w:t>匀</w:t>
      </w:r>
      <w:r>
        <w:rPr>
          <w:sz w:val="21"/>
        </w:rPr>
        <w:t>速</w:t>
      </w:r>
      <w:r>
        <w:rPr>
          <w:spacing w:val="-3"/>
          <w:sz w:val="21"/>
        </w:rPr>
        <w:t>行</w:t>
      </w:r>
      <w:r>
        <w:rPr>
          <w:sz w:val="21"/>
        </w:rPr>
        <w:t>驶时</w:t>
      </w:r>
      <w:r>
        <w:rPr>
          <w:spacing w:val="-3"/>
          <w:sz w:val="21"/>
        </w:rPr>
        <w:t>，</w:t>
      </w:r>
      <w:r>
        <w:rPr>
          <w:sz w:val="21"/>
        </w:rPr>
        <w:t>若</w:t>
      </w:r>
      <w:r>
        <w:rPr>
          <w:spacing w:val="-3"/>
          <w:sz w:val="21"/>
        </w:rPr>
        <w:t>不</w:t>
      </w:r>
      <w:r>
        <w:rPr>
          <w:sz w:val="21"/>
        </w:rPr>
        <w:t>计</w:t>
      </w:r>
      <w:r>
        <w:rPr>
          <w:spacing w:val="-3"/>
          <w:sz w:val="21"/>
        </w:rPr>
        <w:t>空</w:t>
      </w:r>
      <w:r>
        <w:rPr>
          <w:sz w:val="21"/>
        </w:rPr>
        <w:t>气</w:t>
      </w:r>
      <w:r>
        <w:rPr>
          <w:spacing w:val="-3"/>
          <w:sz w:val="21"/>
        </w:rPr>
        <w:t>对</w:t>
      </w:r>
      <w:r>
        <w:rPr>
          <w:sz w:val="21"/>
        </w:rPr>
        <w:t>汽</w:t>
      </w:r>
      <w:r>
        <w:rPr>
          <w:spacing w:val="-3"/>
          <w:sz w:val="21"/>
        </w:rPr>
        <w:t>车</w:t>
      </w:r>
      <w:r>
        <w:rPr>
          <w:sz w:val="21"/>
        </w:rPr>
        <w:t>的影</w:t>
      </w:r>
      <w:r>
        <w:rPr>
          <w:spacing w:val="-3"/>
          <w:sz w:val="21"/>
        </w:rPr>
        <w:t>响</w:t>
      </w:r>
      <w:r>
        <w:rPr>
          <w:sz w:val="21"/>
        </w:rPr>
        <w:t>，</w:t>
      </w:r>
      <w:r>
        <w:rPr>
          <w:spacing w:val="-3"/>
          <w:sz w:val="21"/>
        </w:rPr>
        <w:t>则</w:t>
      </w:r>
      <w:r>
        <w:rPr>
          <w:sz w:val="21"/>
        </w:rPr>
        <w:t>下</w:t>
      </w:r>
      <w:r>
        <w:rPr>
          <w:spacing w:val="-3"/>
          <w:sz w:val="21"/>
        </w:rPr>
        <w:t>列</w:t>
      </w:r>
      <w:r>
        <w:rPr>
          <w:sz w:val="21"/>
        </w:rPr>
        <w:t>说</w:t>
      </w:r>
      <w:r>
        <w:rPr>
          <w:spacing w:val="-3"/>
          <w:sz w:val="21"/>
        </w:rPr>
        <w:t>法</w:t>
      </w:r>
      <w:r>
        <w:rPr>
          <w:sz w:val="21"/>
        </w:rPr>
        <w:t>正</w:t>
      </w:r>
      <w:r>
        <w:rPr>
          <w:spacing w:val="-3"/>
          <w:sz w:val="21"/>
        </w:rPr>
        <w:t>确</w:t>
      </w:r>
      <w:r>
        <w:rPr>
          <w:sz w:val="21"/>
        </w:rPr>
        <w:t>的</w:t>
      </w:r>
      <w:r>
        <w:rPr>
          <w:spacing w:val="-3"/>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pStyle w:val="7"/>
        <w:numPr>
          <w:ilvl w:val="1"/>
          <w:numId w:val="3"/>
        </w:numPr>
        <w:tabs>
          <w:tab w:val="left" w:pos="906"/>
        </w:tabs>
        <w:spacing w:before="36" w:after="0" w:line="240" w:lineRule="auto"/>
        <w:ind w:left="905" w:right="0" w:hanging="330"/>
        <w:jc w:val="left"/>
        <w:rPr>
          <w:rFonts w:ascii="Times New Roman" w:eastAsia="Times New Roman"/>
          <w:sz w:val="24"/>
        </w:rPr>
      </w:pPr>
      <w:r>
        <w:rPr>
          <w:spacing w:val="-3"/>
          <w:sz w:val="21"/>
        </w:rPr>
        <w:t>路面对汽车的支持力和汽车对路面的压力是一对平衡力</w:t>
      </w:r>
    </w:p>
    <w:p>
      <w:pPr>
        <w:pStyle w:val="7"/>
        <w:numPr>
          <w:ilvl w:val="1"/>
          <w:numId w:val="3"/>
        </w:numPr>
        <w:tabs>
          <w:tab w:val="left" w:pos="892"/>
        </w:tabs>
        <w:spacing w:before="29" w:after="0" w:line="240" w:lineRule="auto"/>
        <w:ind w:left="891" w:right="0" w:hanging="316"/>
        <w:jc w:val="left"/>
        <w:rPr>
          <w:rFonts w:ascii="Times New Roman" w:eastAsia="Times New Roman"/>
          <w:sz w:val="24"/>
        </w:rPr>
      </w:pPr>
      <w:r>
        <w:rPr>
          <w:spacing w:val="-3"/>
          <w:sz w:val="21"/>
        </w:rPr>
        <w:t>汽车的重力和路面对汽车的支持力是一对平衡力</w:t>
      </w:r>
    </w:p>
    <w:p>
      <w:pPr>
        <w:pStyle w:val="7"/>
        <w:numPr>
          <w:ilvl w:val="1"/>
          <w:numId w:val="3"/>
        </w:numPr>
        <w:tabs>
          <w:tab w:val="left" w:pos="894"/>
        </w:tabs>
        <w:spacing w:before="29" w:after="0" w:line="240" w:lineRule="auto"/>
        <w:ind w:left="893" w:right="0" w:hanging="318"/>
        <w:jc w:val="left"/>
        <w:rPr>
          <w:rFonts w:ascii="Times New Roman" w:eastAsia="Times New Roman"/>
          <w:sz w:val="24"/>
        </w:rPr>
      </w:pPr>
      <w:r>
        <w:rPr>
          <w:spacing w:val="-3"/>
          <w:sz w:val="21"/>
        </w:rPr>
        <w:t>汽车急刹车时不能立即停止，是由于汽车的行驶速度大惯性大</w:t>
      </w:r>
    </w:p>
    <w:p>
      <w:pPr>
        <w:pStyle w:val="7"/>
        <w:numPr>
          <w:ilvl w:val="1"/>
          <w:numId w:val="3"/>
        </w:numPr>
        <w:tabs>
          <w:tab w:val="left" w:pos="906"/>
        </w:tabs>
        <w:spacing w:before="29" w:after="0" w:line="240" w:lineRule="auto"/>
        <w:ind w:left="905" w:right="0" w:hanging="330"/>
        <w:jc w:val="left"/>
        <w:rPr>
          <w:rFonts w:ascii="Times New Roman" w:eastAsia="Times New Roman"/>
          <w:sz w:val="24"/>
        </w:rPr>
      </w:pPr>
      <w:r>
        <w:rPr>
          <w:spacing w:val="-3"/>
          <w:sz w:val="21"/>
        </w:rPr>
        <w:t>汽车急刹车时不能立即停止，是由于路面对汽车的阻力不够大</w:t>
      </w:r>
    </w:p>
    <w:p>
      <w:pPr>
        <w:pStyle w:val="7"/>
        <w:numPr>
          <w:ilvl w:val="0"/>
          <w:numId w:val="3"/>
        </w:numPr>
        <w:tabs>
          <w:tab w:val="left" w:pos="577"/>
          <w:tab w:val="left" w:pos="8965"/>
        </w:tabs>
        <w:spacing w:before="36" w:after="0" w:line="240" w:lineRule="auto"/>
        <w:ind w:left="576" w:right="0" w:hanging="421"/>
        <w:jc w:val="left"/>
        <w:rPr>
          <w:rFonts w:ascii="Cambria Math" w:hAnsi="Cambria Math" w:eastAsia="Cambria Math"/>
          <w:sz w:val="21"/>
        </w:rPr>
      </w:pPr>
      <w:r>
        <w:rPr>
          <w:spacing w:val="-1"/>
          <w:sz w:val="21"/>
        </w:rPr>
        <w:t>图是</w:t>
      </w:r>
      <w:r>
        <w:rPr>
          <w:spacing w:val="-3"/>
          <w:sz w:val="21"/>
        </w:rPr>
        <w:t>汽</w:t>
      </w:r>
      <w:r>
        <w:rPr>
          <w:spacing w:val="-1"/>
          <w:sz w:val="21"/>
        </w:rPr>
        <w:t>车</w:t>
      </w:r>
      <w:r>
        <w:rPr>
          <w:spacing w:val="-3"/>
          <w:sz w:val="21"/>
        </w:rPr>
        <w:t>拉</w:t>
      </w:r>
      <w:r>
        <w:rPr>
          <w:sz w:val="21"/>
        </w:rPr>
        <w:t>力</w:t>
      </w:r>
      <w:r>
        <w:rPr>
          <w:spacing w:val="-3"/>
          <w:sz w:val="21"/>
        </w:rPr>
        <w:t>赛</w:t>
      </w:r>
      <w:r>
        <w:rPr>
          <w:sz w:val="21"/>
        </w:rPr>
        <w:t>途</w:t>
      </w:r>
      <w:r>
        <w:rPr>
          <w:spacing w:val="-3"/>
          <w:sz w:val="21"/>
        </w:rPr>
        <w:t>经</w:t>
      </w:r>
      <w:r>
        <w:rPr>
          <w:sz w:val="21"/>
        </w:rPr>
        <w:t>的</w:t>
      </w:r>
      <w:r>
        <w:rPr>
          <w:spacing w:val="-3"/>
          <w:sz w:val="21"/>
        </w:rPr>
        <w:t>一</w:t>
      </w:r>
      <w:r>
        <w:rPr>
          <w:sz w:val="21"/>
        </w:rPr>
        <w:t>段“</w:t>
      </w:r>
      <w:r>
        <w:rPr>
          <w:rFonts w:ascii="Times New Roman" w:hAnsi="Times New Roman" w:eastAsia="Times New Roman"/>
          <w:i/>
          <w:position w:val="1"/>
          <w:sz w:val="21"/>
        </w:rPr>
        <w:t>S</w:t>
      </w:r>
      <w:r>
        <w:rPr>
          <w:sz w:val="21"/>
        </w:rPr>
        <w:t>”</w:t>
      </w:r>
      <w:r>
        <w:rPr>
          <w:spacing w:val="-3"/>
          <w:sz w:val="21"/>
        </w:rPr>
        <w:t>形</w:t>
      </w:r>
      <w:r>
        <w:rPr>
          <w:sz w:val="21"/>
        </w:rPr>
        <w:t>水</w:t>
      </w:r>
      <w:r>
        <w:rPr>
          <w:spacing w:val="-3"/>
          <w:sz w:val="21"/>
        </w:rPr>
        <w:t>平</w:t>
      </w:r>
      <w:r>
        <w:rPr>
          <w:sz w:val="21"/>
        </w:rPr>
        <w:t>弯</w:t>
      </w:r>
      <w:r>
        <w:rPr>
          <w:spacing w:val="-3"/>
          <w:sz w:val="21"/>
        </w:rPr>
        <w:t>道</w:t>
      </w:r>
      <w:r>
        <w:rPr>
          <w:sz w:val="21"/>
        </w:rPr>
        <w:t>，</w:t>
      </w:r>
      <w:r>
        <w:rPr>
          <w:spacing w:val="-3"/>
          <w:sz w:val="21"/>
        </w:rPr>
        <w:t>为了</w:t>
      </w:r>
      <w:r>
        <w:rPr>
          <w:sz w:val="21"/>
        </w:rPr>
        <w:t>更安</w:t>
      </w:r>
      <w:r>
        <w:rPr>
          <w:spacing w:val="-3"/>
          <w:sz w:val="21"/>
        </w:rPr>
        <w:t>全</w:t>
      </w:r>
      <w:r>
        <w:rPr>
          <w:sz w:val="21"/>
        </w:rPr>
        <w:t>，</w:t>
      </w:r>
      <w:r>
        <w:rPr>
          <w:spacing w:val="-3"/>
          <w:sz w:val="21"/>
        </w:rPr>
        <w:t>现</w:t>
      </w:r>
      <w:r>
        <w:rPr>
          <w:sz w:val="21"/>
        </w:rPr>
        <w:t>场</w:t>
      </w:r>
      <w:r>
        <w:rPr>
          <w:spacing w:val="-3"/>
          <w:sz w:val="21"/>
        </w:rPr>
        <w:t>观</w:t>
      </w:r>
      <w:r>
        <w:rPr>
          <w:sz w:val="21"/>
        </w:rPr>
        <w:t>众</w:t>
      </w:r>
      <w:r>
        <w:rPr>
          <w:spacing w:val="-3"/>
          <w:sz w:val="21"/>
        </w:rPr>
        <w:t>应</w:t>
      </w:r>
      <w:r>
        <w:rPr>
          <w:sz w:val="21"/>
        </w:rPr>
        <w:t>站</w:t>
      </w:r>
      <w:r>
        <w:rPr>
          <w:spacing w:val="-3"/>
          <w:sz w:val="21"/>
        </w:rPr>
        <w:t>的</w:t>
      </w:r>
      <w:r>
        <w:rPr>
          <w:sz w:val="21"/>
        </w:rPr>
        <w:t>位置</w:t>
      </w:r>
      <w:r>
        <w:rPr>
          <w:spacing w:val="-3"/>
          <w:sz w:val="21"/>
        </w:rPr>
        <w:t>是</w:t>
      </w:r>
      <w:r>
        <w:rPr>
          <w:sz w:val="21"/>
        </w:rPr>
        <w:t>图</w:t>
      </w:r>
      <w:r>
        <w:rPr>
          <w:spacing w:val="-3"/>
          <w:sz w:val="21"/>
        </w:rPr>
        <w:t>中</w:t>
      </w:r>
      <w:r>
        <w:rPr>
          <w:rFonts w:ascii="Cambria Math" w:hAnsi="Cambria Math" w:eastAsia="Cambria Math"/>
          <w:w w:val="189"/>
          <w:sz w:val="21"/>
        </w:rPr>
        <w:t xml:space="preserve"> </w:t>
      </w:r>
      <w:r>
        <w:rPr>
          <w:rFonts w:ascii="Cambria Math" w:hAnsi="Cambria Math" w:eastAsia="Cambria Math"/>
          <w:sz w:val="21"/>
        </w:rPr>
        <w:tab/>
      </w:r>
      <w:r>
        <w:rPr>
          <w:rFonts w:ascii="Cambria Math" w:hAnsi="Cambria Math" w:eastAsia="Cambria Math"/>
          <w:w w:val="189"/>
          <w:sz w:val="21"/>
        </w:rPr>
        <w:t xml:space="preserve"> </w:t>
      </w:r>
    </w:p>
    <w:p>
      <w:pPr>
        <w:pStyle w:val="3"/>
        <w:spacing w:before="10"/>
        <w:ind w:left="0"/>
        <w:rPr>
          <w:rFonts w:ascii="Cambria Math"/>
          <w:sz w:val="27"/>
        </w:rPr>
      </w:pPr>
      <w:r>
        <w:drawing>
          <wp:anchor distT="0" distB="0" distL="0" distR="0" simplePos="0" relativeHeight="251659264" behindDoc="0" locked="0" layoutInCell="1" allowOverlap="1">
            <wp:simplePos x="0" y="0"/>
            <wp:positionH relativeFrom="page">
              <wp:posOffset>9128125</wp:posOffset>
            </wp:positionH>
            <wp:positionV relativeFrom="paragraph">
              <wp:posOffset>231775</wp:posOffset>
            </wp:positionV>
            <wp:extent cx="3286125" cy="894715"/>
            <wp:effectExtent l="0" t="0" r="0" b="0"/>
            <wp:wrapTopAndBottom/>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2.png"/>
                    <pic:cNvPicPr>
                      <a:picLocks noChangeAspect="1"/>
                    </pic:cNvPicPr>
                  </pic:nvPicPr>
                  <pic:blipFill>
                    <a:blip r:embed="rId17" cstate="print"/>
                    <a:stretch>
                      <a:fillRect/>
                    </a:stretch>
                  </pic:blipFill>
                  <pic:spPr>
                    <a:xfrm>
                      <a:off x="0" y="0"/>
                      <a:ext cx="3286093" cy="894969"/>
                    </a:xfrm>
                    <a:prstGeom prst="rect">
                      <a:avLst/>
                    </a:prstGeom>
                  </pic:spPr>
                </pic:pic>
              </a:graphicData>
            </a:graphic>
          </wp:anchor>
        </w:drawing>
      </w:r>
    </w:p>
    <w:p>
      <w:pPr>
        <w:tabs>
          <w:tab w:val="left" w:pos="2888"/>
          <w:tab w:val="left" w:pos="5197"/>
          <w:tab w:val="left" w:pos="7508"/>
        </w:tabs>
        <w:spacing w:before="20"/>
        <w:ind w:left="576" w:right="0" w:firstLine="0"/>
        <w:jc w:val="left"/>
        <w:rPr>
          <w:sz w:val="21"/>
        </w:rPr>
      </w:pPr>
      <w:r>
        <w:rPr>
          <w:rFonts w:ascii="Times New Roman" w:eastAsia="Times New Roman"/>
          <w:sz w:val="24"/>
        </w:rPr>
        <w:t>A.</w:t>
      </w:r>
      <w:r>
        <w:rPr>
          <w:rFonts w:ascii="Times New Roman" w:eastAsia="Times New Roman"/>
          <w:spacing w:val="36"/>
          <w:sz w:val="24"/>
        </w:rPr>
        <w:t xml:space="preserve"> </w:t>
      </w:r>
      <w:r>
        <w:rPr>
          <w:sz w:val="21"/>
        </w:rPr>
        <w:t>甲、乙</w:t>
      </w:r>
      <w:r>
        <w:rPr>
          <w:sz w:val="21"/>
        </w:rPr>
        <w:tab/>
      </w:r>
      <w:r>
        <w:rPr>
          <w:rFonts w:ascii="Times New Roman" w:eastAsia="Times New Roman"/>
          <w:sz w:val="24"/>
        </w:rPr>
        <w:t>B.</w:t>
      </w:r>
      <w:r>
        <w:rPr>
          <w:rFonts w:ascii="Times New Roman" w:eastAsia="Times New Roman"/>
          <w:spacing w:val="37"/>
          <w:sz w:val="24"/>
        </w:rPr>
        <w:t xml:space="preserve"> </w:t>
      </w:r>
      <w:r>
        <w:rPr>
          <w:sz w:val="21"/>
        </w:rPr>
        <w:t>甲、丁</w:t>
      </w:r>
      <w:r>
        <w:rPr>
          <w:sz w:val="21"/>
        </w:rPr>
        <w:tab/>
      </w:r>
      <w:r>
        <w:rPr>
          <w:rFonts w:ascii="Times New Roman" w:eastAsia="Times New Roman"/>
          <w:sz w:val="24"/>
        </w:rPr>
        <w:t>C.</w:t>
      </w:r>
      <w:r>
        <w:rPr>
          <w:rFonts w:ascii="Times New Roman" w:eastAsia="Times New Roman"/>
          <w:spacing w:val="37"/>
          <w:sz w:val="24"/>
        </w:rPr>
        <w:t xml:space="preserve"> </w:t>
      </w:r>
      <w:r>
        <w:rPr>
          <w:sz w:val="21"/>
        </w:rPr>
        <w:t>乙</w:t>
      </w:r>
      <w:r>
        <w:rPr>
          <w:spacing w:val="-3"/>
          <w:sz w:val="21"/>
        </w:rPr>
        <w:t>、</w:t>
      </w:r>
      <w:r>
        <w:rPr>
          <w:sz w:val="21"/>
        </w:rPr>
        <w:t>丙</w:t>
      </w:r>
      <w:r>
        <w:rPr>
          <w:sz w:val="21"/>
        </w:rPr>
        <w:tab/>
      </w:r>
      <w:r>
        <w:rPr>
          <w:rFonts w:ascii="Times New Roman" w:eastAsia="Times New Roman"/>
          <w:sz w:val="24"/>
        </w:rPr>
        <w:t>D.</w:t>
      </w:r>
      <w:r>
        <w:rPr>
          <w:rFonts w:ascii="Times New Roman" w:eastAsia="Times New Roman"/>
          <w:spacing w:val="35"/>
          <w:sz w:val="24"/>
        </w:rPr>
        <w:t xml:space="preserve"> </w:t>
      </w:r>
      <w:r>
        <w:rPr>
          <w:sz w:val="21"/>
        </w:rPr>
        <w:t>丙、丁</w:t>
      </w:r>
    </w:p>
    <w:p>
      <w:pPr>
        <w:pStyle w:val="7"/>
        <w:numPr>
          <w:ilvl w:val="0"/>
          <w:numId w:val="3"/>
        </w:numPr>
        <w:tabs>
          <w:tab w:val="left" w:pos="577"/>
          <w:tab w:val="left" w:pos="4217"/>
        </w:tabs>
        <w:spacing w:before="36" w:after="0" w:line="240" w:lineRule="auto"/>
        <w:ind w:left="576" w:right="0" w:hanging="421"/>
        <w:jc w:val="left"/>
        <w:rPr>
          <w:rFonts w:ascii="Cambria Math" w:eastAsia="Cambria Math"/>
          <w:sz w:val="21"/>
        </w:rPr>
      </w:pPr>
      <w:r>
        <w:rPr>
          <w:sz w:val="21"/>
        </w:rPr>
        <w:t>如图</w:t>
      </w:r>
      <w:r>
        <w:rPr>
          <w:spacing w:val="-3"/>
          <w:sz w:val="21"/>
        </w:rPr>
        <w:t>所</w:t>
      </w:r>
      <w:r>
        <w:rPr>
          <w:sz w:val="21"/>
        </w:rPr>
        <w:t>示</w:t>
      </w:r>
      <w:r>
        <w:rPr>
          <w:spacing w:val="-3"/>
          <w:sz w:val="21"/>
        </w:rPr>
        <w:t>，</w:t>
      </w:r>
      <w:r>
        <w:rPr>
          <w:spacing w:val="83"/>
          <w:sz w:val="21"/>
          <w:vertAlign w:val="baseline"/>
        </w:rPr>
        <w:t xml:space="preserve"> </w:t>
      </w:r>
      <w:r>
        <w:rPr>
          <w:spacing w:val="-3"/>
          <w:sz w:val="21"/>
          <w:vertAlign w:val="baseline"/>
        </w:rPr>
        <w:t>、</w:t>
      </w:r>
      <w:r>
        <w:rPr>
          <w:spacing w:val="88"/>
          <w:sz w:val="21"/>
          <w:vertAlign w:val="baseline"/>
        </w:rPr>
        <w:t xml:space="preserve"> </w:t>
      </w:r>
      <w:r>
        <w:rPr>
          <w:sz w:val="21"/>
          <w:vertAlign w:val="baseline"/>
        </w:rPr>
        <w:t>是一</w:t>
      </w:r>
      <w:r>
        <w:rPr>
          <w:spacing w:val="-3"/>
          <w:sz w:val="21"/>
          <w:vertAlign w:val="baseline"/>
        </w:rPr>
        <w:t>对</w:t>
      </w:r>
      <w:r>
        <w:rPr>
          <w:sz w:val="21"/>
          <w:vertAlign w:val="baseline"/>
        </w:rPr>
        <w:t>平</w:t>
      </w:r>
      <w:r>
        <w:rPr>
          <w:spacing w:val="-3"/>
          <w:sz w:val="21"/>
          <w:vertAlign w:val="baseline"/>
        </w:rPr>
        <w:t>衡</w:t>
      </w:r>
      <w:r>
        <w:rPr>
          <w:sz w:val="21"/>
          <w:vertAlign w:val="baseline"/>
        </w:rPr>
        <w:t>力的</w:t>
      </w:r>
      <w:r>
        <w:rPr>
          <w:spacing w:val="-3"/>
          <w:sz w:val="21"/>
          <w:vertAlign w:val="baseline"/>
        </w:rPr>
        <w:t>是</w:t>
      </w:r>
      <w:r>
        <w:rPr>
          <w:rFonts w:ascii="Cambria Math" w:eastAsia="Cambria Math"/>
          <w:w w:val="189"/>
          <w:sz w:val="21"/>
          <w:vertAlign w:val="baseline"/>
        </w:rPr>
        <w:t xml:space="preserve"> </w:t>
      </w:r>
      <w:r>
        <w:rPr>
          <w:rFonts w:ascii="Cambria Math" w:eastAsia="Cambria Math"/>
          <w:sz w:val="21"/>
          <w:vertAlign w:val="baseline"/>
        </w:rPr>
        <w:tab/>
      </w:r>
      <w:r>
        <w:rPr>
          <w:rFonts w:ascii="Cambria Math" w:eastAsia="Cambria Math"/>
          <w:w w:val="189"/>
          <w:sz w:val="21"/>
          <w:vertAlign w:val="baseline"/>
        </w:rPr>
        <w:t xml:space="preserve"> </w:t>
      </w:r>
    </w:p>
    <w:p>
      <w:pPr>
        <w:pStyle w:val="3"/>
        <w:spacing w:before="1"/>
        <w:ind w:left="0"/>
        <w:rPr>
          <w:rFonts w:ascii="Cambria Math"/>
          <w:sz w:val="30"/>
        </w:rPr>
      </w:pPr>
    </w:p>
    <w:p>
      <w:pPr>
        <w:pStyle w:val="2"/>
        <w:numPr>
          <w:ilvl w:val="1"/>
          <w:numId w:val="3"/>
        </w:numPr>
        <w:tabs>
          <w:tab w:val="left" w:pos="5197"/>
          <w:tab w:val="left" w:pos="5198"/>
        </w:tabs>
        <w:spacing w:before="1" w:after="0" w:line="240" w:lineRule="auto"/>
        <w:ind w:left="5197" w:right="0" w:hanging="4622"/>
        <w:jc w:val="left"/>
      </w:pPr>
      <w:r>
        <w:drawing>
          <wp:anchor distT="0" distB="0" distL="0" distR="0" simplePos="0" relativeHeight="251667456" behindDoc="1" locked="0" layoutInCell="1" allowOverlap="1">
            <wp:simplePos x="0" y="0"/>
            <wp:positionH relativeFrom="page">
              <wp:posOffset>8208010</wp:posOffset>
            </wp:positionH>
            <wp:positionV relativeFrom="paragraph">
              <wp:posOffset>-85090</wp:posOffset>
            </wp:positionV>
            <wp:extent cx="1478915" cy="553085"/>
            <wp:effectExtent l="0" t="0" r="0" b="0"/>
            <wp:wrapNone/>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18" cstate="print"/>
                    <a:stretch>
                      <a:fillRect/>
                    </a:stretch>
                  </pic:blipFill>
                  <pic:spPr>
                    <a:xfrm>
                      <a:off x="0" y="0"/>
                      <a:ext cx="1478805" cy="553381"/>
                    </a:xfrm>
                    <a:prstGeom prst="rect">
                      <a:avLst/>
                    </a:prstGeom>
                  </pic:spPr>
                </pic:pic>
              </a:graphicData>
            </a:graphic>
          </wp:anchor>
        </w:drawing>
      </w:r>
      <w:r>
        <w:rPr>
          <w:spacing w:val="-1"/>
        </w:rPr>
        <w:t xml:space="preserve">B. </w:t>
      </w:r>
      <w:r>
        <w:rPr>
          <w:spacing w:val="-24"/>
          <w:position w:val="-22"/>
        </w:rPr>
        <w:drawing>
          <wp:inline distT="0" distB="0" distL="0" distR="0">
            <wp:extent cx="1461770" cy="383540"/>
            <wp:effectExtent l="0" t="0" r="0" b="0"/>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4.jpeg"/>
                    <pic:cNvPicPr>
                      <a:picLocks noChangeAspect="1"/>
                    </pic:cNvPicPr>
                  </pic:nvPicPr>
                  <pic:blipFill>
                    <a:blip r:embed="rId19" cstate="print"/>
                    <a:stretch>
                      <a:fillRect/>
                    </a:stretch>
                  </pic:blipFill>
                  <pic:spPr>
                    <a:xfrm>
                      <a:off x="0" y="0"/>
                      <a:ext cx="1462213" cy="383624"/>
                    </a:xfrm>
                    <a:prstGeom prst="rect">
                      <a:avLst/>
                    </a:prstGeom>
                  </pic:spPr>
                </pic:pic>
              </a:graphicData>
            </a:graphic>
          </wp:inline>
        </w:drawing>
      </w:r>
    </w:p>
    <w:p>
      <w:pPr>
        <w:pStyle w:val="3"/>
        <w:spacing w:before="1"/>
        <w:ind w:left="0"/>
        <w:rPr>
          <w:rFonts w:ascii="Times New Roman"/>
          <w:sz w:val="55"/>
        </w:rPr>
      </w:pPr>
    </w:p>
    <w:p>
      <w:pPr>
        <w:tabs>
          <w:tab w:val="left" w:pos="5197"/>
        </w:tabs>
        <w:spacing w:before="0"/>
        <w:ind w:left="576" w:right="0" w:firstLine="0"/>
        <w:jc w:val="left"/>
        <w:rPr>
          <w:rFonts w:ascii="Times New Roman"/>
          <w:sz w:val="24"/>
        </w:rPr>
      </w:pPr>
      <w:r>
        <w:drawing>
          <wp:anchor distT="0" distB="0" distL="0" distR="0" simplePos="0" relativeHeight="251668480" behindDoc="1" locked="0" layoutInCell="1" allowOverlap="1">
            <wp:simplePos x="0" y="0"/>
            <wp:positionH relativeFrom="page">
              <wp:posOffset>8200390</wp:posOffset>
            </wp:positionH>
            <wp:positionV relativeFrom="paragraph">
              <wp:posOffset>-123825</wp:posOffset>
            </wp:positionV>
            <wp:extent cx="1486535" cy="445770"/>
            <wp:effectExtent l="0" t="0" r="0" b="0"/>
            <wp:wrapNone/>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5.jpeg"/>
                    <pic:cNvPicPr>
                      <a:picLocks noChangeAspect="1"/>
                    </pic:cNvPicPr>
                  </pic:nvPicPr>
                  <pic:blipFill>
                    <a:blip r:embed="rId20" cstate="print"/>
                    <a:stretch>
                      <a:fillRect/>
                    </a:stretch>
                  </pic:blipFill>
                  <pic:spPr>
                    <a:xfrm>
                      <a:off x="0" y="0"/>
                      <a:ext cx="1486507" cy="445769"/>
                    </a:xfrm>
                    <a:prstGeom prst="rect">
                      <a:avLst/>
                    </a:prstGeom>
                  </pic:spPr>
                </pic:pic>
              </a:graphicData>
            </a:graphic>
          </wp:anchor>
        </w:drawing>
      </w:r>
      <w:r>
        <w:drawing>
          <wp:anchor distT="0" distB="0" distL="0" distR="0" simplePos="0" relativeHeight="251673600" behindDoc="0" locked="0" layoutInCell="1" allowOverlap="1">
            <wp:simplePos x="0" y="0"/>
            <wp:positionH relativeFrom="page">
              <wp:posOffset>11141075</wp:posOffset>
            </wp:positionH>
            <wp:positionV relativeFrom="paragraph">
              <wp:posOffset>-121285</wp:posOffset>
            </wp:positionV>
            <wp:extent cx="1348105" cy="441960"/>
            <wp:effectExtent l="0" t="0" r="0" b="0"/>
            <wp:wrapNone/>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6.jpeg"/>
                    <pic:cNvPicPr>
                      <a:picLocks noChangeAspect="1"/>
                    </pic:cNvPicPr>
                  </pic:nvPicPr>
                  <pic:blipFill>
                    <a:blip r:embed="rId21" cstate="print"/>
                    <a:stretch>
                      <a:fillRect/>
                    </a:stretch>
                  </pic:blipFill>
                  <pic:spPr>
                    <a:xfrm>
                      <a:off x="0" y="0"/>
                      <a:ext cx="1348313" cy="442267"/>
                    </a:xfrm>
                    <a:prstGeom prst="rect">
                      <a:avLst/>
                    </a:prstGeom>
                  </pic:spPr>
                </pic:pic>
              </a:graphicData>
            </a:graphic>
          </wp:anchor>
        </w:drawing>
      </w:r>
      <w:r>
        <w:rPr>
          <w:rFonts w:ascii="Times New Roman"/>
          <w:sz w:val="24"/>
        </w:rPr>
        <w:t>C.</w:t>
      </w:r>
      <w:r>
        <w:rPr>
          <w:rFonts w:ascii="Times New Roman"/>
          <w:sz w:val="24"/>
        </w:rPr>
        <w:tab/>
      </w:r>
      <w:r>
        <w:rPr>
          <w:rFonts w:ascii="Times New Roman"/>
          <w:sz w:val="24"/>
        </w:rPr>
        <w:t>D.</w:t>
      </w:r>
    </w:p>
    <w:p>
      <w:pPr>
        <w:spacing w:after="0"/>
        <w:jc w:val="left"/>
        <w:rPr>
          <w:rFonts w:ascii="Times New Roman"/>
          <w:sz w:val="24"/>
        </w:rPr>
        <w:sectPr>
          <w:footerReference r:id="rId3" w:type="default"/>
          <w:type w:val="continuous"/>
          <w:pgSz w:w="23820" w:h="16840" w:orient="landscape"/>
          <w:pgMar w:top="860" w:right="1860" w:bottom="700" w:left="1840" w:header="720" w:footer="507" w:gutter="0"/>
          <w:pgNumType w:start="1"/>
          <w:cols w:equalWidth="0" w:num="2">
            <w:col w:w="9385" w:space="736"/>
            <w:col w:w="9999"/>
          </w:cols>
        </w:sectPr>
      </w:pPr>
    </w:p>
    <w:p>
      <w:pPr>
        <w:pStyle w:val="7"/>
        <w:numPr>
          <w:ilvl w:val="0"/>
          <w:numId w:val="3"/>
        </w:numPr>
        <w:tabs>
          <w:tab w:val="left" w:pos="577"/>
          <w:tab w:val="left" w:pos="8228"/>
        </w:tabs>
        <w:spacing w:before="44" w:after="0" w:line="278" w:lineRule="auto"/>
        <w:ind w:left="576" w:right="165" w:hanging="420"/>
        <w:jc w:val="left"/>
        <w:rPr>
          <w:rFonts w:ascii="Cambria Math" w:hAnsi="Cambria Math" w:eastAsia="Cambria Math"/>
          <w:sz w:val="21"/>
        </w:rPr>
      </w:pPr>
      <w:r>
        <w:rPr>
          <w:sz w:val="21"/>
        </w:rPr>
        <w:t>“阳</w:t>
      </w:r>
      <w:r>
        <w:rPr>
          <w:spacing w:val="-3"/>
          <w:sz w:val="21"/>
        </w:rPr>
        <w:t>光</w:t>
      </w:r>
      <w:r>
        <w:rPr>
          <w:sz w:val="21"/>
        </w:rPr>
        <w:t>体</w:t>
      </w:r>
      <w:r>
        <w:rPr>
          <w:spacing w:val="-3"/>
          <w:sz w:val="21"/>
        </w:rPr>
        <w:t>育</w:t>
      </w:r>
      <w:r>
        <w:rPr>
          <w:sz w:val="21"/>
        </w:rPr>
        <w:t>活</w:t>
      </w:r>
      <w:r>
        <w:rPr>
          <w:spacing w:val="-3"/>
          <w:sz w:val="21"/>
        </w:rPr>
        <w:t>动</w:t>
      </w:r>
      <w:r>
        <w:rPr>
          <w:sz w:val="21"/>
        </w:rPr>
        <w:t>计</w:t>
      </w:r>
      <w:r>
        <w:rPr>
          <w:spacing w:val="-3"/>
          <w:sz w:val="21"/>
        </w:rPr>
        <w:t>划</w:t>
      </w:r>
      <w:r>
        <w:rPr>
          <w:sz w:val="21"/>
        </w:rPr>
        <w:t>”</w:t>
      </w:r>
      <w:r>
        <w:rPr>
          <w:spacing w:val="-3"/>
          <w:sz w:val="21"/>
        </w:rPr>
        <w:t>惠</w:t>
      </w:r>
      <w:r>
        <w:rPr>
          <w:sz w:val="21"/>
        </w:rPr>
        <w:t>及每</w:t>
      </w:r>
      <w:r>
        <w:rPr>
          <w:spacing w:val="-3"/>
          <w:sz w:val="21"/>
        </w:rPr>
        <w:t>个</w:t>
      </w:r>
      <w:r>
        <w:rPr>
          <w:sz w:val="21"/>
        </w:rPr>
        <w:t>中</w:t>
      </w:r>
      <w:r>
        <w:rPr>
          <w:spacing w:val="-3"/>
          <w:sz w:val="21"/>
        </w:rPr>
        <w:t>学生</w:t>
      </w:r>
      <w:r>
        <w:rPr>
          <w:spacing w:val="-44"/>
          <w:sz w:val="21"/>
        </w:rPr>
        <w:t>，</w:t>
      </w:r>
      <w:r>
        <w:rPr>
          <w:spacing w:val="-3"/>
          <w:sz w:val="21"/>
        </w:rPr>
        <w:t>要</w:t>
      </w:r>
      <w:r>
        <w:rPr>
          <w:sz w:val="21"/>
        </w:rPr>
        <w:t>求</w:t>
      </w:r>
      <w:r>
        <w:rPr>
          <w:spacing w:val="-3"/>
          <w:sz w:val="21"/>
        </w:rPr>
        <w:t>每天</w:t>
      </w:r>
      <w:r>
        <w:rPr>
          <w:sz w:val="21"/>
        </w:rPr>
        <w:t>锻炼</w:t>
      </w:r>
      <w:r>
        <w:rPr>
          <w:spacing w:val="-3"/>
          <w:sz w:val="21"/>
        </w:rPr>
        <w:t>一</w:t>
      </w:r>
      <w:r>
        <w:rPr>
          <w:sz w:val="21"/>
        </w:rPr>
        <w:t>小</w:t>
      </w:r>
      <w:r>
        <w:rPr>
          <w:spacing w:val="-3"/>
          <w:sz w:val="21"/>
        </w:rPr>
        <w:t>时</w:t>
      </w:r>
      <w:r>
        <w:rPr>
          <w:spacing w:val="-46"/>
          <w:sz w:val="21"/>
        </w:rPr>
        <w:t>，</w:t>
      </w:r>
      <w:r>
        <w:rPr>
          <w:sz w:val="21"/>
        </w:rPr>
        <w:t>健</w:t>
      </w:r>
      <w:r>
        <w:rPr>
          <w:spacing w:val="-3"/>
          <w:sz w:val="21"/>
        </w:rPr>
        <w:t>康</w:t>
      </w:r>
      <w:r>
        <w:rPr>
          <w:sz w:val="21"/>
        </w:rPr>
        <w:t>工</w:t>
      </w:r>
      <w:r>
        <w:rPr>
          <w:spacing w:val="-3"/>
          <w:sz w:val="21"/>
        </w:rPr>
        <w:t>作五</w:t>
      </w:r>
      <w:r>
        <w:rPr>
          <w:sz w:val="21"/>
        </w:rPr>
        <w:t>十</w:t>
      </w:r>
      <w:r>
        <w:rPr>
          <w:spacing w:val="-3"/>
          <w:sz w:val="21"/>
        </w:rPr>
        <w:t>年</w:t>
      </w:r>
      <w:r>
        <w:rPr>
          <w:spacing w:val="-44"/>
          <w:sz w:val="21"/>
        </w:rPr>
        <w:t>，</w:t>
      </w:r>
      <w:r>
        <w:rPr>
          <w:spacing w:val="-3"/>
          <w:sz w:val="21"/>
        </w:rPr>
        <w:t>幸</w:t>
      </w:r>
      <w:r>
        <w:rPr>
          <w:sz w:val="21"/>
        </w:rPr>
        <w:t>福</w:t>
      </w:r>
      <w:r>
        <w:rPr>
          <w:spacing w:val="-3"/>
          <w:sz w:val="21"/>
        </w:rPr>
        <w:t>生</w:t>
      </w:r>
      <w:r>
        <w:rPr>
          <w:sz w:val="21"/>
        </w:rPr>
        <w:t>活</w:t>
      </w:r>
      <w:r>
        <w:rPr>
          <w:spacing w:val="-3"/>
          <w:sz w:val="21"/>
        </w:rPr>
        <w:t>一</w:t>
      </w:r>
      <w:r>
        <w:rPr>
          <w:sz w:val="21"/>
        </w:rPr>
        <w:t>辈</w:t>
      </w:r>
      <w:r>
        <w:rPr>
          <w:spacing w:val="-3"/>
          <w:sz w:val="21"/>
        </w:rPr>
        <w:t>子</w:t>
      </w:r>
      <w:r>
        <w:rPr>
          <w:spacing w:val="-44"/>
          <w:sz w:val="21"/>
        </w:rPr>
        <w:t>．</w:t>
      </w:r>
      <w:r>
        <w:rPr>
          <w:sz w:val="21"/>
        </w:rPr>
        <w:t>如图是</w:t>
      </w:r>
      <w:r>
        <w:rPr>
          <w:spacing w:val="-3"/>
          <w:sz w:val="21"/>
        </w:rPr>
        <w:t>某</w:t>
      </w:r>
      <w:r>
        <w:rPr>
          <w:sz w:val="21"/>
        </w:rPr>
        <w:t>校</w:t>
      </w:r>
      <w:r>
        <w:rPr>
          <w:spacing w:val="-3"/>
          <w:sz w:val="21"/>
        </w:rPr>
        <w:t>中</w:t>
      </w:r>
      <w:r>
        <w:rPr>
          <w:sz w:val="21"/>
        </w:rPr>
        <w:t>考</w:t>
      </w:r>
      <w:r>
        <w:rPr>
          <w:spacing w:val="-3"/>
          <w:sz w:val="21"/>
        </w:rPr>
        <w:t>体</w:t>
      </w:r>
      <w:r>
        <w:rPr>
          <w:sz w:val="21"/>
        </w:rPr>
        <w:t>测</w:t>
      </w:r>
      <w:r>
        <w:rPr>
          <w:spacing w:val="-3"/>
          <w:sz w:val="21"/>
        </w:rPr>
        <w:t>时</w:t>
      </w:r>
      <w:r>
        <w:rPr>
          <w:sz w:val="21"/>
        </w:rPr>
        <w:t>投</w:t>
      </w:r>
      <w:r>
        <w:rPr>
          <w:spacing w:val="-3"/>
          <w:sz w:val="21"/>
        </w:rPr>
        <w:t>掷</w:t>
      </w:r>
      <w:r>
        <w:rPr>
          <w:sz w:val="21"/>
        </w:rPr>
        <w:t>实心</w:t>
      </w:r>
      <w:r>
        <w:rPr>
          <w:spacing w:val="-3"/>
          <w:sz w:val="21"/>
        </w:rPr>
        <w:t>球</w:t>
      </w:r>
      <w:r>
        <w:rPr>
          <w:sz w:val="21"/>
        </w:rPr>
        <w:t>的</w:t>
      </w:r>
      <w:r>
        <w:rPr>
          <w:spacing w:val="-3"/>
          <w:sz w:val="21"/>
        </w:rPr>
        <w:t>场</w:t>
      </w:r>
      <w:r>
        <w:rPr>
          <w:sz w:val="21"/>
        </w:rPr>
        <w:t>景</w:t>
      </w:r>
      <w:r>
        <w:rPr>
          <w:spacing w:val="-3"/>
          <w:sz w:val="21"/>
        </w:rPr>
        <w:t>．</w:t>
      </w:r>
      <w:r>
        <w:rPr>
          <w:sz w:val="21"/>
        </w:rPr>
        <w:t>下</w:t>
      </w:r>
      <w:r>
        <w:rPr>
          <w:spacing w:val="-3"/>
          <w:sz w:val="21"/>
        </w:rPr>
        <w:t>列</w:t>
      </w:r>
      <w:r>
        <w:rPr>
          <w:sz w:val="21"/>
        </w:rPr>
        <w:t>情</w:t>
      </w:r>
      <w:r>
        <w:rPr>
          <w:spacing w:val="-3"/>
          <w:sz w:val="21"/>
        </w:rPr>
        <w:t>况</w:t>
      </w:r>
      <w:r>
        <w:rPr>
          <w:sz w:val="21"/>
        </w:rPr>
        <w:t>中实</w:t>
      </w:r>
      <w:r>
        <w:rPr>
          <w:spacing w:val="-3"/>
          <w:sz w:val="21"/>
        </w:rPr>
        <w:t>心</w:t>
      </w:r>
      <w:r>
        <w:rPr>
          <w:sz w:val="21"/>
        </w:rPr>
        <w:t>球</w:t>
      </w:r>
      <w:r>
        <w:rPr>
          <w:spacing w:val="-3"/>
          <w:sz w:val="21"/>
        </w:rPr>
        <w:t>受</w:t>
      </w:r>
      <w:r>
        <w:rPr>
          <w:sz w:val="21"/>
        </w:rPr>
        <w:t>到</w:t>
      </w:r>
      <w:r>
        <w:rPr>
          <w:spacing w:val="-3"/>
          <w:sz w:val="21"/>
        </w:rPr>
        <w:t>平</w:t>
      </w:r>
      <w:r>
        <w:rPr>
          <w:sz w:val="21"/>
        </w:rPr>
        <w:t>衡</w:t>
      </w:r>
      <w:r>
        <w:rPr>
          <w:spacing w:val="-3"/>
          <w:sz w:val="21"/>
        </w:rPr>
        <w:t>力</w:t>
      </w:r>
      <w:r>
        <w:rPr>
          <w:sz w:val="21"/>
        </w:rPr>
        <w:t>作</w:t>
      </w:r>
      <w:r>
        <w:rPr>
          <w:spacing w:val="-3"/>
          <w:sz w:val="21"/>
        </w:rPr>
        <w:t>用</w:t>
      </w:r>
      <w:r>
        <w:rPr>
          <w:sz w:val="21"/>
        </w:rPr>
        <w:t>的</w:t>
      </w:r>
      <w:r>
        <w:rPr>
          <w:spacing w:val="-3"/>
          <w:sz w:val="21"/>
        </w:rPr>
        <w:t>是</w:t>
      </w:r>
      <w:r>
        <w:rPr>
          <w:rFonts w:ascii="Cambria Math" w:hAnsi="Cambria Math" w:eastAsia="Cambria Math"/>
          <w:w w:val="189"/>
          <w:sz w:val="21"/>
        </w:rPr>
        <w:t xml:space="preserve"> </w:t>
      </w:r>
      <w:r>
        <w:rPr>
          <w:rFonts w:ascii="Cambria Math" w:hAnsi="Cambria Math" w:eastAsia="Cambria Math"/>
          <w:sz w:val="21"/>
        </w:rPr>
        <w:tab/>
      </w:r>
      <w:r>
        <w:rPr>
          <w:rFonts w:ascii="Cambria Math" w:hAnsi="Cambria Math" w:eastAsia="Cambria Math"/>
          <w:w w:val="189"/>
          <w:sz w:val="21"/>
        </w:rPr>
        <w:t xml:space="preserve"> </w:t>
      </w:r>
    </w:p>
    <w:p>
      <w:pPr>
        <w:spacing w:before="0" w:line="276" w:lineRule="exact"/>
        <w:ind w:left="576" w:right="0" w:firstLine="0"/>
        <w:jc w:val="left"/>
        <w:rPr>
          <w:sz w:val="21"/>
        </w:rPr>
      </w:pPr>
      <w:r>
        <w:drawing>
          <wp:anchor distT="0" distB="0" distL="0" distR="0" simplePos="0" relativeHeight="251680768" behindDoc="0" locked="0" layoutInCell="1" allowOverlap="1">
            <wp:simplePos x="0" y="0"/>
            <wp:positionH relativeFrom="page">
              <wp:posOffset>5745480</wp:posOffset>
            </wp:positionH>
            <wp:positionV relativeFrom="paragraph">
              <wp:posOffset>40005</wp:posOffset>
            </wp:positionV>
            <wp:extent cx="1762760" cy="741680"/>
            <wp:effectExtent l="0" t="0" r="0" b="0"/>
            <wp:wrapNone/>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7.jpeg"/>
                    <pic:cNvPicPr>
                      <a:picLocks noChangeAspect="1"/>
                    </pic:cNvPicPr>
                  </pic:nvPicPr>
                  <pic:blipFill>
                    <a:blip r:embed="rId22" cstate="print"/>
                    <a:stretch>
                      <a:fillRect/>
                    </a:stretch>
                  </pic:blipFill>
                  <pic:spPr>
                    <a:xfrm>
                      <a:off x="0" y="0"/>
                      <a:ext cx="1762619" cy="741844"/>
                    </a:xfrm>
                    <a:prstGeom prst="rect">
                      <a:avLst/>
                    </a:prstGeom>
                  </pic:spPr>
                </pic:pic>
              </a:graphicData>
            </a:graphic>
          </wp:anchor>
        </w:drawing>
      </w:r>
      <w:r>
        <w:rPr>
          <w:rFonts w:ascii="Times New Roman" w:eastAsia="Times New Roman"/>
          <w:sz w:val="24"/>
        </w:rPr>
        <w:t xml:space="preserve">A. </w:t>
      </w:r>
      <w:r>
        <w:rPr>
          <w:sz w:val="21"/>
        </w:rPr>
        <w:t>实心球在空中上升</w:t>
      </w:r>
      <w:r>
        <w:rPr>
          <w:rFonts w:ascii="Times New Roman" w:eastAsia="Times New Roman"/>
          <w:sz w:val="24"/>
        </w:rPr>
        <w:t xml:space="preserve">B. </w:t>
      </w:r>
      <w:r>
        <w:rPr>
          <w:sz w:val="21"/>
        </w:rPr>
        <w:t>实心球从空中下落</w:t>
      </w:r>
    </w:p>
    <w:p>
      <w:pPr>
        <w:spacing w:before="29"/>
        <w:ind w:left="576" w:right="0" w:firstLine="0"/>
        <w:jc w:val="left"/>
        <w:rPr>
          <w:sz w:val="21"/>
        </w:rPr>
      </w:pPr>
      <w:r>
        <w:rPr>
          <w:rFonts w:ascii="Times New Roman" w:eastAsia="Times New Roman"/>
          <w:sz w:val="24"/>
        </w:rPr>
        <w:t xml:space="preserve">C. </w:t>
      </w:r>
      <w:r>
        <w:rPr>
          <w:sz w:val="21"/>
        </w:rPr>
        <w:t>实心球停在地面上</w:t>
      </w:r>
      <w:r>
        <w:rPr>
          <w:rFonts w:ascii="Times New Roman" w:eastAsia="Times New Roman"/>
          <w:sz w:val="24"/>
        </w:rPr>
        <w:t xml:space="preserve">D. </w:t>
      </w:r>
      <w:r>
        <w:rPr>
          <w:sz w:val="21"/>
        </w:rPr>
        <w:t>实心球在地上越滚越慢</w:t>
      </w:r>
    </w:p>
    <w:p>
      <w:pPr>
        <w:pStyle w:val="7"/>
        <w:numPr>
          <w:ilvl w:val="0"/>
          <w:numId w:val="3"/>
        </w:numPr>
        <w:tabs>
          <w:tab w:val="left" w:pos="577"/>
          <w:tab w:val="left" w:pos="5079"/>
        </w:tabs>
        <w:spacing w:before="36" w:after="0" w:line="240" w:lineRule="auto"/>
        <w:ind w:left="576" w:right="0" w:hanging="421"/>
        <w:jc w:val="left"/>
        <w:rPr>
          <w:rFonts w:ascii="Cambria Math" w:eastAsia="Cambria Math"/>
          <w:sz w:val="21"/>
        </w:rPr>
      </w:pPr>
      <w:r>
        <w:rPr>
          <w:sz w:val="21"/>
        </w:rPr>
        <w:t>吊在</w:t>
      </w:r>
      <w:r>
        <w:rPr>
          <w:spacing w:val="-3"/>
          <w:sz w:val="21"/>
        </w:rPr>
        <w:t>电</w:t>
      </w:r>
      <w:r>
        <w:rPr>
          <w:sz w:val="21"/>
        </w:rPr>
        <w:t>线</w:t>
      </w:r>
      <w:r>
        <w:rPr>
          <w:spacing w:val="-3"/>
          <w:sz w:val="21"/>
        </w:rPr>
        <w:t>上</w:t>
      </w:r>
      <w:r>
        <w:rPr>
          <w:sz w:val="21"/>
        </w:rPr>
        <w:t>不</w:t>
      </w:r>
      <w:r>
        <w:rPr>
          <w:spacing w:val="-3"/>
          <w:sz w:val="21"/>
        </w:rPr>
        <w:t>动</w:t>
      </w:r>
      <w:r>
        <w:rPr>
          <w:sz w:val="21"/>
        </w:rPr>
        <w:t>的</w:t>
      </w:r>
      <w:r>
        <w:rPr>
          <w:spacing w:val="-3"/>
          <w:sz w:val="21"/>
        </w:rPr>
        <w:t>电</w:t>
      </w:r>
      <w:r>
        <w:rPr>
          <w:sz w:val="21"/>
        </w:rPr>
        <w:t>灯</w:t>
      </w:r>
      <w:r>
        <w:rPr>
          <w:spacing w:val="-3"/>
          <w:sz w:val="21"/>
        </w:rPr>
        <w:t>，</w:t>
      </w:r>
      <w:r>
        <w:rPr>
          <w:sz w:val="21"/>
        </w:rPr>
        <w:t>受到</w:t>
      </w:r>
      <w:r>
        <w:rPr>
          <w:spacing w:val="-3"/>
          <w:sz w:val="21"/>
        </w:rPr>
        <w:t>的</w:t>
      </w:r>
      <w:r>
        <w:rPr>
          <w:sz w:val="21"/>
        </w:rPr>
        <w:t>一</w:t>
      </w:r>
      <w:r>
        <w:rPr>
          <w:spacing w:val="-3"/>
          <w:sz w:val="21"/>
        </w:rPr>
        <w:t>对</w:t>
      </w:r>
      <w:r>
        <w:rPr>
          <w:sz w:val="21"/>
        </w:rPr>
        <w:t>平</w:t>
      </w:r>
      <w:r>
        <w:rPr>
          <w:spacing w:val="-3"/>
          <w:sz w:val="21"/>
        </w:rPr>
        <w:t>衡</w:t>
      </w:r>
      <w:r>
        <w:rPr>
          <w:sz w:val="21"/>
        </w:rPr>
        <w:t>力</w:t>
      </w:r>
      <w:r>
        <w:rPr>
          <w:spacing w:val="-3"/>
          <w:sz w:val="21"/>
        </w:rPr>
        <w:t>是</w:t>
      </w:r>
      <w:r>
        <w:rPr>
          <w:rFonts w:ascii="Cambria Math" w:eastAsia="Cambria Math"/>
          <w:w w:val="189"/>
          <w:sz w:val="21"/>
        </w:rPr>
        <w:t xml:space="preserve"> </w:t>
      </w:r>
      <w:r>
        <w:rPr>
          <w:rFonts w:ascii="Cambria Math" w:eastAsia="Cambria Math"/>
          <w:sz w:val="21"/>
        </w:rPr>
        <w:tab/>
      </w:r>
      <w:r>
        <w:rPr>
          <w:rFonts w:ascii="Cambria Math" w:eastAsia="Cambria Math"/>
          <w:w w:val="189"/>
          <w:sz w:val="21"/>
        </w:rPr>
        <w:t xml:space="preserve"> </w:t>
      </w:r>
    </w:p>
    <w:p>
      <w:pPr>
        <w:pStyle w:val="3"/>
        <w:spacing w:before="36"/>
      </w:pPr>
      <w:r>
        <w:rPr>
          <w:rFonts w:ascii="Times New Roman" w:eastAsia="Times New Roman"/>
          <w:sz w:val="24"/>
        </w:rPr>
        <w:t xml:space="preserve">A. </w:t>
      </w:r>
      <w:r>
        <w:t>灯的重力和灯对电线的拉力</w:t>
      </w:r>
      <w:r>
        <w:rPr>
          <w:rFonts w:ascii="Times New Roman" w:eastAsia="Times New Roman"/>
          <w:sz w:val="24"/>
        </w:rPr>
        <w:t xml:space="preserve">B. </w:t>
      </w:r>
      <w:r>
        <w:t>灯的重力和电线对灯的拉力</w:t>
      </w:r>
    </w:p>
    <w:p>
      <w:pPr>
        <w:pStyle w:val="3"/>
        <w:spacing w:before="29"/>
      </w:pPr>
      <w:r>
        <w:rPr>
          <w:rFonts w:ascii="Times New Roman" w:eastAsia="Times New Roman"/>
          <w:sz w:val="24"/>
        </w:rPr>
        <w:t xml:space="preserve">C. </w:t>
      </w:r>
      <w:r>
        <w:t>灯的重力和灯对地球的引力</w:t>
      </w:r>
      <w:r>
        <w:rPr>
          <w:rFonts w:ascii="Times New Roman" w:eastAsia="Times New Roman"/>
          <w:sz w:val="24"/>
        </w:rPr>
        <w:t xml:space="preserve">D. </w:t>
      </w:r>
      <w:r>
        <w:t>灯受地球的引力和灯对电线的拉力</w:t>
      </w:r>
    </w:p>
    <w:p>
      <w:pPr>
        <w:pStyle w:val="7"/>
        <w:numPr>
          <w:ilvl w:val="0"/>
          <w:numId w:val="3"/>
        </w:numPr>
        <w:tabs>
          <w:tab w:val="left" w:pos="577"/>
        </w:tabs>
        <w:spacing w:before="36" w:after="0" w:line="278" w:lineRule="auto"/>
        <w:ind w:left="576" w:right="269" w:hanging="420"/>
        <w:jc w:val="left"/>
        <w:rPr>
          <w:sz w:val="21"/>
        </w:rPr>
      </w:pPr>
      <w:r>
        <w:rPr>
          <w:spacing w:val="-5"/>
          <w:sz w:val="21"/>
        </w:rPr>
        <w:t xml:space="preserve">起重机以    的速度匀速吊起一个重物，钢丝绳的拉力是 </w:t>
      </w:r>
      <w:r>
        <w:rPr>
          <w:rFonts w:ascii="Times New Roman" w:eastAsia="Times New Roman"/>
          <w:position w:val="1"/>
          <w:sz w:val="21"/>
        </w:rPr>
        <w:t>1000</w:t>
      </w:r>
      <w:r>
        <w:rPr>
          <w:rFonts w:ascii="Times New Roman" w:eastAsia="Times New Roman"/>
          <w:i/>
          <w:position w:val="1"/>
          <w:sz w:val="21"/>
        </w:rPr>
        <w:t>N</w:t>
      </w:r>
      <w:r>
        <w:rPr>
          <w:spacing w:val="-3"/>
          <w:sz w:val="21"/>
        </w:rPr>
        <w:t>，若起重机改用     的速度吊起同一个重物匀速下降，则钢丝绳的拉力是</w:t>
      </w:r>
    </w:p>
    <w:p>
      <w:pPr>
        <w:tabs>
          <w:tab w:val="left" w:pos="2888"/>
          <w:tab w:val="left" w:pos="5197"/>
          <w:tab w:val="left" w:pos="7508"/>
        </w:tabs>
        <w:spacing w:before="0" w:line="276" w:lineRule="exact"/>
        <w:ind w:left="576" w:right="0" w:firstLine="0"/>
        <w:jc w:val="left"/>
        <w:rPr>
          <w:rFonts w:ascii="Times New Roman" w:eastAsia="Times New Roman"/>
          <w:i/>
          <w:sz w:val="21"/>
        </w:rPr>
      </w:pPr>
      <w:r>
        <w:rPr>
          <w:rFonts w:ascii="Times New Roman" w:eastAsia="Times New Roman"/>
          <w:sz w:val="24"/>
        </w:rPr>
        <w:t>A.</w:t>
      </w:r>
      <w:r>
        <w:rPr>
          <w:rFonts w:ascii="Times New Roman" w:eastAsia="Times New Roman"/>
          <w:spacing w:val="35"/>
          <w:sz w:val="24"/>
        </w:rPr>
        <w:t xml:space="preserve"> </w:t>
      </w:r>
      <w:r>
        <w:rPr>
          <w:sz w:val="21"/>
        </w:rPr>
        <w:t>等于</w:t>
      </w:r>
      <w:r>
        <w:rPr>
          <w:spacing w:val="-53"/>
          <w:sz w:val="21"/>
        </w:rPr>
        <w:t xml:space="preserve"> </w:t>
      </w:r>
      <w:r>
        <w:rPr>
          <w:rFonts w:ascii="Times New Roman" w:eastAsia="Times New Roman"/>
          <w:position w:val="1"/>
          <w:sz w:val="21"/>
        </w:rPr>
        <w:t>250</w:t>
      </w:r>
      <w:r>
        <w:rPr>
          <w:rFonts w:ascii="Times New Roman" w:eastAsia="Times New Roman"/>
          <w:i/>
          <w:position w:val="1"/>
          <w:sz w:val="21"/>
        </w:rPr>
        <w:t>N</w:t>
      </w:r>
      <w:r>
        <w:rPr>
          <w:rFonts w:ascii="Times New Roman" w:eastAsia="Times New Roman"/>
          <w:i/>
          <w:position w:val="1"/>
          <w:sz w:val="21"/>
        </w:rPr>
        <w:tab/>
      </w:r>
      <w:r>
        <w:rPr>
          <w:rFonts w:ascii="Times New Roman" w:eastAsia="Times New Roman"/>
          <w:sz w:val="24"/>
        </w:rPr>
        <w:t>B.</w:t>
      </w:r>
      <w:r>
        <w:rPr>
          <w:rFonts w:ascii="Times New Roman" w:eastAsia="Times New Roman"/>
          <w:spacing w:val="36"/>
          <w:sz w:val="24"/>
        </w:rPr>
        <w:t xml:space="preserve"> </w:t>
      </w:r>
      <w:r>
        <w:rPr>
          <w:sz w:val="21"/>
        </w:rPr>
        <w:t>小于</w:t>
      </w:r>
      <w:r>
        <w:rPr>
          <w:spacing w:val="-53"/>
          <w:sz w:val="21"/>
        </w:rPr>
        <w:t xml:space="preserve"> </w:t>
      </w:r>
      <w:r>
        <w:rPr>
          <w:rFonts w:ascii="Times New Roman" w:eastAsia="Times New Roman"/>
          <w:position w:val="1"/>
          <w:sz w:val="21"/>
        </w:rPr>
        <w:t>1000</w:t>
      </w:r>
      <w:r>
        <w:rPr>
          <w:rFonts w:ascii="Times New Roman" w:eastAsia="Times New Roman"/>
          <w:i/>
          <w:position w:val="1"/>
          <w:sz w:val="21"/>
        </w:rPr>
        <w:t>N</w:t>
      </w:r>
      <w:r>
        <w:rPr>
          <w:rFonts w:ascii="Times New Roman" w:eastAsia="Times New Roman"/>
          <w:i/>
          <w:position w:val="1"/>
          <w:sz w:val="21"/>
        </w:rPr>
        <w:tab/>
      </w:r>
      <w:r>
        <w:rPr>
          <w:rFonts w:ascii="Times New Roman" w:eastAsia="Times New Roman"/>
          <w:sz w:val="24"/>
        </w:rPr>
        <w:t>C.</w:t>
      </w:r>
      <w:r>
        <w:rPr>
          <w:rFonts w:ascii="Times New Roman" w:eastAsia="Times New Roman"/>
          <w:spacing w:val="37"/>
          <w:sz w:val="24"/>
        </w:rPr>
        <w:t xml:space="preserve"> </w:t>
      </w:r>
      <w:r>
        <w:rPr>
          <w:sz w:val="21"/>
        </w:rPr>
        <w:t>大于</w:t>
      </w:r>
      <w:r>
        <w:rPr>
          <w:spacing w:val="-53"/>
          <w:sz w:val="21"/>
        </w:rPr>
        <w:t xml:space="preserve"> </w:t>
      </w:r>
      <w:r>
        <w:rPr>
          <w:rFonts w:ascii="Times New Roman" w:eastAsia="Times New Roman"/>
          <w:position w:val="1"/>
          <w:sz w:val="21"/>
        </w:rPr>
        <w:t>1000</w:t>
      </w:r>
      <w:r>
        <w:rPr>
          <w:rFonts w:ascii="Times New Roman" w:eastAsia="Times New Roman"/>
          <w:i/>
          <w:position w:val="1"/>
          <w:sz w:val="21"/>
        </w:rPr>
        <w:t>N</w:t>
      </w:r>
      <w:r>
        <w:rPr>
          <w:rFonts w:ascii="Times New Roman" w:eastAsia="Times New Roman"/>
          <w:i/>
          <w:position w:val="1"/>
          <w:sz w:val="21"/>
        </w:rPr>
        <w:tab/>
      </w:r>
      <w:r>
        <w:rPr>
          <w:rFonts w:ascii="Times New Roman" w:eastAsia="Times New Roman"/>
          <w:sz w:val="24"/>
        </w:rPr>
        <w:t>D.</w:t>
      </w:r>
      <w:r>
        <w:rPr>
          <w:rFonts w:ascii="Times New Roman" w:eastAsia="Times New Roman"/>
          <w:spacing w:val="35"/>
          <w:sz w:val="24"/>
        </w:rPr>
        <w:t xml:space="preserve"> </w:t>
      </w:r>
      <w:r>
        <w:rPr>
          <w:sz w:val="21"/>
        </w:rPr>
        <w:t>等于</w:t>
      </w:r>
      <w:r>
        <w:rPr>
          <w:spacing w:val="-53"/>
          <w:sz w:val="21"/>
        </w:rPr>
        <w:t xml:space="preserve"> </w:t>
      </w:r>
      <w:r>
        <w:rPr>
          <w:rFonts w:ascii="Times New Roman" w:eastAsia="Times New Roman"/>
          <w:position w:val="1"/>
          <w:sz w:val="21"/>
        </w:rPr>
        <w:t>1000</w:t>
      </w:r>
      <w:r>
        <w:rPr>
          <w:rFonts w:ascii="Times New Roman" w:eastAsia="Times New Roman"/>
          <w:i/>
          <w:position w:val="1"/>
          <w:sz w:val="21"/>
        </w:rPr>
        <w:t>N</w:t>
      </w:r>
    </w:p>
    <w:p>
      <w:pPr>
        <w:spacing w:before="36"/>
        <w:ind w:left="156" w:right="0" w:firstLine="0"/>
        <w:jc w:val="left"/>
        <w:rPr>
          <w:rFonts w:hint="eastAsia" w:ascii="黑体" w:eastAsia="黑体"/>
          <w:sz w:val="21"/>
        </w:rPr>
      </w:pPr>
      <w:r>
        <w:rPr>
          <w:rFonts w:hint="eastAsia" w:ascii="黑体" w:eastAsia="黑体"/>
          <w:sz w:val="21"/>
        </w:rPr>
        <w:t xml:space="preserve">二、填空题（本大题共 </w:t>
      </w:r>
      <w:r>
        <w:rPr>
          <w:rFonts w:ascii="Times New Roman" w:eastAsia="Times New Roman"/>
          <w:b/>
          <w:sz w:val="21"/>
        </w:rPr>
        <w:t xml:space="preserve">9 </w:t>
      </w:r>
      <w:r>
        <w:rPr>
          <w:rFonts w:hint="eastAsia" w:ascii="黑体" w:eastAsia="黑体"/>
          <w:sz w:val="21"/>
        </w:rPr>
        <w:t xml:space="preserve">小题，每空 </w:t>
      </w:r>
      <w:r>
        <w:rPr>
          <w:rFonts w:ascii="Times New Roman" w:eastAsia="Times New Roman"/>
          <w:b/>
          <w:sz w:val="21"/>
        </w:rPr>
        <w:t xml:space="preserve">1 </w:t>
      </w:r>
      <w:r>
        <w:rPr>
          <w:rFonts w:hint="eastAsia" w:ascii="黑体" w:eastAsia="黑体"/>
          <w:sz w:val="21"/>
        </w:rPr>
        <w:t xml:space="preserve">分，共 </w:t>
      </w:r>
      <w:r>
        <w:rPr>
          <w:rFonts w:ascii="Times New Roman" w:eastAsia="Times New Roman"/>
          <w:b/>
          <w:sz w:val="21"/>
        </w:rPr>
        <w:t xml:space="preserve">18.0 </w:t>
      </w:r>
      <w:r>
        <w:rPr>
          <w:rFonts w:hint="eastAsia" w:ascii="黑体" w:eastAsia="黑体"/>
          <w:sz w:val="21"/>
        </w:rPr>
        <w:t>分）</w:t>
      </w:r>
    </w:p>
    <w:p>
      <w:pPr>
        <w:pStyle w:val="7"/>
        <w:numPr>
          <w:ilvl w:val="0"/>
          <w:numId w:val="3"/>
        </w:numPr>
        <w:tabs>
          <w:tab w:val="left" w:pos="577"/>
          <w:tab w:val="left" w:pos="2307"/>
          <w:tab w:val="left" w:pos="6490"/>
          <w:tab w:val="left" w:pos="7583"/>
        </w:tabs>
        <w:spacing w:before="42" w:after="0" w:line="278" w:lineRule="auto"/>
        <w:ind w:left="576" w:right="197" w:hanging="420"/>
        <w:jc w:val="both"/>
        <w:rPr>
          <w:rFonts w:ascii="Cambria Math" w:eastAsia="Cambria Math"/>
          <w:sz w:val="21"/>
        </w:rPr>
      </w:pPr>
      <w:r>
        <w:rPr>
          <w:sz w:val="21"/>
        </w:rPr>
        <w:t>起重</w:t>
      </w:r>
      <w:r>
        <w:rPr>
          <w:spacing w:val="-3"/>
          <w:sz w:val="21"/>
        </w:rPr>
        <w:t>机</w:t>
      </w:r>
      <w:r>
        <w:rPr>
          <w:sz w:val="21"/>
        </w:rPr>
        <w:t>的</w:t>
      </w:r>
      <w:r>
        <w:rPr>
          <w:spacing w:val="-3"/>
          <w:sz w:val="21"/>
        </w:rPr>
        <w:t>钢</w:t>
      </w:r>
      <w:r>
        <w:rPr>
          <w:sz w:val="21"/>
        </w:rPr>
        <w:t>丝</w:t>
      </w:r>
      <w:r>
        <w:rPr>
          <w:spacing w:val="-3"/>
          <w:sz w:val="21"/>
        </w:rPr>
        <w:t>绳</w:t>
      </w:r>
      <w:r>
        <w:rPr>
          <w:sz w:val="21"/>
        </w:rPr>
        <w:t>吊</w:t>
      </w:r>
      <w:r>
        <w:rPr>
          <w:spacing w:val="-3"/>
          <w:sz w:val="21"/>
        </w:rPr>
        <w:t>着</w:t>
      </w:r>
      <w:r>
        <w:rPr>
          <w:sz w:val="21"/>
        </w:rPr>
        <w:t>重</w:t>
      </w:r>
      <w:r>
        <w:rPr>
          <w:spacing w:val="-41"/>
          <w:sz w:val="21"/>
        </w:rPr>
        <w:t xml:space="preserve"> </w:t>
      </w:r>
      <w:r>
        <w:rPr>
          <w:rFonts w:ascii="Times New Roman" w:eastAsia="Times New Roman"/>
          <w:position w:val="1"/>
          <w:sz w:val="21"/>
        </w:rPr>
        <w:t>5000</w:t>
      </w:r>
      <w:r>
        <w:rPr>
          <w:rFonts w:ascii="Times New Roman" w:eastAsia="Times New Roman"/>
          <w:i/>
          <w:position w:val="1"/>
          <w:sz w:val="21"/>
        </w:rPr>
        <w:t>N</w:t>
      </w:r>
      <w:r>
        <w:rPr>
          <w:rFonts w:ascii="Times New Roman" w:eastAsia="Times New Roman"/>
          <w:i/>
          <w:spacing w:val="3"/>
          <w:position w:val="1"/>
          <w:sz w:val="21"/>
        </w:rPr>
        <w:t xml:space="preserve"> </w:t>
      </w:r>
      <w:r>
        <w:rPr>
          <w:spacing w:val="-3"/>
          <w:sz w:val="21"/>
        </w:rPr>
        <w:t>的</w:t>
      </w:r>
      <w:r>
        <w:rPr>
          <w:sz w:val="21"/>
        </w:rPr>
        <w:t>重</w:t>
      </w:r>
      <w:r>
        <w:rPr>
          <w:spacing w:val="-3"/>
          <w:sz w:val="21"/>
        </w:rPr>
        <w:t>物</w:t>
      </w:r>
      <w:r>
        <w:rPr>
          <w:sz w:val="21"/>
        </w:rPr>
        <w:t>，</w:t>
      </w:r>
      <w:r>
        <w:rPr>
          <w:spacing w:val="-3"/>
          <w:sz w:val="21"/>
        </w:rPr>
        <w:t>若</w:t>
      </w:r>
      <w:r>
        <w:rPr>
          <w:sz w:val="21"/>
        </w:rPr>
        <w:t>静止</w:t>
      </w:r>
      <w:r>
        <w:rPr>
          <w:spacing w:val="-3"/>
          <w:sz w:val="21"/>
        </w:rPr>
        <w:t>在空</w:t>
      </w:r>
      <w:r>
        <w:rPr>
          <w:sz w:val="21"/>
        </w:rPr>
        <w:t>中，</w:t>
      </w:r>
      <w:r>
        <w:rPr>
          <w:spacing w:val="-3"/>
          <w:sz w:val="21"/>
        </w:rPr>
        <w:t>钢</w:t>
      </w:r>
      <w:r>
        <w:rPr>
          <w:sz w:val="21"/>
        </w:rPr>
        <w:t>丝</w:t>
      </w:r>
      <w:r>
        <w:rPr>
          <w:spacing w:val="-3"/>
          <w:sz w:val="21"/>
        </w:rPr>
        <w:t>绳</w:t>
      </w:r>
      <w:r>
        <w:rPr>
          <w:sz w:val="21"/>
        </w:rPr>
        <w:t>的</w:t>
      </w:r>
      <w:r>
        <w:rPr>
          <w:spacing w:val="-3"/>
          <w:sz w:val="21"/>
        </w:rPr>
        <w:t>拉</w:t>
      </w:r>
      <w:r>
        <w:rPr>
          <w:sz w:val="21"/>
        </w:rPr>
        <w:t>力</w:t>
      </w:r>
      <w:r>
        <w:rPr>
          <w:sz w:val="21"/>
          <w:u w:val="single"/>
        </w:rPr>
        <w:t xml:space="preserve"> </w:t>
      </w:r>
      <w:r>
        <w:rPr>
          <w:sz w:val="21"/>
          <w:u w:val="single"/>
        </w:rPr>
        <w:tab/>
      </w:r>
      <w:r>
        <w:rPr>
          <w:rFonts w:ascii="Times New Roman" w:eastAsia="Times New Roman"/>
          <w:position w:val="1"/>
          <w:sz w:val="21"/>
        </w:rPr>
        <w:t>5000</w:t>
      </w:r>
      <w:r>
        <w:rPr>
          <w:rFonts w:ascii="Times New Roman" w:eastAsia="Times New Roman"/>
          <w:i/>
          <w:position w:val="1"/>
          <w:sz w:val="21"/>
        </w:rPr>
        <w:t>N</w:t>
      </w:r>
      <w:r>
        <w:rPr>
          <w:sz w:val="21"/>
        </w:rPr>
        <w:t>；若</w:t>
      </w:r>
      <w:r>
        <w:rPr>
          <w:spacing w:val="-3"/>
          <w:sz w:val="21"/>
        </w:rPr>
        <w:t>匀</w:t>
      </w:r>
      <w:r>
        <w:rPr>
          <w:sz w:val="21"/>
        </w:rPr>
        <w:t>速</w:t>
      </w:r>
      <w:r>
        <w:rPr>
          <w:spacing w:val="-3"/>
          <w:sz w:val="21"/>
        </w:rPr>
        <w:t>上</w:t>
      </w:r>
      <w:r>
        <w:rPr>
          <w:sz w:val="21"/>
        </w:rPr>
        <w:t>升</w:t>
      </w:r>
      <w:r>
        <w:rPr>
          <w:spacing w:val="-3"/>
          <w:sz w:val="21"/>
        </w:rPr>
        <w:t>，</w:t>
      </w:r>
      <w:r>
        <w:rPr>
          <w:spacing w:val="-14"/>
          <w:sz w:val="21"/>
        </w:rPr>
        <w:t>钢</w:t>
      </w:r>
      <w:r>
        <w:rPr>
          <w:sz w:val="21"/>
        </w:rPr>
        <w:t>丝绳</w:t>
      </w:r>
      <w:r>
        <w:rPr>
          <w:spacing w:val="-3"/>
          <w:sz w:val="21"/>
        </w:rPr>
        <w:t>的</w:t>
      </w:r>
      <w:r>
        <w:rPr>
          <w:sz w:val="21"/>
        </w:rPr>
        <w:t>拉</w:t>
      </w:r>
      <w:r>
        <w:rPr>
          <w:spacing w:val="-3"/>
          <w:sz w:val="21"/>
        </w:rPr>
        <w:t>力</w:t>
      </w:r>
      <w:r>
        <w:rPr>
          <w:spacing w:val="-3"/>
          <w:sz w:val="21"/>
          <w:u w:val="single"/>
        </w:rPr>
        <w:t xml:space="preserve"> </w:t>
      </w:r>
      <w:r>
        <w:rPr>
          <w:spacing w:val="-3"/>
          <w:sz w:val="21"/>
          <w:u w:val="single"/>
        </w:rPr>
        <w:tab/>
      </w:r>
      <w:r>
        <w:rPr>
          <w:rFonts w:ascii="Times New Roman" w:eastAsia="Times New Roman"/>
          <w:position w:val="1"/>
          <w:sz w:val="21"/>
        </w:rPr>
        <w:t>5000</w:t>
      </w:r>
      <w:r>
        <w:rPr>
          <w:rFonts w:ascii="Times New Roman" w:eastAsia="Times New Roman"/>
          <w:i/>
          <w:position w:val="1"/>
          <w:sz w:val="21"/>
        </w:rPr>
        <w:t>N</w:t>
      </w:r>
      <w:r>
        <w:rPr>
          <w:sz w:val="21"/>
        </w:rPr>
        <w:t>，若</w:t>
      </w:r>
      <w:r>
        <w:rPr>
          <w:spacing w:val="-3"/>
          <w:sz w:val="21"/>
        </w:rPr>
        <w:t>匀</w:t>
      </w:r>
      <w:r>
        <w:rPr>
          <w:sz w:val="21"/>
        </w:rPr>
        <w:t>速</w:t>
      </w:r>
      <w:r>
        <w:rPr>
          <w:spacing w:val="-3"/>
          <w:sz w:val="21"/>
        </w:rPr>
        <w:t>下</w:t>
      </w:r>
      <w:r>
        <w:rPr>
          <w:sz w:val="21"/>
        </w:rPr>
        <w:t>降</w:t>
      </w:r>
      <w:r>
        <w:rPr>
          <w:spacing w:val="-3"/>
          <w:sz w:val="21"/>
        </w:rPr>
        <w:t>，</w:t>
      </w:r>
      <w:r>
        <w:rPr>
          <w:sz w:val="21"/>
        </w:rPr>
        <w:t>钢</w:t>
      </w:r>
      <w:r>
        <w:rPr>
          <w:spacing w:val="-3"/>
          <w:sz w:val="21"/>
        </w:rPr>
        <w:t>丝</w:t>
      </w:r>
      <w:r>
        <w:rPr>
          <w:sz w:val="21"/>
        </w:rPr>
        <w:t>绳</w:t>
      </w:r>
      <w:r>
        <w:rPr>
          <w:spacing w:val="-3"/>
          <w:sz w:val="21"/>
        </w:rPr>
        <w:t>的</w:t>
      </w:r>
      <w:r>
        <w:rPr>
          <w:sz w:val="21"/>
        </w:rPr>
        <w:t>拉力</w:t>
      </w:r>
      <w:r>
        <w:rPr>
          <w:spacing w:val="-3"/>
          <w:sz w:val="21"/>
        </w:rPr>
        <w:t>是</w:t>
      </w:r>
      <w:r>
        <w:rPr>
          <w:spacing w:val="-3"/>
          <w:sz w:val="21"/>
          <w:u w:val="single"/>
        </w:rPr>
        <w:t xml:space="preserve"> </w:t>
      </w:r>
      <w:r>
        <w:rPr>
          <w:spacing w:val="-3"/>
          <w:sz w:val="21"/>
          <w:u w:val="single"/>
        </w:rPr>
        <w:tab/>
      </w:r>
      <w:r>
        <w:rPr>
          <w:sz w:val="21"/>
        </w:rPr>
        <w:t>不计</w:t>
      </w:r>
      <w:r>
        <w:rPr>
          <w:spacing w:val="-3"/>
          <w:sz w:val="21"/>
        </w:rPr>
        <w:t>空</w:t>
      </w:r>
      <w:r>
        <w:rPr>
          <w:sz w:val="21"/>
        </w:rPr>
        <w:t>气</w:t>
      </w:r>
      <w:r>
        <w:rPr>
          <w:spacing w:val="-3"/>
          <w:sz w:val="21"/>
        </w:rPr>
        <w:t>阻</w:t>
      </w:r>
      <w:r>
        <w:rPr>
          <w:sz w:val="21"/>
        </w:rPr>
        <w:t>力</w:t>
      </w:r>
      <w:r>
        <w:rPr>
          <w:spacing w:val="79"/>
          <w:sz w:val="21"/>
        </w:rPr>
        <w:t xml:space="preserve"> </w:t>
      </w:r>
      <w:r>
        <w:rPr>
          <w:sz w:val="21"/>
        </w:rPr>
        <w:t>均</w:t>
      </w:r>
      <w:r>
        <w:rPr>
          <w:spacing w:val="-3"/>
          <w:sz w:val="21"/>
        </w:rPr>
        <w:t>填</w:t>
      </w:r>
      <w:r>
        <w:rPr>
          <w:sz w:val="21"/>
        </w:rPr>
        <w:t>大</w:t>
      </w:r>
      <w:r>
        <w:rPr>
          <w:spacing w:val="-3"/>
          <w:sz w:val="21"/>
        </w:rPr>
        <w:t>于</w:t>
      </w:r>
      <w:r>
        <w:rPr>
          <w:sz w:val="21"/>
        </w:rPr>
        <w:t>、小于</w:t>
      </w:r>
      <w:r>
        <w:rPr>
          <w:spacing w:val="-3"/>
          <w:sz w:val="21"/>
        </w:rPr>
        <w:t>或</w:t>
      </w:r>
      <w:r>
        <w:rPr>
          <w:sz w:val="21"/>
        </w:rPr>
        <w:t>等</w:t>
      </w:r>
      <w:r>
        <w:rPr>
          <w:spacing w:val="-3"/>
          <w:sz w:val="21"/>
        </w:rPr>
        <w:t>于</w:t>
      </w:r>
      <w:r>
        <w:rPr>
          <w:rFonts w:ascii="Cambria Math" w:eastAsia="Cambria Math"/>
          <w:w w:val="189"/>
          <w:sz w:val="21"/>
        </w:rPr>
        <w:t xml:space="preserve"> </w:t>
      </w:r>
    </w:p>
    <w:p>
      <w:pPr>
        <w:pStyle w:val="7"/>
        <w:numPr>
          <w:ilvl w:val="0"/>
          <w:numId w:val="3"/>
        </w:numPr>
        <w:tabs>
          <w:tab w:val="left" w:pos="577"/>
          <w:tab w:val="left" w:pos="9402"/>
        </w:tabs>
        <w:spacing w:before="0" w:after="0" w:line="278" w:lineRule="auto"/>
        <w:ind w:left="576" w:right="197" w:hanging="420"/>
        <w:jc w:val="both"/>
        <w:rPr>
          <w:sz w:val="21"/>
        </w:rPr>
      </w:pPr>
      <w:r>
        <w:pict>
          <v:line id="_x0000_s1026" o:spid="_x0000_s1026" o:spt="20" style="position:absolute;left:0pt;margin-left:436.1pt;margin-top:27.8pt;height:0pt;width:31.55pt;mso-position-horizontal-relative:page;z-index:-251646976;mso-width-relative:page;mso-height-relative:page;" stroked="t" coordsize="21600,21600">
            <v:path arrowok="t"/>
            <v:fill focussize="0,0"/>
            <v:stroke color="#000000"/>
            <v:imagedata o:title=""/>
            <o:lock v:ext="edit"/>
          </v:line>
        </w:pict>
      </w:r>
      <w:r>
        <w:rPr>
          <w:sz w:val="21"/>
        </w:rPr>
        <w:t>同学</w:t>
      </w:r>
      <w:r>
        <w:rPr>
          <w:spacing w:val="-3"/>
          <w:sz w:val="21"/>
        </w:rPr>
        <w:t>们</w:t>
      </w:r>
      <w:r>
        <w:rPr>
          <w:sz w:val="21"/>
        </w:rPr>
        <w:t>骑</w:t>
      </w:r>
      <w:r>
        <w:rPr>
          <w:spacing w:val="-3"/>
          <w:sz w:val="21"/>
        </w:rPr>
        <w:t>自</w:t>
      </w:r>
      <w:r>
        <w:rPr>
          <w:sz w:val="21"/>
        </w:rPr>
        <w:t>行</w:t>
      </w:r>
      <w:r>
        <w:rPr>
          <w:spacing w:val="-3"/>
          <w:sz w:val="21"/>
        </w:rPr>
        <w:t>车</w:t>
      </w:r>
      <w:r>
        <w:rPr>
          <w:sz w:val="21"/>
        </w:rPr>
        <w:t>上</w:t>
      </w:r>
      <w:r>
        <w:rPr>
          <w:spacing w:val="-3"/>
          <w:sz w:val="21"/>
        </w:rPr>
        <w:t>学</w:t>
      </w:r>
      <w:r>
        <w:rPr>
          <w:sz w:val="21"/>
        </w:rPr>
        <w:t>，</w:t>
      </w:r>
      <w:r>
        <w:rPr>
          <w:spacing w:val="-3"/>
          <w:sz w:val="21"/>
        </w:rPr>
        <w:t>当</w:t>
      </w:r>
      <w:r>
        <w:rPr>
          <w:sz w:val="21"/>
        </w:rPr>
        <w:t>停止</w:t>
      </w:r>
      <w:r>
        <w:rPr>
          <w:spacing w:val="-3"/>
          <w:sz w:val="21"/>
        </w:rPr>
        <w:t>用</w:t>
      </w:r>
      <w:r>
        <w:rPr>
          <w:sz w:val="21"/>
        </w:rPr>
        <w:t>力</w:t>
      </w:r>
      <w:r>
        <w:rPr>
          <w:spacing w:val="-3"/>
          <w:sz w:val="21"/>
        </w:rPr>
        <w:t>蹬</w:t>
      </w:r>
      <w:r>
        <w:rPr>
          <w:sz w:val="21"/>
        </w:rPr>
        <w:t>脚</w:t>
      </w:r>
      <w:r>
        <w:rPr>
          <w:spacing w:val="-3"/>
          <w:sz w:val="21"/>
        </w:rPr>
        <w:t>踏</w:t>
      </w:r>
      <w:r>
        <w:rPr>
          <w:sz w:val="21"/>
        </w:rPr>
        <w:t>时</w:t>
      </w:r>
      <w:r>
        <w:rPr>
          <w:spacing w:val="-3"/>
          <w:sz w:val="21"/>
        </w:rPr>
        <w:t>，</w:t>
      </w:r>
      <w:r>
        <w:rPr>
          <w:sz w:val="21"/>
        </w:rPr>
        <w:t>自</w:t>
      </w:r>
      <w:r>
        <w:rPr>
          <w:spacing w:val="-3"/>
          <w:sz w:val="21"/>
        </w:rPr>
        <w:t>行</w:t>
      </w:r>
      <w:r>
        <w:rPr>
          <w:sz w:val="21"/>
        </w:rPr>
        <w:t>车仍</w:t>
      </w:r>
      <w:r>
        <w:rPr>
          <w:spacing w:val="-3"/>
          <w:sz w:val="21"/>
        </w:rPr>
        <w:t>然</w:t>
      </w:r>
      <w:r>
        <w:rPr>
          <w:sz w:val="21"/>
        </w:rPr>
        <w:t>向</w:t>
      </w:r>
      <w:r>
        <w:rPr>
          <w:spacing w:val="-3"/>
          <w:sz w:val="21"/>
        </w:rPr>
        <w:t>前</w:t>
      </w:r>
      <w:r>
        <w:rPr>
          <w:sz w:val="21"/>
        </w:rPr>
        <w:t>运</w:t>
      </w:r>
      <w:r>
        <w:rPr>
          <w:spacing w:val="-3"/>
          <w:sz w:val="21"/>
        </w:rPr>
        <w:t>动</w:t>
      </w:r>
      <w:r>
        <w:rPr>
          <w:sz w:val="21"/>
        </w:rPr>
        <w:t>，</w:t>
      </w:r>
      <w:r>
        <w:rPr>
          <w:spacing w:val="-3"/>
          <w:sz w:val="21"/>
        </w:rPr>
        <w:t>这</w:t>
      </w:r>
      <w:r>
        <w:rPr>
          <w:sz w:val="21"/>
        </w:rPr>
        <w:t>是</w:t>
      </w:r>
      <w:r>
        <w:rPr>
          <w:spacing w:val="-3"/>
          <w:sz w:val="21"/>
        </w:rPr>
        <w:t>由</w:t>
      </w:r>
      <w:r>
        <w:rPr>
          <w:sz w:val="21"/>
        </w:rPr>
        <w:t>于自</w:t>
      </w:r>
      <w:r>
        <w:rPr>
          <w:spacing w:val="-3"/>
          <w:sz w:val="21"/>
        </w:rPr>
        <w:t>行</w:t>
      </w:r>
      <w:r>
        <w:rPr>
          <w:sz w:val="21"/>
        </w:rPr>
        <w:t>车</w:t>
      </w:r>
      <w:r>
        <w:rPr>
          <w:spacing w:val="-3"/>
          <w:sz w:val="21"/>
        </w:rPr>
        <w:t>具</w:t>
      </w:r>
      <w:r>
        <w:rPr>
          <w:sz w:val="21"/>
        </w:rPr>
        <w:t>有</w:t>
      </w:r>
      <w:r>
        <w:rPr>
          <w:sz w:val="21"/>
          <w:u w:val="single"/>
        </w:rPr>
        <w:t xml:space="preserve"> </w:t>
      </w:r>
      <w:r>
        <w:rPr>
          <w:sz w:val="21"/>
          <w:u w:val="single"/>
        </w:rPr>
        <w:tab/>
      </w:r>
      <w:r>
        <w:rPr>
          <w:sz w:val="21"/>
        </w:rPr>
        <w:t>的</w:t>
      </w:r>
      <w:r>
        <w:rPr>
          <w:spacing w:val="-17"/>
          <w:sz w:val="21"/>
        </w:rPr>
        <w:t>缘</w:t>
      </w:r>
      <w:r>
        <w:rPr>
          <w:sz w:val="21"/>
        </w:rPr>
        <w:t>故；</w:t>
      </w:r>
      <w:r>
        <w:rPr>
          <w:spacing w:val="-3"/>
          <w:sz w:val="21"/>
        </w:rPr>
        <w:t>但</w:t>
      </w:r>
      <w:r>
        <w:rPr>
          <w:sz w:val="21"/>
        </w:rPr>
        <w:t>自</w:t>
      </w:r>
      <w:r>
        <w:rPr>
          <w:spacing w:val="-3"/>
          <w:sz w:val="21"/>
        </w:rPr>
        <w:t>行</w:t>
      </w:r>
      <w:r>
        <w:rPr>
          <w:sz w:val="21"/>
        </w:rPr>
        <w:t>车</w:t>
      </w:r>
      <w:r>
        <w:rPr>
          <w:spacing w:val="-3"/>
          <w:sz w:val="21"/>
        </w:rPr>
        <w:t>运</w:t>
      </w:r>
      <w:r>
        <w:rPr>
          <w:sz w:val="21"/>
        </w:rPr>
        <w:t>动</w:t>
      </w:r>
      <w:r>
        <w:rPr>
          <w:spacing w:val="-3"/>
          <w:sz w:val="21"/>
        </w:rPr>
        <w:t>会</w:t>
      </w:r>
      <w:r>
        <w:rPr>
          <w:sz w:val="21"/>
        </w:rPr>
        <w:t>越</w:t>
      </w:r>
      <w:r>
        <w:rPr>
          <w:spacing w:val="-3"/>
          <w:sz w:val="21"/>
        </w:rPr>
        <w:t>来</w:t>
      </w:r>
      <w:r>
        <w:rPr>
          <w:sz w:val="21"/>
        </w:rPr>
        <w:t>越慢</w:t>
      </w:r>
      <w:r>
        <w:rPr>
          <w:spacing w:val="-3"/>
          <w:sz w:val="21"/>
        </w:rPr>
        <w:t>，</w:t>
      </w:r>
      <w:r>
        <w:rPr>
          <w:sz w:val="21"/>
        </w:rPr>
        <w:t>最</w:t>
      </w:r>
      <w:r>
        <w:rPr>
          <w:spacing w:val="-3"/>
          <w:sz w:val="21"/>
        </w:rPr>
        <w:t>后</w:t>
      </w:r>
      <w:r>
        <w:rPr>
          <w:sz w:val="21"/>
        </w:rPr>
        <w:t>停</w:t>
      </w:r>
      <w:r>
        <w:rPr>
          <w:spacing w:val="-3"/>
          <w:sz w:val="21"/>
        </w:rPr>
        <w:t>下</w:t>
      </w:r>
      <w:r>
        <w:rPr>
          <w:sz w:val="21"/>
        </w:rPr>
        <w:t>来</w:t>
      </w:r>
      <w:r>
        <w:rPr>
          <w:spacing w:val="-3"/>
          <w:sz w:val="21"/>
        </w:rPr>
        <w:t>，</w:t>
      </w:r>
      <w:r>
        <w:rPr>
          <w:sz w:val="21"/>
        </w:rPr>
        <w:t>这</w:t>
      </w:r>
      <w:r>
        <w:rPr>
          <w:spacing w:val="-3"/>
          <w:sz w:val="21"/>
        </w:rPr>
        <w:t>是</w:t>
      </w:r>
      <w:r>
        <w:rPr>
          <w:sz w:val="21"/>
        </w:rPr>
        <w:t>由于</w:t>
      </w:r>
      <w:r>
        <w:rPr>
          <w:spacing w:val="-3"/>
          <w:sz w:val="21"/>
        </w:rPr>
        <w:t>自</w:t>
      </w:r>
      <w:r>
        <w:rPr>
          <w:sz w:val="21"/>
        </w:rPr>
        <w:t>行</w:t>
      </w:r>
      <w:r>
        <w:rPr>
          <w:spacing w:val="-3"/>
          <w:sz w:val="21"/>
        </w:rPr>
        <w:t>车</w:t>
      </w:r>
      <w:r>
        <w:rPr>
          <w:sz w:val="21"/>
        </w:rPr>
        <w:t>受</w:t>
      </w:r>
      <w:r>
        <w:rPr>
          <w:spacing w:val="-3"/>
          <w:sz w:val="21"/>
        </w:rPr>
        <w:t>到</w:t>
      </w:r>
      <w:r>
        <w:rPr>
          <w:sz w:val="21"/>
        </w:rPr>
        <w:t>了</w:t>
      </w:r>
      <w:r>
        <w:rPr>
          <w:spacing w:val="6"/>
          <w:sz w:val="21"/>
        </w:rPr>
        <w:t xml:space="preserve"> </w:t>
      </w:r>
      <w:r>
        <w:rPr>
          <w:sz w:val="21"/>
        </w:rPr>
        <w:t>。</w:t>
      </w:r>
    </w:p>
    <w:p>
      <w:pPr>
        <w:pStyle w:val="3"/>
        <w:spacing w:before="2"/>
        <w:ind w:left="0"/>
        <w:rPr>
          <w:sz w:val="22"/>
        </w:rPr>
      </w:pPr>
      <w:r>
        <w:br w:type="column"/>
      </w:r>
    </w:p>
    <w:p>
      <w:pPr>
        <w:pStyle w:val="3"/>
      </w:pPr>
      <w:r>
        <w:t>根据以上实验填好以下内容：</w:t>
      </w:r>
    </w:p>
    <w:p>
      <w:pPr>
        <w:pStyle w:val="3"/>
        <w:spacing w:before="1"/>
        <w:ind w:left="0"/>
        <w:rPr>
          <w:sz w:val="22"/>
        </w:rPr>
      </w:pPr>
    </w:p>
    <w:p>
      <w:pPr>
        <w:pStyle w:val="3"/>
        <w:tabs>
          <w:tab w:val="left" w:pos="7676"/>
        </w:tabs>
      </w:pPr>
      <w:r>
        <w:rPr>
          <w:rFonts w:ascii="Cambria Math" w:eastAsia="Cambria Math"/>
          <w:spacing w:val="1"/>
          <w:w w:val="189"/>
        </w:rPr>
        <w:t xml:space="preserve"> </w:t>
      </w:r>
      <w:r>
        <w:rPr>
          <w:rFonts w:ascii="Cambria Math" w:eastAsia="Cambria Math"/>
          <w:w w:val="252"/>
        </w:rPr>
        <w:t xml:space="preserve"> </w:t>
      </w:r>
      <w:r>
        <w:rPr>
          <w:rFonts w:ascii="Cambria Math" w:eastAsia="Cambria Math"/>
          <w:spacing w:val="-4"/>
          <w:w w:val="189"/>
        </w:rPr>
        <w:t xml:space="preserve"> </w:t>
      </w:r>
      <w:r>
        <w:t>小宇</w:t>
      </w:r>
      <w:r>
        <w:rPr>
          <w:spacing w:val="-3"/>
        </w:rPr>
        <w:t>在</w:t>
      </w:r>
      <w:r>
        <w:t>三</w:t>
      </w:r>
      <w:r>
        <w:rPr>
          <w:spacing w:val="-3"/>
        </w:rPr>
        <w:t>次</w:t>
      </w:r>
      <w:r>
        <w:t>实</w:t>
      </w:r>
      <w:r>
        <w:rPr>
          <w:spacing w:val="-3"/>
        </w:rPr>
        <w:t>验</w:t>
      </w:r>
      <w:r>
        <w:t>中</w:t>
      </w:r>
      <w:r>
        <w:rPr>
          <w:spacing w:val="-3"/>
        </w:rPr>
        <w:t>，</w:t>
      </w:r>
      <w:r>
        <w:t>让</w:t>
      </w:r>
      <w:r>
        <w:rPr>
          <w:spacing w:val="-3"/>
        </w:rPr>
        <w:t>小</w:t>
      </w:r>
      <w:r>
        <w:t>车在</w:t>
      </w:r>
      <w:r>
        <w:rPr>
          <w:spacing w:val="-3"/>
        </w:rPr>
        <w:t>斜</w:t>
      </w:r>
      <w:r>
        <w:t>面</w:t>
      </w:r>
      <w:r>
        <w:rPr>
          <w:spacing w:val="-3"/>
        </w:rPr>
        <w:t>上</w:t>
      </w:r>
      <w:r>
        <w:t>从</w:t>
      </w:r>
      <w:r>
        <w:rPr>
          <w:spacing w:val="-3"/>
        </w:rPr>
        <w:t>静</w:t>
      </w:r>
      <w:r>
        <w:t>止</w:t>
      </w:r>
      <w:r>
        <w:rPr>
          <w:spacing w:val="-3"/>
        </w:rPr>
        <w:t>滑</w:t>
      </w:r>
      <w:r>
        <w:t>下</w:t>
      </w:r>
      <w:r>
        <w:rPr>
          <w:spacing w:val="-3"/>
        </w:rPr>
        <w:t>时</w:t>
      </w:r>
      <w:r>
        <w:t>，应</w:t>
      </w:r>
      <w:r>
        <w:rPr>
          <w:spacing w:val="-3"/>
        </w:rPr>
        <w:t>保</w:t>
      </w:r>
      <w:r>
        <w:t>持</w:t>
      </w:r>
      <w:r>
        <w:rPr>
          <w:spacing w:val="-3"/>
        </w:rPr>
        <w:t>同</w:t>
      </w:r>
      <w:r>
        <w:t>一</w:t>
      </w:r>
      <w:r>
        <w:rPr>
          <w:u w:val="single"/>
        </w:rPr>
        <w:t xml:space="preserve"> </w:t>
      </w:r>
      <w:r>
        <w:rPr>
          <w:u w:val="single"/>
        </w:rPr>
        <w:tab/>
      </w:r>
      <w:r>
        <w:t>。</w:t>
      </w:r>
    </w:p>
    <w:p>
      <w:pPr>
        <w:pStyle w:val="3"/>
        <w:spacing w:before="1"/>
        <w:ind w:left="0"/>
        <w:rPr>
          <w:sz w:val="22"/>
        </w:rPr>
      </w:pPr>
    </w:p>
    <w:p>
      <w:pPr>
        <w:pStyle w:val="3"/>
        <w:tabs>
          <w:tab w:val="left" w:pos="2554"/>
          <w:tab w:val="left" w:pos="4949"/>
          <w:tab w:val="left" w:pos="8305"/>
        </w:tabs>
        <w:spacing w:line="278" w:lineRule="auto"/>
        <w:ind w:right="209"/>
      </w:pPr>
      <w:r>
        <w:rPr>
          <w:rFonts w:ascii="Cambria Math" w:eastAsia="Cambria Math"/>
          <w:spacing w:val="1"/>
          <w:w w:val="189"/>
        </w:rPr>
        <w:t xml:space="preserve"> </w:t>
      </w:r>
      <w:r>
        <w:rPr>
          <w:rFonts w:ascii="Cambria Math" w:eastAsia="Cambria Math"/>
          <w:w w:val="252"/>
        </w:rPr>
        <w:t xml:space="preserve"> </w:t>
      </w:r>
      <w:r>
        <w:rPr>
          <w:rFonts w:ascii="Cambria Math" w:eastAsia="Cambria Math"/>
          <w:spacing w:val="-4"/>
          <w:w w:val="189"/>
        </w:rPr>
        <w:t xml:space="preserve"> </w:t>
      </w:r>
      <w:r>
        <w:t>从上</w:t>
      </w:r>
      <w:r>
        <w:rPr>
          <w:spacing w:val="-3"/>
        </w:rPr>
        <w:t>述</w:t>
      </w:r>
      <w:r>
        <w:t>实</w:t>
      </w:r>
      <w:r>
        <w:rPr>
          <w:spacing w:val="-3"/>
        </w:rPr>
        <w:t>验</w:t>
      </w:r>
      <w:r>
        <w:t>数</w:t>
      </w:r>
      <w:r>
        <w:rPr>
          <w:spacing w:val="-3"/>
        </w:rPr>
        <w:t>据</w:t>
      </w:r>
      <w:r>
        <w:t>中</w:t>
      </w:r>
      <w:r>
        <w:rPr>
          <w:spacing w:val="-3"/>
        </w:rPr>
        <w:t>，</w:t>
      </w:r>
      <w:r>
        <w:t>可</w:t>
      </w:r>
      <w:r>
        <w:rPr>
          <w:spacing w:val="-3"/>
        </w:rPr>
        <w:t>以</w:t>
      </w:r>
      <w:r>
        <w:t>得出</w:t>
      </w:r>
      <w:r>
        <w:rPr>
          <w:spacing w:val="-3"/>
        </w:rPr>
        <w:t>结</w:t>
      </w:r>
      <w:r>
        <w:t>论</w:t>
      </w:r>
      <w:r>
        <w:rPr>
          <w:spacing w:val="-3"/>
        </w:rPr>
        <w:t>是</w:t>
      </w:r>
      <w:r>
        <w:t>：</w:t>
      </w:r>
      <w:r>
        <w:rPr>
          <w:spacing w:val="-3"/>
        </w:rPr>
        <w:t>平</w:t>
      </w:r>
      <w:r>
        <w:t>面</w:t>
      </w:r>
      <w:r>
        <w:rPr>
          <w:spacing w:val="-3"/>
        </w:rPr>
        <w:t>越</w:t>
      </w:r>
      <w:r>
        <w:t>光</w:t>
      </w:r>
      <w:r>
        <w:rPr>
          <w:spacing w:val="-3"/>
        </w:rPr>
        <w:t>滑</w:t>
      </w:r>
      <w:r>
        <w:t>，小</w:t>
      </w:r>
      <w:r>
        <w:rPr>
          <w:spacing w:val="-3"/>
        </w:rPr>
        <w:t>车</w:t>
      </w:r>
      <w:r>
        <w:t>运</w:t>
      </w:r>
      <w:r>
        <w:rPr>
          <w:spacing w:val="-3"/>
        </w:rPr>
        <w:t>动</w:t>
      </w:r>
      <w:r>
        <w:t>的</w:t>
      </w:r>
      <w:r>
        <w:rPr>
          <w:spacing w:val="-3"/>
        </w:rPr>
        <w:t>距</w:t>
      </w:r>
      <w:r>
        <w:t>离</w:t>
      </w:r>
      <w:r>
        <w:rPr>
          <w:spacing w:val="-3"/>
        </w:rPr>
        <w:t>越</w:t>
      </w:r>
      <w:r>
        <w:rPr>
          <w:spacing w:val="-3"/>
          <w:u w:val="single"/>
        </w:rPr>
        <w:t xml:space="preserve"> </w:t>
      </w:r>
      <w:r>
        <w:rPr>
          <w:spacing w:val="-3"/>
          <w:u w:val="single"/>
        </w:rPr>
        <w:tab/>
      </w:r>
      <w:r>
        <w:t>，</w:t>
      </w:r>
      <w:r>
        <w:rPr>
          <w:spacing w:val="-3"/>
        </w:rPr>
        <w:t>这</w:t>
      </w:r>
      <w:r>
        <w:t>说</w:t>
      </w:r>
      <w:r>
        <w:rPr>
          <w:spacing w:val="-3"/>
        </w:rPr>
        <w:t>明</w:t>
      </w:r>
      <w:r>
        <w:t>小</w:t>
      </w:r>
      <w:r>
        <w:rPr>
          <w:spacing w:val="-3"/>
        </w:rPr>
        <w:t>车</w:t>
      </w:r>
      <w:r>
        <w:rPr>
          <w:spacing w:val="-15"/>
        </w:rPr>
        <w:t>受</w:t>
      </w:r>
      <w:r>
        <w:t>到的</w:t>
      </w:r>
      <w:r>
        <w:rPr>
          <w:spacing w:val="-3"/>
        </w:rPr>
        <w:t>阻</w:t>
      </w:r>
      <w:r>
        <w:t>力</w:t>
      </w:r>
      <w:r>
        <w:rPr>
          <w:spacing w:val="-3"/>
        </w:rPr>
        <w:t>越</w:t>
      </w:r>
      <w:r>
        <w:rPr>
          <w:spacing w:val="-3"/>
          <w:u w:val="single"/>
        </w:rPr>
        <w:t xml:space="preserve"> </w:t>
      </w:r>
      <w:r>
        <w:rPr>
          <w:spacing w:val="-3"/>
          <w:u w:val="single"/>
        </w:rPr>
        <w:tab/>
      </w:r>
      <w:r>
        <w:rPr>
          <w:spacing w:val="-3"/>
        </w:rPr>
        <w:t>，速</w:t>
      </w:r>
      <w:r>
        <w:t>度减</w:t>
      </w:r>
      <w:r>
        <w:rPr>
          <w:spacing w:val="-3"/>
        </w:rPr>
        <w:t>小</w:t>
      </w:r>
      <w:r>
        <w:t>得</w:t>
      </w:r>
      <w:r>
        <w:rPr>
          <w:spacing w:val="-3"/>
        </w:rPr>
        <w:t>越</w:t>
      </w:r>
      <w:r>
        <w:rPr>
          <w:spacing w:val="-3"/>
          <w:u w:val="single"/>
        </w:rPr>
        <w:t xml:space="preserve"> </w:t>
      </w:r>
      <w:r>
        <w:rPr>
          <w:spacing w:val="-3"/>
          <w:u w:val="single"/>
        </w:rPr>
        <w:tab/>
      </w:r>
      <w:r>
        <w:t>。</w:t>
      </w:r>
    </w:p>
    <w:p>
      <w:pPr>
        <w:pStyle w:val="3"/>
        <w:spacing w:before="9"/>
        <w:ind w:left="0"/>
        <w:rPr>
          <w:sz w:val="18"/>
        </w:rPr>
      </w:pPr>
    </w:p>
    <w:p>
      <w:pPr>
        <w:pStyle w:val="3"/>
        <w:spacing w:line="278" w:lineRule="auto"/>
        <w:ind w:right="23"/>
      </w:pPr>
      <w:r>
        <w:rPr>
          <w:rFonts w:ascii="Cambria Math" w:eastAsia="Cambria Math"/>
          <w:spacing w:val="1"/>
          <w:w w:val="189"/>
        </w:rPr>
        <w:t xml:space="preserve"> </w:t>
      </w:r>
      <w:r>
        <w:rPr>
          <w:rFonts w:ascii="Cambria Math" w:eastAsia="Cambria Math"/>
          <w:w w:val="252"/>
        </w:rPr>
        <w:t xml:space="preserve"> </w:t>
      </w:r>
      <w:r>
        <w:rPr>
          <w:rFonts w:ascii="Cambria Math" w:eastAsia="Cambria Math"/>
          <w:spacing w:val="-4"/>
          <w:w w:val="189"/>
        </w:rPr>
        <w:t xml:space="preserve"> </w:t>
      </w:r>
      <w:r>
        <w:t>由此</w:t>
      </w:r>
      <w:r>
        <w:rPr>
          <w:spacing w:val="-3"/>
        </w:rPr>
        <w:t>可</w:t>
      </w:r>
      <w:r>
        <w:t>推</w:t>
      </w:r>
      <w:r>
        <w:rPr>
          <w:spacing w:val="-3"/>
        </w:rPr>
        <w:t>出</w:t>
      </w:r>
      <w:r>
        <w:t>，</w:t>
      </w:r>
      <w:r>
        <w:rPr>
          <w:spacing w:val="-3"/>
        </w:rPr>
        <w:t>如</w:t>
      </w:r>
      <w:r>
        <w:t>果</w:t>
      </w:r>
      <w:r>
        <w:rPr>
          <w:spacing w:val="-3"/>
        </w:rPr>
        <w:t>运</w:t>
      </w:r>
      <w:r>
        <w:t>动</w:t>
      </w:r>
      <w:r>
        <w:rPr>
          <w:spacing w:val="-3"/>
        </w:rPr>
        <w:t>物</w:t>
      </w:r>
      <w:r>
        <w:t>体不</w:t>
      </w:r>
      <w:r>
        <w:rPr>
          <w:spacing w:val="-3"/>
        </w:rPr>
        <w:t>受</w:t>
      </w:r>
      <w:r>
        <w:t>外</w:t>
      </w:r>
      <w:r>
        <w:rPr>
          <w:spacing w:val="-3"/>
        </w:rPr>
        <w:t>力</w:t>
      </w:r>
      <w:r>
        <w:t>的</w:t>
      </w:r>
      <w:r>
        <w:rPr>
          <w:spacing w:val="-3"/>
        </w:rPr>
        <w:t>作</w:t>
      </w:r>
      <w:r>
        <w:t>用</w:t>
      </w:r>
      <w:r>
        <w:rPr>
          <w:spacing w:val="-3"/>
        </w:rPr>
        <w:t>，</w:t>
      </w:r>
      <w:r>
        <w:t>它</w:t>
      </w:r>
      <w:r>
        <w:rPr>
          <w:spacing w:val="-3"/>
        </w:rPr>
        <w:t>将</w:t>
      </w:r>
      <w:r>
        <w:t>作</w:t>
      </w:r>
      <w:r>
        <w:rPr>
          <w:u w:val="single"/>
        </w:rPr>
        <w:t xml:space="preserve"> </w:t>
      </w:r>
      <w:r>
        <w:rPr>
          <w:u w:val="single"/>
        </w:rPr>
        <w:tab/>
      </w:r>
      <w:r>
        <w:t>。</w:t>
      </w:r>
    </w:p>
    <w:tbl>
      <w:tblPr>
        <w:tblStyle w:val="5"/>
        <w:tblpPr w:leftFromText="180" w:rightFromText="180" w:vertAnchor="page" w:horzAnchor="page" w:tblpX="14227" w:tblpY="4038"/>
        <w:tblOverlap w:val="never"/>
        <w:tblW w:w="628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841"/>
        <w:gridCol w:w="1920"/>
        <w:gridCol w:w="252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32" w:hRule="atLeast"/>
        </w:trPr>
        <w:tc>
          <w:tcPr>
            <w:tcW w:w="1841" w:type="dxa"/>
          </w:tcPr>
          <w:p>
            <w:pPr>
              <w:pStyle w:val="8"/>
              <w:spacing w:before="34"/>
              <w:ind w:left="480" w:right="461"/>
              <w:jc w:val="center"/>
              <w:rPr>
                <w:sz w:val="21"/>
              </w:rPr>
            </w:pPr>
            <w:r>
              <w:rPr>
                <w:sz w:val="21"/>
              </w:rPr>
              <w:t>表面状况</w:t>
            </w:r>
          </w:p>
        </w:tc>
        <w:tc>
          <w:tcPr>
            <w:tcW w:w="1920" w:type="dxa"/>
          </w:tcPr>
          <w:p>
            <w:pPr>
              <w:pStyle w:val="8"/>
              <w:spacing w:before="34"/>
              <w:ind w:left="518" w:right="501"/>
              <w:jc w:val="center"/>
              <w:rPr>
                <w:sz w:val="21"/>
              </w:rPr>
            </w:pPr>
            <w:r>
              <w:rPr>
                <w:sz w:val="21"/>
              </w:rPr>
              <w:t>阻力大小</w:t>
            </w:r>
          </w:p>
        </w:tc>
        <w:tc>
          <w:tcPr>
            <w:tcW w:w="2523" w:type="dxa"/>
          </w:tcPr>
          <w:p>
            <w:pPr>
              <w:pStyle w:val="8"/>
              <w:spacing w:before="34"/>
              <w:ind w:left="11"/>
              <w:jc w:val="center"/>
              <w:rPr>
                <w:rFonts w:ascii="Cambria Math" w:eastAsia="Cambria Math"/>
                <w:sz w:val="21"/>
              </w:rPr>
            </w:pPr>
            <w:r>
              <w:rPr>
                <w:sz w:val="21"/>
              </w:rPr>
              <w:t>小车运动的距离</w:t>
            </w:r>
            <w:r>
              <w:rPr>
                <w:rFonts w:ascii="Cambria Math" w:eastAsia="Cambria Math"/>
                <w:w w:val="210"/>
                <w:sz w:val="21"/>
              </w:rPr>
              <w:t xml:space="preserve"> </w:t>
            </w:r>
            <w:r>
              <w:rPr>
                <w:rFonts w:ascii="Cambria Math" w:eastAsia="Cambria Math"/>
                <w:sz w:val="21"/>
              </w:rPr>
              <w:t xml:space="preserve"> </w:t>
            </w:r>
            <w:r>
              <w:rPr>
                <w:rFonts w:ascii="Cambria Math" w:eastAsia="Cambria Math"/>
                <w:w w:val="223"/>
                <w:sz w:val="21"/>
              </w:rPr>
              <w:t xml:space="preserve"> </w:t>
            </w:r>
            <w:r>
              <w:rPr>
                <w:rFonts w:ascii="Cambria Math" w:eastAsia="Cambria Math"/>
                <w:w w:val="382"/>
                <w:sz w:val="21"/>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0" w:hRule="atLeast"/>
        </w:trPr>
        <w:tc>
          <w:tcPr>
            <w:tcW w:w="1841" w:type="dxa"/>
          </w:tcPr>
          <w:p>
            <w:pPr>
              <w:pStyle w:val="8"/>
              <w:spacing w:before="22"/>
              <w:ind w:left="480" w:right="458"/>
              <w:jc w:val="center"/>
              <w:rPr>
                <w:sz w:val="21"/>
              </w:rPr>
            </w:pPr>
            <w:r>
              <w:rPr>
                <w:sz w:val="21"/>
              </w:rPr>
              <w:t>毛巾</w:t>
            </w:r>
          </w:p>
        </w:tc>
        <w:tc>
          <w:tcPr>
            <w:tcW w:w="1920" w:type="dxa"/>
          </w:tcPr>
          <w:p>
            <w:pPr>
              <w:pStyle w:val="8"/>
              <w:spacing w:before="22"/>
              <w:ind w:left="14"/>
              <w:jc w:val="center"/>
              <w:rPr>
                <w:sz w:val="21"/>
              </w:rPr>
            </w:pPr>
            <w:r>
              <w:rPr>
                <w:w w:val="100"/>
                <w:sz w:val="21"/>
              </w:rPr>
              <w:t>大</w:t>
            </w:r>
          </w:p>
        </w:tc>
        <w:tc>
          <w:tcPr>
            <w:tcW w:w="2523" w:type="dxa"/>
          </w:tcPr>
          <w:p>
            <w:pPr>
              <w:pStyle w:val="8"/>
              <w:spacing w:before="30"/>
              <w:ind w:left="15"/>
              <w:jc w:val="center"/>
              <w:rPr>
                <w:rFonts w:ascii="Cambria Math"/>
                <w:sz w:val="21"/>
              </w:rPr>
            </w:pPr>
            <w:r>
              <w:rPr>
                <w:rFonts w:ascii="Cambria Math"/>
                <w:w w:val="252"/>
                <w:sz w:val="21"/>
              </w:rPr>
              <w:t xml:space="preserve"> </w:t>
            </w:r>
            <w:r>
              <w:rPr>
                <w:rFonts w:ascii="Cambria Math"/>
                <w:spacing w:val="-1"/>
                <w:w w:val="93"/>
                <w:sz w:val="21"/>
              </w:rPr>
              <w:t xml:space="preserve"> </w:t>
            </w:r>
            <w:r>
              <w:rPr>
                <w:rFonts w:ascii="Cambria Math"/>
                <w:w w:val="252"/>
                <w:sz w:val="21"/>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3" w:hRule="atLeast"/>
        </w:trPr>
        <w:tc>
          <w:tcPr>
            <w:tcW w:w="1841" w:type="dxa"/>
          </w:tcPr>
          <w:p>
            <w:pPr>
              <w:pStyle w:val="8"/>
              <w:spacing w:before="22"/>
              <w:ind w:left="480" w:right="458"/>
              <w:jc w:val="center"/>
              <w:rPr>
                <w:sz w:val="21"/>
              </w:rPr>
            </w:pPr>
            <w:r>
              <w:rPr>
                <w:sz w:val="21"/>
              </w:rPr>
              <w:t>棉布</w:t>
            </w:r>
          </w:p>
        </w:tc>
        <w:tc>
          <w:tcPr>
            <w:tcW w:w="1920" w:type="dxa"/>
          </w:tcPr>
          <w:p>
            <w:pPr>
              <w:pStyle w:val="8"/>
              <w:spacing w:before="22"/>
              <w:ind w:left="515" w:right="501"/>
              <w:jc w:val="center"/>
              <w:rPr>
                <w:sz w:val="21"/>
              </w:rPr>
            </w:pPr>
            <w:r>
              <w:rPr>
                <w:sz w:val="21"/>
              </w:rPr>
              <w:t>较大</w:t>
            </w:r>
          </w:p>
        </w:tc>
        <w:tc>
          <w:tcPr>
            <w:tcW w:w="2523" w:type="dxa"/>
          </w:tcPr>
          <w:p>
            <w:pPr>
              <w:pStyle w:val="8"/>
              <w:spacing w:before="30"/>
              <w:ind w:left="19"/>
              <w:jc w:val="center"/>
              <w:rPr>
                <w:rFonts w:ascii="Cambria Math"/>
                <w:sz w:val="21"/>
              </w:rPr>
            </w:pPr>
            <w:r>
              <w:rPr>
                <w:rFonts w:ascii="Cambria Math"/>
                <w:w w:val="252"/>
                <w:sz w:val="21"/>
              </w:rPr>
              <w:t xml:space="preserve"> </w:t>
            </w:r>
            <w:r>
              <w:rPr>
                <w:rFonts w:ascii="Cambria Math"/>
                <w:spacing w:val="-1"/>
                <w:w w:val="93"/>
                <w:sz w:val="21"/>
              </w:rPr>
              <w:t xml:space="preserve"> </w:t>
            </w:r>
            <w:r>
              <w:rPr>
                <w:rFonts w:ascii="Cambria Math"/>
                <w:w w:val="252"/>
                <w:sz w:val="21"/>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0" w:hRule="atLeast"/>
        </w:trPr>
        <w:tc>
          <w:tcPr>
            <w:tcW w:w="1841" w:type="dxa"/>
          </w:tcPr>
          <w:p>
            <w:pPr>
              <w:pStyle w:val="8"/>
              <w:spacing w:before="22"/>
              <w:ind w:left="480" w:right="458"/>
              <w:jc w:val="center"/>
              <w:rPr>
                <w:sz w:val="21"/>
              </w:rPr>
            </w:pPr>
            <w:r>
              <w:rPr>
                <w:sz w:val="21"/>
              </w:rPr>
              <w:t>木板</w:t>
            </w:r>
          </w:p>
        </w:tc>
        <w:tc>
          <w:tcPr>
            <w:tcW w:w="1920" w:type="dxa"/>
          </w:tcPr>
          <w:p>
            <w:pPr>
              <w:pStyle w:val="8"/>
              <w:spacing w:before="22"/>
              <w:ind w:left="14"/>
              <w:jc w:val="center"/>
              <w:rPr>
                <w:sz w:val="21"/>
              </w:rPr>
            </w:pPr>
            <w:r>
              <w:rPr>
                <w:w w:val="100"/>
                <w:sz w:val="21"/>
              </w:rPr>
              <w:t>小</w:t>
            </w:r>
          </w:p>
        </w:tc>
        <w:tc>
          <w:tcPr>
            <w:tcW w:w="2523" w:type="dxa"/>
          </w:tcPr>
          <w:p>
            <w:pPr>
              <w:pStyle w:val="8"/>
              <w:spacing w:before="30"/>
              <w:ind w:left="19"/>
              <w:jc w:val="center"/>
              <w:rPr>
                <w:rFonts w:ascii="Cambria Math"/>
                <w:sz w:val="21"/>
              </w:rPr>
            </w:pPr>
            <w:r>
              <w:rPr>
                <w:rFonts w:ascii="Cambria Math"/>
                <w:w w:val="252"/>
                <w:sz w:val="21"/>
              </w:rPr>
              <w:t xml:space="preserve"> </w:t>
            </w:r>
            <w:r>
              <w:rPr>
                <w:rFonts w:ascii="Cambria Math"/>
                <w:spacing w:val="-1"/>
                <w:w w:val="93"/>
                <w:sz w:val="21"/>
              </w:rPr>
              <w:t xml:space="preserve"> </w:t>
            </w:r>
            <w:r>
              <w:rPr>
                <w:rFonts w:ascii="Cambria Math"/>
                <w:w w:val="252"/>
                <w:sz w:val="21"/>
              </w:rPr>
              <w:t xml:space="preserve">  </w:t>
            </w:r>
          </w:p>
        </w:tc>
      </w:tr>
    </w:tbl>
    <w:p>
      <w:pPr>
        <w:pStyle w:val="3"/>
        <w:spacing w:line="278" w:lineRule="auto"/>
        <w:ind w:right="23"/>
      </w:pPr>
      <w:r>
        <w:t>小宇先后在水平桌面铺上粗糙程度不同的物体 毛巾、棉布、木板 ，做了三次实验。然后将实验数据填入下列表格：</w:t>
      </w:r>
    </w:p>
    <w:p>
      <w:pPr>
        <w:pStyle w:val="3"/>
        <w:tabs>
          <w:tab w:val="left" w:pos="6628"/>
        </w:tabs>
      </w:pPr>
    </w:p>
    <w:p>
      <w:pPr>
        <w:pStyle w:val="3"/>
        <w:spacing w:before="1"/>
        <w:ind w:left="0"/>
        <w:rPr>
          <w:sz w:val="22"/>
        </w:rPr>
      </w:pPr>
    </w:p>
    <w:p>
      <w:pPr>
        <w:pStyle w:val="3"/>
        <w:spacing w:before="1"/>
        <w:ind w:left="156"/>
        <w:rPr>
          <w:rFonts w:hint="eastAsia" w:ascii="黑体" w:eastAsia="黑体"/>
        </w:rPr>
      </w:pPr>
    </w:p>
    <w:p>
      <w:pPr>
        <w:pStyle w:val="3"/>
        <w:spacing w:before="1"/>
        <w:ind w:left="156"/>
        <w:rPr>
          <w:rFonts w:hint="eastAsia" w:ascii="黑体" w:eastAsia="黑体"/>
        </w:rPr>
      </w:pPr>
    </w:p>
    <w:p>
      <w:pPr>
        <w:pStyle w:val="3"/>
        <w:spacing w:before="1"/>
        <w:ind w:left="156"/>
        <w:rPr>
          <w:rFonts w:hint="eastAsia" w:ascii="黑体" w:eastAsia="黑体"/>
        </w:rPr>
      </w:pPr>
    </w:p>
    <w:p>
      <w:pPr>
        <w:pStyle w:val="3"/>
        <w:spacing w:before="1"/>
        <w:ind w:left="156"/>
        <w:rPr>
          <w:rFonts w:hint="eastAsia" w:ascii="黑体" w:eastAsia="黑体"/>
        </w:rPr>
      </w:pPr>
      <w:r>
        <w:rPr>
          <w:rFonts w:hint="eastAsia" w:ascii="黑体" w:eastAsia="黑体"/>
        </w:rPr>
        <w:t xml:space="preserve">四、作图题（本大题共 </w:t>
      </w:r>
      <w:r>
        <w:rPr>
          <w:rFonts w:ascii="Times New Roman" w:eastAsia="Times New Roman"/>
          <w:b/>
        </w:rPr>
        <w:t xml:space="preserve">2 </w:t>
      </w:r>
      <w:r>
        <w:rPr>
          <w:rFonts w:hint="eastAsia" w:ascii="黑体" w:eastAsia="黑体"/>
        </w:rPr>
        <w:t xml:space="preserve">小题，每题 2 分，共 </w:t>
      </w:r>
      <w:r>
        <w:rPr>
          <w:rFonts w:ascii="Times New Roman" w:eastAsia="Times New Roman"/>
          <w:b/>
        </w:rPr>
        <w:t xml:space="preserve">4.0 </w:t>
      </w:r>
      <w:r>
        <w:rPr>
          <w:rFonts w:hint="eastAsia" w:ascii="黑体" w:eastAsia="黑体"/>
        </w:rPr>
        <w:t>分）</w:t>
      </w:r>
    </w:p>
    <w:p>
      <w:pPr>
        <w:pStyle w:val="3"/>
        <w:spacing w:before="7"/>
        <w:ind w:left="0"/>
        <w:rPr>
          <w:rFonts w:ascii="黑体"/>
        </w:rPr>
      </w:pPr>
    </w:p>
    <w:p>
      <w:pPr>
        <w:pStyle w:val="3"/>
        <w:ind w:left="156"/>
      </w:pPr>
      <w:r>
        <w:rPr>
          <w:rFonts w:ascii="Times New Roman" w:eastAsia="Times New Roman"/>
          <w:sz w:val="24"/>
        </w:rPr>
        <w:t xml:space="preserve">31. </w:t>
      </w:r>
      <w:r>
        <w:t>作出图中静止在斜面上物体受到的重力。</w:t>
      </w:r>
    </w:p>
    <w:p>
      <w:pPr>
        <w:spacing w:after="0"/>
        <w:sectPr>
          <w:pgSz w:w="23820" w:h="16840" w:orient="landscape"/>
          <w:pgMar w:top="860" w:right="1860" w:bottom="700" w:left="1840" w:header="0" w:footer="507" w:gutter="0"/>
          <w:cols w:equalWidth="0" w:num="2">
            <w:col w:w="10025" w:space="97"/>
            <w:col w:w="9998"/>
          </w:cols>
        </w:sectPr>
      </w:pPr>
    </w:p>
    <w:p>
      <w:pPr>
        <w:pStyle w:val="7"/>
        <w:numPr>
          <w:ilvl w:val="0"/>
          <w:numId w:val="4"/>
        </w:numPr>
        <w:tabs>
          <w:tab w:val="left" w:pos="577"/>
          <w:tab w:val="left" w:pos="3939"/>
        </w:tabs>
        <w:spacing w:before="1" w:after="0" w:line="278" w:lineRule="auto"/>
        <w:ind w:left="576" w:right="38" w:hanging="420"/>
        <w:jc w:val="left"/>
        <w:rPr>
          <w:sz w:val="21"/>
        </w:rPr>
      </w:pPr>
      <w:r>
        <w:pict>
          <v:line id="_x0000_s1027" o:spid="_x0000_s1027" o:spt="20" style="position:absolute;left:0pt;margin-left:467.55pt;margin-top:12.25pt;height:0pt;width:31.55pt;mso-position-horizontal-relative:page;z-index:251677696;mso-width-relative:page;mso-height-relative:page;" stroked="t" coordsize="21600,21600">
            <v:path arrowok="t"/>
            <v:fill focussize="0,0"/>
            <v:stroke color="#000000"/>
            <v:imagedata o:title=""/>
            <o:lock v:ext="edit"/>
          </v:line>
        </w:pict>
      </w:r>
      <w:r>
        <w:rPr>
          <w:sz w:val="21"/>
        </w:rPr>
        <w:t>小明</w:t>
      </w:r>
      <w:r>
        <w:rPr>
          <w:spacing w:val="-3"/>
          <w:sz w:val="21"/>
        </w:rPr>
        <w:t>用</w:t>
      </w:r>
      <w:r>
        <w:rPr>
          <w:sz w:val="21"/>
        </w:rPr>
        <w:t>力</w:t>
      </w:r>
      <w:r>
        <w:rPr>
          <w:spacing w:val="-3"/>
          <w:sz w:val="21"/>
        </w:rPr>
        <w:t>将</w:t>
      </w:r>
      <w:r>
        <w:rPr>
          <w:sz w:val="21"/>
        </w:rPr>
        <w:t>足</w:t>
      </w:r>
      <w:r>
        <w:rPr>
          <w:spacing w:val="-3"/>
          <w:sz w:val="21"/>
        </w:rPr>
        <w:t>球</w:t>
      </w:r>
      <w:r>
        <w:rPr>
          <w:sz w:val="21"/>
        </w:rPr>
        <w:t>踢</w:t>
      </w:r>
      <w:r>
        <w:rPr>
          <w:spacing w:val="-3"/>
          <w:sz w:val="21"/>
        </w:rPr>
        <w:t>出</w:t>
      </w:r>
      <w:r>
        <w:rPr>
          <w:sz w:val="21"/>
        </w:rPr>
        <w:t>后</w:t>
      </w:r>
      <w:r>
        <w:rPr>
          <w:spacing w:val="-3"/>
          <w:sz w:val="21"/>
        </w:rPr>
        <w:t>，</w:t>
      </w:r>
      <w:r>
        <w:rPr>
          <w:sz w:val="21"/>
        </w:rPr>
        <w:t>足球</w:t>
      </w:r>
      <w:r>
        <w:rPr>
          <w:spacing w:val="-3"/>
          <w:sz w:val="21"/>
        </w:rPr>
        <w:t>在</w:t>
      </w:r>
      <w:r>
        <w:rPr>
          <w:sz w:val="21"/>
        </w:rPr>
        <w:t>空</w:t>
      </w:r>
      <w:r>
        <w:rPr>
          <w:spacing w:val="-3"/>
          <w:sz w:val="21"/>
        </w:rPr>
        <w:t>中</w:t>
      </w:r>
      <w:r>
        <w:rPr>
          <w:sz w:val="21"/>
        </w:rPr>
        <w:t>持</w:t>
      </w:r>
      <w:r>
        <w:rPr>
          <w:spacing w:val="-3"/>
          <w:sz w:val="21"/>
        </w:rPr>
        <w:t>续</w:t>
      </w:r>
      <w:r>
        <w:rPr>
          <w:sz w:val="21"/>
        </w:rPr>
        <w:t>飞</w:t>
      </w:r>
      <w:r>
        <w:rPr>
          <w:spacing w:val="-3"/>
          <w:sz w:val="21"/>
        </w:rPr>
        <w:t>行</w:t>
      </w:r>
      <w:r>
        <w:rPr>
          <w:sz w:val="21"/>
        </w:rPr>
        <w:t>一</w:t>
      </w:r>
      <w:r>
        <w:rPr>
          <w:spacing w:val="-3"/>
          <w:sz w:val="21"/>
        </w:rPr>
        <w:t>段</w:t>
      </w:r>
      <w:r>
        <w:rPr>
          <w:sz w:val="21"/>
        </w:rPr>
        <w:t>时间</w:t>
      </w:r>
      <w:r>
        <w:rPr>
          <w:spacing w:val="-3"/>
          <w:sz w:val="21"/>
        </w:rPr>
        <w:t>，</w:t>
      </w:r>
      <w:r>
        <w:rPr>
          <w:sz w:val="21"/>
        </w:rPr>
        <w:t>这</w:t>
      </w:r>
      <w:r>
        <w:rPr>
          <w:spacing w:val="-3"/>
          <w:sz w:val="21"/>
        </w:rPr>
        <w:t>是</w:t>
      </w:r>
      <w:r>
        <w:rPr>
          <w:sz w:val="21"/>
        </w:rPr>
        <w:t>因</w:t>
      </w:r>
      <w:r>
        <w:rPr>
          <w:spacing w:val="-3"/>
          <w:sz w:val="21"/>
        </w:rPr>
        <w:t>为</w:t>
      </w:r>
      <w:r>
        <w:rPr>
          <w:sz w:val="21"/>
        </w:rPr>
        <w:t>足</w:t>
      </w:r>
      <w:r>
        <w:rPr>
          <w:spacing w:val="-3"/>
          <w:sz w:val="21"/>
        </w:rPr>
        <w:t>球</w:t>
      </w:r>
      <w:r>
        <w:rPr>
          <w:sz w:val="21"/>
        </w:rPr>
        <w:t>具有觉疼</w:t>
      </w:r>
      <w:r>
        <w:rPr>
          <w:spacing w:val="-3"/>
          <w:sz w:val="21"/>
        </w:rPr>
        <w:t>痛</w:t>
      </w:r>
      <w:r>
        <w:rPr>
          <w:sz w:val="21"/>
        </w:rPr>
        <w:t>，</w:t>
      </w:r>
      <w:r>
        <w:rPr>
          <w:spacing w:val="-3"/>
          <w:sz w:val="21"/>
        </w:rPr>
        <w:t>这</w:t>
      </w:r>
      <w:r>
        <w:rPr>
          <w:sz w:val="21"/>
        </w:rPr>
        <w:t>是</w:t>
      </w:r>
      <w:r>
        <w:rPr>
          <w:spacing w:val="-3"/>
          <w:sz w:val="21"/>
        </w:rPr>
        <w:t>因</w:t>
      </w:r>
      <w:r>
        <w:rPr>
          <w:sz w:val="21"/>
        </w:rPr>
        <w:t>为</w:t>
      </w:r>
      <w:r>
        <w:rPr>
          <w:spacing w:val="-3"/>
          <w:sz w:val="21"/>
        </w:rPr>
        <w:t>力</w:t>
      </w:r>
      <w:r>
        <w:rPr>
          <w:sz w:val="21"/>
        </w:rPr>
        <w:t>的</w:t>
      </w:r>
      <w:r>
        <w:rPr>
          <w:spacing w:val="-3"/>
          <w:sz w:val="21"/>
        </w:rPr>
        <w:t>作</w:t>
      </w:r>
      <w:r>
        <w:rPr>
          <w:sz w:val="21"/>
        </w:rPr>
        <w:t>用是</w:t>
      </w:r>
      <w:r>
        <w:rPr>
          <w:sz w:val="21"/>
          <w:u w:val="single"/>
        </w:rPr>
        <w:t xml:space="preserve"> </w:t>
      </w:r>
      <w:r>
        <w:rPr>
          <w:sz w:val="21"/>
          <w:u w:val="single"/>
        </w:rPr>
        <w:tab/>
      </w:r>
      <w:r>
        <w:rPr>
          <w:sz w:val="21"/>
        </w:rPr>
        <w:t>的。</w:t>
      </w:r>
    </w:p>
    <w:p>
      <w:pPr>
        <w:pStyle w:val="3"/>
        <w:spacing w:before="1"/>
        <w:ind w:left="156"/>
      </w:pPr>
      <w:r>
        <w:br w:type="column"/>
      </w:r>
      <w:r>
        <w:t>；同时，他的脚感</w:t>
      </w:r>
    </w:p>
    <w:p>
      <w:pPr>
        <w:spacing w:after="0"/>
        <w:sectPr>
          <w:type w:val="continuous"/>
          <w:pgSz w:w="23820" w:h="16840" w:orient="landscape"/>
          <w:pgMar w:top="860" w:right="1860" w:bottom="700" w:left="1840" w:header="720" w:footer="720" w:gutter="0"/>
          <w:cols w:equalWidth="0" w:num="2">
            <w:col w:w="7554" w:space="429"/>
            <w:col w:w="12137"/>
          </w:cols>
        </w:sectPr>
      </w:pPr>
    </w:p>
    <w:p>
      <w:pPr>
        <w:pStyle w:val="7"/>
        <w:numPr>
          <w:ilvl w:val="0"/>
          <w:numId w:val="4"/>
        </w:numPr>
        <w:tabs>
          <w:tab w:val="left" w:pos="577"/>
          <w:tab w:val="left" w:pos="3939"/>
        </w:tabs>
        <w:spacing w:before="0" w:after="0" w:line="269" w:lineRule="exact"/>
        <w:ind w:left="576" w:right="0" w:hanging="421"/>
        <w:jc w:val="left"/>
        <w:rPr>
          <w:sz w:val="21"/>
        </w:rPr>
      </w:pPr>
      <w:r>
        <w:drawing>
          <wp:anchor distT="0" distB="0" distL="0" distR="0" simplePos="0" relativeHeight="251682816" behindDoc="0" locked="0" layoutInCell="1" allowOverlap="1">
            <wp:simplePos x="0" y="0"/>
            <wp:positionH relativeFrom="page">
              <wp:posOffset>9349105</wp:posOffset>
            </wp:positionH>
            <wp:positionV relativeFrom="paragraph">
              <wp:posOffset>-228600</wp:posOffset>
            </wp:positionV>
            <wp:extent cx="1819275" cy="833755"/>
            <wp:effectExtent l="0" t="0" r="0" b="0"/>
            <wp:wrapNone/>
            <wp:docPr id="3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8.jpeg"/>
                    <pic:cNvPicPr>
                      <a:picLocks noChangeAspect="1"/>
                    </pic:cNvPicPr>
                  </pic:nvPicPr>
                  <pic:blipFill>
                    <a:blip r:embed="rId23" cstate="print"/>
                    <a:stretch>
                      <a:fillRect/>
                    </a:stretch>
                  </pic:blipFill>
                  <pic:spPr>
                    <a:xfrm>
                      <a:off x="0" y="0"/>
                      <a:ext cx="1819275" cy="833531"/>
                    </a:xfrm>
                    <a:prstGeom prst="rect">
                      <a:avLst/>
                    </a:prstGeom>
                  </pic:spPr>
                </pic:pic>
              </a:graphicData>
            </a:graphic>
          </wp:anchor>
        </w:drawing>
      </w:r>
      <w:r>
        <w:rPr>
          <w:sz w:val="21"/>
        </w:rPr>
        <w:t>直接</w:t>
      </w:r>
      <w:r>
        <w:rPr>
          <w:spacing w:val="-3"/>
          <w:sz w:val="21"/>
        </w:rPr>
        <w:t>证</w:t>
      </w:r>
      <w:r>
        <w:rPr>
          <w:sz w:val="21"/>
        </w:rPr>
        <w:t>明</w:t>
      </w:r>
      <w:r>
        <w:rPr>
          <w:spacing w:val="-3"/>
          <w:sz w:val="21"/>
        </w:rPr>
        <w:t>牛</w:t>
      </w:r>
      <w:r>
        <w:rPr>
          <w:sz w:val="21"/>
        </w:rPr>
        <w:t>顿</w:t>
      </w:r>
      <w:r>
        <w:rPr>
          <w:spacing w:val="-3"/>
          <w:sz w:val="21"/>
        </w:rPr>
        <w:t>第</w:t>
      </w:r>
      <w:r>
        <w:rPr>
          <w:sz w:val="21"/>
        </w:rPr>
        <w:t>一</w:t>
      </w:r>
      <w:r>
        <w:rPr>
          <w:spacing w:val="-3"/>
          <w:sz w:val="21"/>
        </w:rPr>
        <w:t>定</w:t>
      </w:r>
      <w:r>
        <w:rPr>
          <w:sz w:val="21"/>
        </w:rPr>
        <w:t>律</w:t>
      </w:r>
      <w:r>
        <w:rPr>
          <w:spacing w:val="-3"/>
          <w:sz w:val="21"/>
        </w:rPr>
        <w:t>的</w:t>
      </w:r>
      <w:r>
        <w:rPr>
          <w:sz w:val="21"/>
        </w:rPr>
        <w:t>实验</w:t>
      </w:r>
      <w:r>
        <w:rPr>
          <w:sz w:val="21"/>
          <w:u w:val="single"/>
        </w:rPr>
        <w:t xml:space="preserve"> </w:t>
      </w:r>
      <w:r>
        <w:rPr>
          <w:sz w:val="21"/>
          <w:u w:val="single"/>
        </w:rPr>
        <w:tab/>
      </w:r>
      <w:r>
        <w:rPr>
          <w:sz w:val="21"/>
        </w:rPr>
        <w:t>做</w:t>
      </w:r>
      <w:r>
        <w:rPr>
          <w:spacing w:val="-3"/>
          <w:sz w:val="21"/>
        </w:rPr>
        <w:t>出来</w:t>
      </w:r>
      <w:r>
        <w:rPr>
          <w:spacing w:val="-20"/>
          <w:sz w:val="21"/>
        </w:rPr>
        <w:t xml:space="preserve"> </w:t>
      </w:r>
      <w:r>
        <w:rPr>
          <w:sz w:val="21"/>
        </w:rPr>
        <w:t>选填</w:t>
      </w:r>
      <w:r>
        <w:rPr>
          <w:spacing w:val="-3"/>
          <w:sz w:val="21"/>
        </w:rPr>
        <w:t>“</w:t>
      </w:r>
      <w:r>
        <w:rPr>
          <w:sz w:val="21"/>
        </w:rPr>
        <w:t>能”或“</w:t>
      </w:r>
      <w:r>
        <w:rPr>
          <w:spacing w:val="-3"/>
          <w:sz w:val="21"/>
        </w:rPr>
        <w:t>不</w:t>
      </w:r>
      <w:r>
        <w:rPr>
          <w:sz w:val="21"/>
        </w:rPr>
        <w:t>能</w:t>
      </w:r>
      <w:r>
        <w:rPr>
          <w:spacing w:val="-3"/>
          <w:sz w:val="21"/>
        </w:rPr>
        <w:t>”</w:t>
      </w:r>
      <w:r>
        <w:rPr>
          <w:spacing w:val="-19"/>
          <w:sz w:val="21"/>
        </w:rPr>
        <w:t xml:space="preserve"> </w:t>
      </w:r>
      <w:r>
        <w:rPr>
          <w:sz w:val="21"/>
        </w:rPr>
        <w:t>，</w:t>
      </w:r>
      <w:r>
        <w:rPr>
          <w:spacing w:val="-3"/>
          <w:sz w:val="21"/>
        </w:rPr>
        <w:t>但</w:t>
      </w:r>
      <w:r>
        <w:rPr>
          <w:sz w:val="21"/>
        </w:rPr>
        <w:t>是</w:t>
      </w:r>
      <w:r>
        <w:rPr>
          <w:spacing w:val="-3"/>
          <w:sz w:val="21"/>
        </w:rPr>
        <w:t>可</w:t>
      </w:r>
      <w:r>
        <w:rPr>
          <w:sz w:val="21"/>
        </w:rPr>
        <w:t>以经</w:t>
      </w:r>
      <w:r>
        <w:rPr>
          <w:spacing w:val="-3"/>
          <w:sz w:val="21"/>
        </w:rPr>
        <w:t>过</w:t>
      </w:r>
      <w:r>
        <w:rPr>
          <w:sz w:val="21"/>
        </w:rPr>
        <w:t>科</w:t>
      </w:r>
      <w:r>
        <w:rPr>
          <w:spacing w:val="-3"/>
          <w:sz w:val="21"/>
        </w:rPr>
        <w:t>学</w:t>
      </w:r>
      <w:r>
        <w:rPr>
          <w:sz w:val="21"/>
        </w:rPr>
        <w:t>推</w:t>
      </w:r>
      <w:r>
        <w:rPr>
          <w:spacing w:val="-3"/>
          <w:sz w:val="21"/>
        </w:rPr>
        <w:t>理</w:t>
      </w:r>
      <w:r>
        <w:rPr>
          <w:sz w:val="21"/>
        </w:rPr>
        <w:t>得</w:t>
      </w:r>
      <w:r>
        <w:rPr>
          <w:spacing w:val="-3"/>
          <w:sz w:val="21"/>
        </w:rPr>
        <w:t>出</w:t>
      </w:r>
      <w:r>
        <w:rPr>
          <w:sz w:val="21"/>
        </w:rPr>
        <w:t>，</w:t>
      </w:r>
    </w:p>
    <w:p>
      <w:pPr>
        <w:pStyle w:val="3"/>
        <w:tabs>
          <w:tab w:val="left" w:pos="2468"/>
        </w:tabs>
        <w:spacing w:before="43"/>
        <w:rPr>
          <w:rFonts w:ascii="Cambria Math" w:hAnsi="Cambria Math" w:eastAsia="Cambria Math"/>
        </w:rPr>
      </w:pPr>
      <w:r>
        <w:pict>
          <v:line id="_x0000_s1028" o:spid="_x0000_s1028" o:spt="20" style="position:absolute;left:0pt;margin-left:183.95pt;margin-top:14.35pt;height:0pt;width:31.55pt;mso-position-horizontal-relative:page;z-index:251678720;mso-width-relative:page;mso-height-relative:page;" stroked="t" coordsize="21600,21600">
            <v:path arrowok="t"/>
            <v:fill focussize="0,0"/>
            <v:stroke color="#000000"/>
            <v:imagedata o:title=""/>
            <o:lock v:ext="edit"/>
          </v:line>
        </w:pict>
      </w:r>
      <w:r>
        <w:drawing>
          <wp:anchor distT="0" distB="0" distL="0" distR="0" simplePos="0" relativeHeight="251681792" behindDoc="0" locked="0" layoutInCell="1" allowOverlap="1">
            <wp:simplePos x="0" y="0"/>
            <wp:positionH relativeFrom="page">
              <wp:posOffset>5759450</wp:posOffset>
            </wp:positionH>
            <wp:positionV relativeFrom="paragraph">
              <wp:posOffset>73025</wp:posOffset>
            </wp:positionV>
            <wp:extent cx="1647825" cy="654685"/>
            <wp:effectExtent l="0" t="0" r="0" b="0"/>
            <wp:wrapNone/>
            <wp:docPr id="37"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9.jpeg"/>
                    <pic:cNvPicPr>
                      <a:picLocks noChangeAspect="1"/>
                    </pic:cNvPicPr>
                  </pic:nvPicPr>
                  <pic:blipFill>
                    <a:blip r:embed="rId24" cstate="print"/>
                    <a:stretch>
                      <a:fillRect/>
                    </a:stretch>
                  </pic:blipFill>
                  <pic:spPr>
                    <a:xfrm>
                      <a:off x="0" y="0"/>
                      <a:ext cx="1647824" cy="654843"/>
                    </a:xfrm>
                    <a:prstGeom prst="rect">
                      <a:avLst/>
                    </a:prstGeom>
                  </pic:spPr>
                </pic:pic>
              </a:graphicData>
            </a:graphic>
          </wp:anchor>
        </w:drawing>
      </w:r>
      <w:r>
        <w:t>因此</w:t>
      </w:r>
      <w:r>
        <w:rPr>
          <w:spacing w:val="-3"/>
        </w:rPr>
        <w:t>该</w:t>
      </w:r>
      <w:r>
        <w:t>定</w:t>
      </w:r>
      <w:r>
        <w:rPr>
          <w:spacing w:val="-3"/>
        </w:rPr>
        <w:t>律</w:t>
      </w:r>
      <w:r>
        <w:t>是</w:t>
      </w:r>
      <w:r>
        <w:tab/>
      </w:r>
      <w:r>
        <w:t>选</w:t>
      </w:r>
      <w:r>
        <w:rPr>
          <w:spacing w:val="-3"/>
        </w:rPr>
        <w:t>填</w:t>
      </w:r>
      <w:r>
        <w:t>“正</w:t>
      </w:r>
      <w:r>
        <w:rPr>
          <w:spacing w:val="-3"/>
        </w:rPr>
        <w:t>确</w:t>
      </w:r>
      <w:r>
        <w:t>的</w:t>
      </w:r>
      <w:r>
        <w:rPr>
          <w:spacing w:val="-3"/>
        </w:rPr>
        <w:t>”</w:t>
      </w:r>
      <w:r>
        <w:t>或</w:t>
      </w:r>
      <w:r>
        <w:rPr>
          <w:spacing w:val="-3"/>
        </w:rPr>
        <w:t>“</w:t>
      </w:r>
      <w:r>
        <w:t>不</w:t>
      </w:r>
      <w:r>
        <w:rPr>
          <w:spacing w:val="-3"/>
        </w:rPr>
        <w:t>正</w:t>
      </w:r>
      <w:r>
        <w:t>确</w:t>
      </w:r>
      <w:r>
        <w:rPr>
          <w:spacing w:val="-3"/>
        </w:rPr>
        <w:t>的</w:t>
      </w:r>
      <w:r>
        <w:t>”</w:t>
      </w:r>
      <w:r>
        <w:rPr>
          <w:rFonts w:ascii="Cambria Math" w:hAnsi="Cambria Math" w:eastAsia="Cambria Math"/>
          <w:w w:val="189"/>
        </w:rPr>
        <w:t xml:space="preserve"> </w:t>
      </w:r>
    </w:p>
    <w:p>
      <w:pPr>
        <w:pStyle w:val="7"/>
        <w:numPr>
          <w:ilvl w:val="0"/>
          <w:numId w:val="4"/>
        </w:numPr>
        <w:tabs>
          <w:tab w:val="left" w:pos="577"/>
        </w:tabs>
        <w:spacing w:before="43" w:after="0" w:line="240" w:lineRule="auto"/>
        <w:ind w:left="576" w:right="0" w:hanging="421"/>
        <w:jc w:val="left"/>
        <w:rPr>
          <w:sz w:val="21"/>
        </w:rPr>
      </w:pPr>
      <w:r>
        <w:rPr>
          <w:spacing w:val="-11"/>
          <w:sz w:val="21"/>
        </w:rPr>
        <w:t>如图所示，用细线拴一块橡皮，甩起来，是橡皮绕手做圆周运动，这说</w:t>
      </w:r>
    </w:p>
    <w:p>
      <w:pPr>
        <w:pStyle w:val="3"/>
        <w:tabs>
          <w:tab w:val="left" w:pos="3097"/>
        </w:tabs>
        <w:spacing w:before="43"/>
      </w:pPr>
      <w:r>
        <w:pict>
          <v:line id="_x0000_s1029" o:spid="_x0000_s1029" o:spt="20" style="position:absolute;left:0pt;margin-left:215.4pt;margin-top:14.35pt;height:0pt;width:31.4pt;mso-position-horizontal-relative:page;z-index:251679744;mso-width-relative:page;mso-height-relative:page;" stroked="t" coordsize="21600,21600">
            <v:path arrowok="t"/>
            <v:fill focussize="0,0"/>
            <v:stroke color="#000000"/>
            <v:imagedata o:title=""/>
            <o:lock v:ext="edit"/>
          </v:line>
        </w:pict>
      </w:r>
      <w:r>
        <w:t>明力</w:t>
      </w:r>
      <w:r>
        <w:rPr>
          <w:spacing w:val="-3"/>
        </w:rPr>
        <w:t>可</w:t>
      </w:r>
      <w:r>
        <w:t>以</w:t>
      </w:r>
      <w:r>
        <w:rPr>
          <w:spacing w:val="-3"/>
        </w:rPr>
        <w:t>改</w:t>
      </w:r>
      <w:r>
        <w:t>变</w:t>
      </w:r>
      <w:r>
        <w:rPr>
          <w:spacing w:val="-3"/>
        </w:rPr>
        <w:t>物</w:t>
      </w:r>
      <w:r>
        <w:t>体的</w:t>
      </w:r>
      <w:r>
        <w:tab/>
      </w:r>
      <w:r>
        <w:t>选</w:t>
      </w:r>
      <w:r>
        <w:rPr>
          <w:spacing w:val="-3"/>
        </w:rPr>
        <w:t>填</w:t>
      </w:r>
      <w:r>
        <w:t>“</w:t>
      </w:r>
      <w:r>
        <w:rPr>
          <w:spacing w:val="-3"/>
        </w:rPr>
        <w:t>运</w:t>
      </w:r>
      <w:r>
        <w:t>动</w:t>
      </w:r>
      <w:r>
        <w:rPr>
          <w:spacing w:val="-3"/>
        </w:rPr>
        <w:t>状</w:t>
      </w:r>
      <w:r>
        <w:t>态</w:t>
      </w:r>
      <w:r>
        <w:rPr>
          <w:spacing w:val="-3"/>
        </w:rPr>
        <w:t>”</w:t>
      </w:r>
      <w:r>
        <w:t>或</w:t>
      </w:r>
      <w:r>
        <w:rPr>
          <w:spacing w:val="-3"/>
        </w:rPr>
        <w:t>“形</w:t>
      </w:r>
      <w:r>
        <w:t>状”</w:t>
      </w:r>
      <w:r>
        <w:rPr>
          <w:spacing w:val="-20"/>
        </w:rPr>
        <w:t xml:space="preserve"> </w:t>
      </w:r>
      <w:r>
        <w:rPr>
          <w:spacing w:val="-60"/>
        </w:rPr>
        <w:t>。</w:t>
      </w:r>
      <w:r>
        <w:rPr>
          <w:spacing w:val="-3"/>
        </w:rPr>
        <w:t>如</w:t>
      </w:r>
      <w:r>
        <w:t>果</w:t>
      </w:r>
      <w:r>
        <w:rPr>
          <w:spacing w:val="-3"/>
        </w:rPr>
        <w:t>这</w:t>
      </w:r>
      <w:r>
        <w:t>时</w:t>
      </w:r>
    </w:p>
    <w:p>
      <w:pPr>
        <w:spacing w:after="0"/>
        <w:sectPr>
          <w:type w:val="continuous"/>
          <w:pgSz w:w="23820" w:h="16840" w:orient="landscape"/>
          <w:pgMar w:top="860" w:right="1860" w:bottom="700" w:left="1840" w:header="720" w:footer="720" w:gutter="0"/>
          <w:cols w:space="708" w:num="1"/>
        </w:sectPr>
      </w:pPr>
    </w:p>
    <w:p>
      <w:pPr>
        <w:pStyle w:val="3"/>
        <w:tabs>
          <w:tab w:val="left" w:pos="4990"/>
        </w:tabs>
        <w:spacing w:before="42"/>
      </w:pPr>
      <w:r>
        <w:t>橡皮</w:t>
      </w:r>
      <w:r>
        <w:rPr>
          <w:spacing w:val="-3"/>
        </w:rPr>
        <w:t>所</w:t>
      </w:r>
      <w:r>
        <w:t>受</w:t>
      </w:r>
      <w:r>
        <w:rPr>
          <w:spacing w:val="-3"/>
        </w:rPr>
        <w:t>所</w:t>
      </w:r>
      <w:r>
        <w:t>有</w:t>
      </w:r>
      <w:r>
        <w:rPr>
          <w:spacing w:val="-3"/>
        </w:rPr>
        <w:t>的</w:t>
      </w:r>
      <w:r>
        <w:t>力</w:t>
      </w:r>
      <w:r>
        <w:rPr>
          <w:spacing w:val="-3"/>
        </w:rPr>
        <w:t>都</w:t>
      </w:r>
      <w:r>
        <w:t>突</w:t>
      </w:r>
      <w:r>
        <w:rPr>
          <w:spacing w:val="-3"/>
        </w:rPr>
        <w:t>然</w:t>
      </w:r>
      <w:r>
        <w:t>消失</w:t>
      </w:r>
      <w:r>
        <w:rPr>
          <w:spacing w:val="-3"/>
        </w:rPr>
        <w:t>，</w:t>
      </w:r>
      <w:r>
        <w:t>橡</w:t>
      </w:r>
      <w:r>
        <w:rPr>
          <w:spacing w:val="-3"/>
        </w:rPr>
        <w:t>皮</w:t>
      </w:r>
      <w:r>
        <w:t>将</w:t>
      </w:r>
      <w:r>
        <w:rPr>
          <w:spacing w:val="-3"/>
        </w:rPr>
        <w:t>做</w:t>
      </w:r>
      <w:r>
        <w:rPr>
          <w:spacing w:val="-3"/>
          <w:u w:val="single"/>
        </w:rPr>
        <w:t xml:space="preserve"> </w:t>
      </w:r>
      <w:r>
        <w:rPr>
          <w:spacing w:val="-3"/>
          <w:u w:val="single"/>
        </w:rPr>
        <w:tab/>
      </w:r>
      <w:r>
        <w:rPr>
          <w:spacing w:val="-3"/>
        </w:rPr>
        <w:t>运</w:t>
      </w:r>
      <w:r>
        <w:t>动。</w:t>
      </w:r>
    </w:p>
    <w:p>
      <w:pPr>
        <w:pStyle w:val="7"/>
        <w:numPr>
          <w:ilvl w:val="0"/>
          <w:numId w:val="4"/>
        </w:numPr>
        <w:tabs>
          <w:tab w:val="left" w:pos="577"/>
          <w:tab w:val="left" w:pos="3730"/>
        </w:tabs>
        <w:spacing w:before="43" w:after="0" w:line="240" w:lineRule="auto"/>
        <w:ind w:left="576" w:right="0" w:hanging="421"/>
        <w:jc w:val="left"/>
        <w:rPr>
          <w:sz w:val="21"/>
        </w:rPr>
      </w:pPr>
      <w:r>
        <w:rPr>
          <w:sz w:val="21"/>
        </w:rPr>
        <w:t>铅垂</w:t>
      </w:r>
      <w:r>
        <w:rPr>
          <w:spacing w:val="-3"/>
          <w:sz w:val="21"/>
        </w:rPr>
        <w:t>线</w:t>
      </w:r>
      <w:r>
        <w:rPr>
          <w:sz w:val="21"/>
        </w:rPr>
        <w:t>是</w:t>
      </w:r>
      <w:r>
        <w:rPr>
          <w:spacing w:val="-3"/>
          <w:sz w:val="21"/>
        </w:rPr>
        <w:t>根</w:t>
      </w:r>
      <w:r>
        <w:rPr>
          <w:sz w:val="21"/>
        </w:rPr>
        <w:t>据</w:t>
      </w:r>
      <w:r>
        <w:rPr>
          <w:spacing w:val="-3"/>
          <w:sz w:val="21"/>
        </w:rPr>
        <w:t>重</w:t>
      </w:r>
      <w:r>
        <w:rPr>
          <w:sz w:val="21"/>
        </w:rPr>
        <w:t>力</w:t>
      </w:r>
      <w:r>
        <w:rPr>
          <w:spacing w:val="-3"/>
          <w:sz w:val="21"/>
        </w:rPr>
        <w:t>方</w:t>
      </w:r>
      <w:r>
        <w:rPr>
          <w:sz w:val="21"/>
        </w:rPr>
        <w:t>向</w:t>
      </w:r>
      <w:r>
        <w:rPr>
          <w:spacing w:val="-3"/>
          <w:sz w:val="21"/>
        </w:rPr>
        <w:t>总</w:t>
      </w:r>
      <w:r>
        <w:rPr>
          <w:sz w:val="21"/>
        </w:rPr>
        <w:t>是</w:t>
      </w:r>
      <w:r>
        <w:rPr>
          <w:sz w:val="21"/>
          <w:u w:val="single"/>
        </w:rPr>
        <w:t xml:space="preserve"> </w:t>
      </w:r>
      <w:r>
        <w:rPr>
          <w:sz w:val="21"/>
          <w:u w:val="single"/>
        </w:rPr>
        <w:tab/>
      </w:r>
      <w:r>
        <w:rPr>
          <w:spacing w:val="-3"/>
          <w:sz w:val="21"/>
        </w:rPr>
        <w:t>的</w:t>
      </w:r>
      <w:r>
        <w:rPr>
          <w:sz w:val="21"/>
        </w:rPr>
        <w:t>原</w:t>
      </w:r>
      <w:r>
        <w:rPr>
          <w:spacing w:val="-3"/>
          <w:sz w:val="21"/>
        </w:rPr>
        <w:t>理</w:t>
      </w:r>
      <w:r>
        <w:rPr>
          <w:sz w:val="21"/>
        </w:rPr>
        <w:t>制</w:t>
      </w:r>
      <w:r>
        <w:rPr>
          <w:spacing w:val="-3"/>
          <w:sz w:val="21"/>
        </w:rPr>
        <w:t>成</w:t>
      </w:r>
      <w:r>
        <w:rPr>
          <w:sz w:val="21"/>
        </w:rPr>
        <w:t>的</w:t>
      </w:r>
      <w:r>
        <w:rPr>
          <w:spacing w:val="-3"/>
          <w:sz w:val="21"/>
        </w:rPr>
        <w:t>；</w:t>
      </w:r>
      <w:r>
        <w:rPr>
          <w:sz w:val="21"/>
        </w:rPr>
        <w:t>月球</w:t>
      </w:r>
      <w:r>
        <w:rPr>
          <w:spacing w:val="-3"/>
          <w:sz w:val="21"/>
        </w:rPr>
        <w:t>对</w:t>
      </w:r>
      <w:r>
        <w:rPr>
          <w:sz w:val="21"/>
        </w:rPr>
        <w:t>它</w:t>
      </w:r>
      <w:r>
        <w:rPr>
          <w:spacing w:val="-3"/>
          <w:sz w:val="21"/>
        </w:rPr>
        <w:t>表</w:t>
      </w:r>
      <w:r>
        <w:rPr>
          <w:sz w:val="21"/>
        </w:rPr>
        <w:t>面</w:t>
      </w:r>
      <w:r>
        <w:rPr>
          <w:spacing w:val="-3"/>
          <w:sz w:val="21"/>
        </w:rPr>
        <w:t>附</w:t>
      </w:r>
      <w:r>
        <w:rPr>
          <w:sz w:val="21"/>
        </w:rPr>
        <w:t>近</w:t>
      </w:r>
      <w:r>
        <w:rPr>
          <w:spacing w:val="-3"/>
          <w:sz w:val="21"/>
        </w:rPr>
        <w:t>物</w:t>
      </w:r>
      <w:r>
        <w:rPr>
          <w:sz w:val="21"/>
        </w:rPr>
        <w:t>体</w:t>
      </w:r>
      <w:r>
        <w:rPr>
          <w:spacing w:val="-3"/>
          <w:sz w:val="21"/>
        </w:rPr>
        <w:t>的</w:t>
      </w:r>
      <w:r>
        <w:rPr>
          <w:sz w:val="21"/>
        </w:rPr>
        <w:t>引力</w:t>
      </w:r>
      <w:r>
        <w:rPr>
          <w:spacing w:val="-3"/>
          <w:sz w:val="21"/>
        </w:rPr>
        <w:t>大</w:t>
      </w:r>
      <w:r>
        <w:rPr>
          <w:sz w:val="21"/>
        </w:rPr>
        <w:t>约</w:t>
      </w:r>
      <w:r>
        <w:rPr>
          <w:spacing w:val="-3"/>
          <w:sz w:val="21"/>
        </w:rPr>
        <w:t>是</w:t>
      </w:r>
      <w:r>
        <w:rPr>
          <w:sz w:val="21"/>
        </w:rPr>
        <w:t>同</w:t>
      </w:r>
      <w:r>
        <w:rPr>
          <w:spacing w:val="-3"/>
          <w:sz w:val="21"/>
        </w:rPr>
        <w:t>一</w:t>
      </w:r>
      <w:r>
        <w:rPr>
          <w:sz w:val="21"/>
        </w:rPr>
        <w:t>物</w:t>
      </w:r>
      <w:r>
        <w:rPr>
          <w:spacing w:val="-3"/>
          <w:sz w:val="21"/>
        </w:rPr>
        <w:t>体</w:t>
      </w:r>
      <w:r>
        <w:rPr>
          <w:sz w:val="21"/>
        </w:rPr>
        <w:t>在地</w:t>
      </w:r>
    </w:p>
    <w:p>
      <w:pPr>
        <w:pStyle w:val="3"/>
        <w:tabs>
          <w:tab w:val="left" w:pos="8624"/>
        </w:tabs>
        <w:spacing w:before="199" w:line="217" w:lineRule="exact"/>
      </w:pPr>
      <w:r>
        <w:pict>
          <v:rect id="_x0000_s1030" o:spid="_x0000_s1030" o:spt="1" style="position:absolute;left:0pt;margin-left:183.85pt;margin-top:16.7pt;height:0.7pt;width:4.3pt;mso-position-horizontal-relative:page;z-index:-251645952;mso-width-relative:page;mso-height-relative:page;" fillcolor="#000000" filled="t" stroked="f" coordsize="21600,21600">
            <v:path/>
            <v:fill on="t" focussize="0,0"/>
            <v:stroke on="f"/>
            <v:imagedata o:title=""/>
            <o:lock v:ext="edit"/>
          </v:rect>
        </w:pict>
      </w:r>
      <w:r>
        <w:t>球所</w:t>
      </w:r>
      <w:r>
        <w:rPr>
          <w:spacing w:val="-3"/>
        </w:rPr>
        <w:t>受</w:t>
      </w:r>
      <w:r>
        <w:t>重</w:t>
      </w:r>
      <w:r>
        <w:rPr>
          <w:spacing w:val="-3"/>
        </w:rPr>
        <w:t>力的</w:t>
      </w:r>
      <w:r>
        <w:rPr>
          <w:spacing w:val="-11"/>
          <w:position w:val="13"/>
        </w:rPr>
        <w:t xml:space="preserve"> </w:t>
      </w:r>
      <w:r>
        <w:t>，将</w:t>
      </w:r>
      <w:r>
        <w:rPr>
          <w:spacing w:val="-3"/>
        </w:rPr>
        <w:t>一</w:t>
      </w:r>
      <w:r>
        <w:t>个</w:t>
      </w:r>
      <w:r>
        <w:rPr>
          <w:spacing w:val="-3"/>
        </w:rPr>
        <w:t>质</w:t>
      </w:r>
      <w:r>
        <w:t>量为</w:t>
      </w:r>
      <w:r>
        <w:rPr>
          <w:spacing w:val="-48"/>
        </w:rPr>
        <w:t xml:space="preserve"> </w:t>
      </w:r>
      <w:r>
        <w:rPr>
          <w:rFonts w:ascii="Times New Roman" w:eastAsia="Times New Roman"/>
          <w:position w:val="1"/>
        </w:rPr>
        <w:t>6</w:t>
      </w:r>
      <w:r>
        <w:rPr>
          <w:rFonts w:ascii="Times New Roman" w:eastAsia="Times New Roman"/>
          <w:i/>
          <w:position w:val="1"/>
        </w:rPr>
        <w:t>kg</w:t>
      </w:r>
      <w:r>
        <w:rPr>
          <w:rFonts w:ascii="Times New Roman" w:eastAsia="Times New Roman"/>
          <w:i/>
          <w:spacing w:val="-7"/>
          <w:position w:val="1"/>
        </w:rPr>
        <w:t xml:space="preserve"> </w:t>
      </w:r>
      <w:r>
        <w:t>的</w:t>
      </w:r>
      <w:r>
        <w:rPr>
          <w:spacing w:val="-3"/>
        </w:rPr>
        <w:t>物</w:t>
      </w:r>
      <w:r>
        <w:t>体</w:t>
      </w:r>
      <w:r>
        <w:rPr>
          <w:spacing w:val="-3"/>
        </w:rPr>
        <w:t>放</w:t>
      </w:r>
      <w:r>
        <w:t>在</w:t>
      </w:r>
      <w:r>
        <w:rPr>
          <w:spacing w:val="-3"/>
        </w:rPr>
        <w:t>月球</w:t>
      </w:r>
      <w:r>
        <w:t>表面</w:t>
      </w:r>
      <w:r>
        <w:rPr>
          <w:spacing w:val="-3"/>
        </w:rPr>
        <w:t>，</w:t>
      </w:r>
      <w:r>
        <w:t>月</w:t>
      </w:r>
      <w:r>
        <w:rPr>
          <w:spacing w:val="-3"/>
        </w:rPr>
        <w:t>球</w:t>
      </w:r>
      <w:r>
        <w:t>对</w:t>
      </w:r>
      <w:r>
        <w:rPr>
          <w:spacing w:val="-3"/>
        </w:rPr>
        <w:t>它</w:t>
      </w:r>
      <w:r>
        <w:t>的</w:t>
      </w:r>
      <w:r>
        <w:rPr>
          <w:spacing w:val="-3"/>
        </w:rPr>
        <w:t>引</w:t>
      </w:r>
      <w:r>
        <w:t>力</w:t>
      </w:r>
      <w:r>
        <w:rPr>
          <w:spacing w:val="-3"/>
        </w:rPr>
        <w:t>大</w:t>
      </w:r>
      <w:r>
        <w:t>约是</w:t>
      </w:r>
      <w:r>
        <w:rPr>
          <w:u w:val="single"/>
        </w:rPr>
        <w:t xml:space="preserve"> </w:t>
      </w:r>
      <w:r>
        <w:rPr>
          <w:u w:val="single"/>
        </w:rPr>
        <w:tab/>
      </w:r>
      <w:r>
        <w:t>取</w:t>
      </w:r>
    </w:p>
    <w:p>
      <w:pPr>
        <w:spacing w:before="0" w:line="124" w:lineRule="exact"/>
        <w:ind w:left="1837" w:right="0" w:firstLine="0"/>
        <w:jc w:val="left"/>
        <w:rPr>
          <w:rFonts w:ascii="Cambria Math"/>
          <w:sz w:val="15"/>
        </w:rPr>
      </w:pPr>
      <w:r>
        <w:rPr>
          <w:rFonts w:ascii="Cambria Math"/>
          <w:w w:val="264"/>
          <w:sz w:val="15"/>
        </w:rPr>
        <w:t xml:space="preserve"> </w:t>
      </w:r>
    </w:p>
    <w:p>
      <w:pPr>
        <w:pStyle w:val="3"/>
        <w:spacing w:before="11"/>
        <w:ind w:left="0"/>
        <w:rPr>
          <w:rFonts w:ascii="Cambria Math"/>
          <w:sz w:val="25"/>
        </w:rPr>
      </w:pPr>
      <w:r>
        <w:br w:type="column"/>
      </w:r>
    </w:p>
    <w:p>
      <w:pPr>
        <w:spacing w:before="0"/>
        <w:ind w:left="156" w:right="0" w:firstLine="0"/>
        <w:jc w:val="left"/>
        <w:rPr>
          <w:sz w:val="21"/>
        </w:rPr>
      </w:pPr>
      <w:r>
        <w:rPr>
          <w:rFonts w:ascii="Times New Roman" w:eastAsia="Times New Roman"/>
          <w:sz w:val="24"/>
        </w:rPr>
        <w:t xml:space="preserve">32. </w:t>
      </w:r>
      <w:r>
        <w:rPr>
          <w:sz w:val="21"/>
        </w:rPr>
        <w:t xml:space="preserve">在图中画出小球受到 </w:t>
      </w:r>
      <w:r>
        <w:rPr>
          <w:rFonts w:ascii="Times New Roman" w:eastAsia="Times New Roman"/>
          <w:position w:val="1"/>
          <w:sz w:val="21"/>
        </w:rPr>
        <w:t>3</w:t>
      </w:r>
      <w:r>
        <w:rPr>
          <w:rFonts w:ascii="Times New Roman" w:eastAsia="Times New Roman"/>
          <w:i/>
          <w:position w:val="1"/>
          <w:sz w:val="21"/>
        </w:rPr>
        <w:t xml:space="preserve">N </w:t>
      </w:r>
      <w:r>
        <w:rPr>
          <w:sz w:val="21"/>
        </w:rPr>
        <w:t xml:space="preserve">的拉力 </w:t>
      </w:r>
      <w:r>
        <w:rPr>
          <w:rFonts w:ascii="Times New Roman" w:eastAsia="Times New Roman"/>
          <w:i/>
          <w:position w:val="1"/>
          <w:sz w:val="21"/>
        </w:rPr>
        <w:t xml:space="preserve">F </w:t>
      </w:r>
      <w:r>
        <w:rPr>
          <w:sz w:val="21"/>
        </w:rPr>
        <w:t>的示意图。</w:t>
      </w:r>
    </w:p>
    <w:p>
      <w:pPr>
        <w:spacing w:after="0"/>
        <w:jc w:val="left"/>
        <w:rPr>
          <w:sz w:val="21"/>
        </w:rPr>
        <w:sectPr>
          <w:type w:val="continuous"/>
          <w:pgSz w:w="23820" w:h="16840" w:orient="landscape"/>
          <w:pgMar w:top="860" w:right="1860" w:bottom="700" w:left="1840" w:header="720" w:footer="720" w:gutter="0"/>
          <w:cols w:equalWidth="0" w:num="2">
            <w:col w:w="9866" w:space="255"/>
            <w:col w:w="9999"/>
          </w:cols>
        </w:sectPr>
      </w:pPr>
    </w:p>
    <w:p>
      <w:pPr>
        <w:pStyle w:val="3"/>
        <w:spacing w:before="135"/>
        <w:rPr>
          <w:rFonts w:ascii="Cambria Math"/>
        </w:rPr>
      </w:pPr>
      <w:r>
        <w:drawing>
          <wp:anchor distT="0" distB="0" distL="0" distR="0" simplePos="0" relativeHeight="251683840" behindDoc="0" locked="0" layoutInCell="1" allowOverlap="1">
            <wp:simplePos x="0" y="0"/>
            <wp:positionH relativeFrom="page">
              <wp:posOffset>9778365</wp:posOffset>
            </wp:positionH>
            <wp:positionV relativeFrom="paragraph">
              <wp:posOffset>-295275</wp:posOffset>
            </wp:positionV>
            <wp:extent cx="1213485" cy="1034415"/>
            <wp:effectExtent l="0" t="0" r="0" b="0"/>
            <wp:wrapNone/>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0.png"/>
                    <pic:cNvPicPr>
                      <a:picLocks noChangeAspect="1"/>
                    </pic:cNvPicPr>
                  </pic:nvPicPr>
                  <pic:blipFill>
                    <a:blip r:embed="rId25" cstate="print"/>
                    <a:stretch>
                      <a:fillRect/>
                    </a:stretch>
                  </pic:blipFill>
                  <pic:spPr>
                    <a:xfrm>
                      <a:off x="0" y="0"/>
                      <a:ext cx="1213339" cy="1034399"/>
                    </a:xfrm>
                    <a:prstGeom prst="rect">
                      <a:avLst/>
                    </a:prstGeom>
                  </pic:spPr>
                </pic:pic>
              </a:graphicData>
            </a:graphic>
          </wp:anchor>
        </w:drawing>
      </w:r>
      <w:r>
        <w:rPr>
          <w:rFonts w:ascii="Cambria Math"/>
          <w:w w:val="252"/>
        </w:rPr>
        <w:t xml:space="preserve"> </w:t>
      </w:r>
      <w:r>
        <w:rPr>
          <w:rFonts w:ascii="Cambria Math"/>
          <w:spacing w:val="1"/>
          <w:w w:val="252"/>
        </w:rPr>
        <w:t xml:space="preserve"> </w:t>
      </w:r>
      <w:r>
        <w:rPr>
          <w:rFonts w:ascii="Cambria Math"/>
          <w:spacing w:val="1"/>
          <w:w w:val="334"/>
        </w:rPr>
        <w:t xml:space="preserve"> </w:t>
      </w:r>
      <w:r>
        <w:rPr>
          <w:rFonts w:ascii="Cambria Math"/>
          <w:spacing w:val="-1"/>
          <w:w w:val="223"/>
        </w:rPr>
        <w:t xml:space="preserve"> </w:t>
      </w:r>
      <w:r>
        <w:rPr>
          <w:rFonts w:ascii="Cambria Math"/>
          <w:spacing w:val="1"/>
          <w:w w:val="265"/>
        </w:rPr>
        <w:t xml:space="preserve"> </w:t>
      </w:r>
      <w:r>
        <w:rPr>
          <w:rFonts w:ascii="Cambria Math"/>
          <w:w w:val="265"/>
        </w:rPr>
        <w:t xml:space="preserve"> </w:t>
      </w:r>
      <w:r>
        <w:rPr>
          <w:rFonts w:ascii="Cambria Math"/>
          <w:w w:val="189"/>
        </w:rPr>
        <w:t xml:space="preserve"> </w:t>
      </w:r>
    </w:p>
    <w:p>
      <w:pPr>
        <w:pStyle w:val="7"/>
        <w:numPr>
          <w:ilvl w:val="0"/>
          <w:numId w:val="5"/>
        </w:numPr>
        <w:tabs>
          <w:tab w:val="left" w:pos="577"/>
          <w:tab w:val="left" w:pos="5619"/>
          <w:tab w:val="left" w:pos="8980"/>
        </w:tabs>
        <w:spacing w:before="58" w:after="0" w:line="240" w:lineRule="auto"/>
        <w:ind w:left="576" w:right="0" w:hanging="421"/>
        <w:jc w:val="left"/>
        <w:rPr>
          <w:sz w:val="21"/>
        </w:rPr>
      </w:pPr>
      <w:r>
        <w:rPr>
          <w:sz w:val="21"/>
        </w:rPr>
        <w:t>放在</w:t>
      </w:r>
      <w:r>
        <w:rPr>
          <w:spacing w:val="-3"/>
          <w:sz w:val="21"/>
        </w:rPr>
        <w:t>水</w:t>
      </w:r>
      <w:r>
        <w:rPr>
          <w:sz w:val="21"/>
        </w:rPr>
        <w:t>平</w:t>
      </w:r>
      <w:r>
        <w:rPr>
          <w:spacing w:val="-3"/>
          <w:sz w:val="21"/>
        </w:rPr>
        <w:t>桌</w:t>
      </w:r>
      <w:r>
        <w:rPr>
          <w:sz w:val="21"/>
        </w:rPr>
        <w:t>面</w:t>
      </w:r>
      <w:r>
        <w:rPr>
          <w:spacing w:val="-3"/>
          <w:sz w:val="21"/>
        </w:rPr>
        <w:t>上</w:t>
      </w:r>
      <w:r>
        <w:rPr>
          <w:sz w:val="21"/>
        </w:rPr>
        <w:t>的</w:t>
      </w:r>
      <w:r>
        <w:rPr>
          <w:spacing w:val="-3"/>
          <w:sz w:val="21"/>
        </w:rPr>
        <w:t>物</w:t>
      </w:r>
      <w:r>
        <w:rPr>
          <w:sz w:val="21"/>
        </w:rPr>
        <w:t>理</w:t>
      </w:r>
      <w:r>
        <w:rPr>
          <w:spacing w:val="-3"/>
          <w:sz w:val="21"/>
        </w:rPr>
        <w:t>书</w:t>
      </w:r>
      <w:r>
        <w:rPr>
          <w:sz w:val="21"/>
        </w:rPr>
        <w:t>受到</w:t>
      </w:r>
      <w:r>
        <w:rPr>
          <w:spacing w:val="-3"/>
          <w:sz w:val="21"/>
        </w:rPr>
        <w:t>重</w:t>
      </w:r>
      <w:r>
        <w:rPr>
          <w:sz w:val="21"/>
        </w:rPr>
        <w:t>力</w:t>
      </w:r>
      <w:r>
        <w:rPr>
          <w:spacing w:val="-3"/>
          <w:sz w:val="21"/>
        </w:rPr>
        <w:t>的</w:t>
      </w:r>
      <w:r>
        <w:rPr>
          <w:sz w:val="21"/>
        </w:rPr>
        <w:t>施</w:t>
      </w:r>
      <w:r>
        <w:rPr>
          <w:spacing w:val="-3"/>
          <w:sz w:val="21"/>
        </w:rPr>
        <w:t>力</w:t>
      </w:r>
      <w:r>
        <w:rPr>
          <w:sz w:val="21"/>
        </w:rPr>
        <w:t>物</w:t>
      </w:r>
      <w:r>
        <w:rPr>
          <w:spacing w:val="-3"/>
          <w:sz w:val="21"/>
        </w:rPr>
        <w:t>体</w:t>
      </w:r>
      <w:r>
        <w:rPr>
          <w:sz w:val="21"/>
        </w:rPr>
        <w:t>是</w:t>
      </w:r>
      <w:r>
        <w:rPr>
          <w:sz w:val="21"/>
          <w:u w:val="single"/>
        </w:rPr>
        <w:t xml:space="preserve"> </w:t>
      </w:r>
      <w:r>
        <w:rPr>
          <w:sz w:val="21"/>
          <w:u w:val="single"/>
        </w:rPr>
        <w:tab/>
      </w:r>
      <w:r>
        <w:rPr>
          <w:spacing w:val="-3"/>
          <w:sz w:val="21"/>
        </w:rPr>
        <w:t>；</w:t>
      </w:r>
      <w:r>
        <w:rPr>
          <w:sz w:val="21"/>
        </w:rPr>
        <w:t>重</w:t>
      </w:r>
      <w:r>
        <w:rPr>
          <w:spacing w:val="-3"/>
          <w:sz w:val="21"/>
        </w:rPr>
        <w:t>力</w:t>
      </w:r>
      <w:r>
        <w:rPr>
          <w:sz w:val="21"/>
        </w:rPr>
        <w:t>和</w:t>
      </w:r>
      <w:r>
        <w:rPr>
          <w:spacing w:val="-3"/>
          <w:sz w:val="21"/>
        </w:rPr>
        <w:t>桌</w:t>
      </w:r>
      <w:r>
        <w:rPr>
          <w:sz w:val="21"/>
        </w:rPr>
        <w:t>面</w:t>
      </w:r>
      <w:r>
        <w:rPr>
          <w:spacing w:val="-3"/>
          <w:sz w:val="21"/>
        </w:rPr>
        <w:t>对</w:t>
      </w:r>
      <w:r>
        <w:rPr>
          <w:sz w:val="21"/>
        </w:rPr>
        <w:t>书</w:t>
      </w:r>
      <w:r>
        <w:rPr>
          <w:spacing w:val="-3"/>
          <w:sz w:val="21"/>
        </w:rPr>
        <w:t>的支</w:t>
      </w:r>
      <w:r>
        <w:rPr>
          <w:sz w:val="21"/>
        </w:rPr>
        <w:t>持力</w:t>
      </w:r>
      <w:r>
        <w:rPr>
          <w:spacing w:val="-3"/>
          <w:sz w:val="21"/>
        </w:rPr>
        <w:t>是</w:t>
      </w:r>
      <w:r>
        <w:rPr>
          <w:spacing w:val="-3"/>
          <w:sz w:val="21"/>
          <w:u w:val="single"/>
        </w:rPr>
        <w:t xml:space="preserve"> </w:t>
      </w:r>
      <w:r>
        <w:rPr>
          <w:spacing w:val="-3"/>
          <w:sz w:val="21"/>
          <w:u w:val="single"/>
        </w:rPr>
        <w:tab/>
      </w:r>
      <w:r>
        <w:rPr>
          <w:spacing w:val="-3"/>
          <w:sz w:val="21"/>
        </w:rPr>
        <w:t>力。</w:t>
      </w:r>
    </w:p>
    <w:p>
      <w:pPr>
        <w:pStyle w:val="7"/>
        <w:numPr>
          <w:ilvl w:val="0"/>
          <w:numId w:val="5"/>
        </w:numPr>
        <w:tabs>
          <w:tab w:val="left" w:pos="577"/>
          <w:tab w:val="left" w:pos="4580"/>
        </w:tabs>
        <w:spacing w:before="43" w:after="0" w:line="278" w:lineRule="auto"/>
        <w:ind w:left="576" w:right="10270" w:hanging="420"/>
        <w:jc w:val="left"/>
        <w:rPr>
          <w:sz w:val="21"/>
        </w:rPr>
      </w:pPr>
      <w:r>
        <w:rPr>
          <w:sz w:val="21"/>
        </w:rPr>
        <w:t>在弹</w:t>
      </w:r>
      <w:r>
        <w:rPr>
          <w:spacing w:val="-3"/>
          <w:sz w:val="21"/>
        </w:rPr>
        <w:t>簧</w:t>
      </w:r>
      <w:r>
        <w:rPr>
          <w:sz w:val="21"/>
        </w:rPr>
        <w:t>测</w:t>
      </w:r>
      <w:r>
        <w:rPr>
          <w:spacing w:val="-3"/>
          <w:sz w:val="21"/>
        </w:rPr>
        <w:t>力</w:t>
      </w:r>
      <w:r>
        <w:rPr>
          <w:sz w:val="21"/>
        </w:rPr>
        <w:t>计</w:t>
      </w:r>
      <w:r>
        <w:rPr>
          <w:spacing w:val="-3"/>
          <w:sz w:val="21"/>
        </w:rPr>
        <w:t>的</w:t>
      </w:r>
      <w:r>
        <w:rPr>
          <w:sz w:val="21"/>
        </w:rPr>
        <w:t>两</w:t>
      </w:r>
      <w:r>
        <w:rPr>
          <w:spacing w:val="-3"/>
          <w:sz w:val="21"/>
        </w:rPr>
        <w:t>侧</w:t>
      </w:r>
      <w:r>
        <w:rPr>
          <w:sz w:val="21"/>
        </w:rPr>
        <w:t>沿</w:t>
      </w:r>
      <w:r>
        <w:rPr>
          <w:spacing w:val="-3"/>
          <w:sz w:val="21"/>
        </w:rPr>
        <w:t>水</w:t>
      </w:r>
      <w:r>
        <w:rPr>
          <w:sz w:val="21"/>
        </w:rPr>
        <w:t>平方</w:t>
      </w:r>
      <w:r>
        <w:rPr>
          <w:spacing w:val="-3"/>
          <w:sz w:val="21"/>
        </w:rPr>
        <w:t>向</w:t>
      </w:r>
      <w:r>
        <w:rPr>
          <w:sz w:val="21"/>
        </w:rPr>
        <w:t>各</w:t>
      </w:r>
      <w:r>
        <w:rPr>
          <w:spacing w:val="-3"/>
          <w:sz w:val="21"/>
        </w:rPr>
        <w:t>加</w:t>
      </w:r>
      <w:r>
        <w:rPr>
          <w:sz w:val="21"/>
        </w:rPr>
        <w:t>大</w:t>
      </w:r>
      <w:r>
        <w:rPr>
          <w:spacing w:val="-3"/>
          <w:sz w:val="21"/>
        </w:rPr>
        <w:t>小</w:t>
      </w:r>
      <w:r>
        <w:rPr>
          <w:sz w:val="21"/>
        </w:rPr>
        <w:t>相</w:t>
      </w:r>
      <w:r>
        <w:rPr>
          <w:spacing w:val="-3"/>
          <w:sz w:val="21"/>
        </w:rPr>
        <w:t>同</w:t>
      </w:r>
      <w:r>
        <w:rPr>
          <w:sz w:val="21"/>
        </w:rPr>
        <w:t>，</w:t>
      </w:r>
      <w:r>
        <w:rPr>
          <w:spacing w:val="-3"/>
          <w:sz w:val="21"/>
        </w:rPr>
        <w:t>方</w:t>
      </w:r>
      <w:r>
        <w:rPr>
          <w:sz w:val="21"/>
        </w:rPr>
        <w:t>向相</w:t>
      </w:r>
      <w:r>
        <w:rPr>
          <w:spacing w:val="-3"/>
          <w:sz w:val="21"/>
        </w:rPr>
        <w:t>反</w:t>
      </w:r>
      <w:r>
        <w:rPr>
          <w:sz w:val="21"/>
        </w:rPr>
        <w:t>的</w:t>
      </w:r>
      <w:r>
        <w:rPr>
          <w:spacing w:val="-3"/>
          <w:sz w:val="21"/>
        </w:rPr>
        <w:t>拉</w:t>
      </w:r>
      <w:r>
        <w:rPr>
          <w:sz w:val="21"/>
        </w:rPr>
        <w:t>力</w:t>
      </w:r>
      <w:r>
        <w:rPr>
          <w:spacing w:val="-33"/>
          <w:sz w:val="21"/>
        </w:rPr>
        <w:t xml:space="preserve"> </w:t>
      </w:r>
      <w:r>
        <w:rPr>
          <w:rFonts w:ascii="Times New Roman" w:eastAsia="Times New Roman"/>
          <w:i/>
          <w:position w:val="1"/>
          <w:sz w:val="21"/>
        </w:rPr>
        <w:t>F</w:t>
      </w:r>
      <w:r>
        <w:rPr>
          <w:rFonts w:ascii="Times New Roman" w:eastAsia="Times New Roman"/>
          <w:i/>
          <w:spacing w:val="6"/>
          <w:position w:val="1"/>
          <w:sz w:val="21"/>
        </w:rPr>
        <w:t xml:space="preserve"> </w:t>
      </w:r>
      <w:r>
        <w:rPr>
          <w:sz w:val="21"/>
        </w:rPr>
        <w:t>使</w:t>
      </w:r>
      <w:r>
        <w:rPr>
          <w:spacing w:val="-3"/>
          <w:sz w:val="21"/>
        </w:rPr>
        <w:t>其</w:t>
      </w:r>
      <w:r>
        <w:rPr>
          <w:sz w:val="21"/>
        </w:rPr>
        <w:t>保</w:t>
      </w:r>
      <w:r>
        <w:rPr>
          <w:spacing w:val="-3"/>
          <w:sz w:val="21"/>
        </w:rPr>
        <w:t>持</w:t>
      </w:r>
      <w:r>
        <w:rPr>
          <w:sz w:val="21"/>
        </w:rPr>
        <w:t>静止</w:t>
      </w:r>
      <w:r>
        <w:rPr>
          <w:spacing w:val="-3"/>
          <w:sz w:val="21"/>
        </w:rPr>
        <w:t>，</w:t>
      </w:r>
      <w:r>
        <w:rPr>
          <w:sz w:val="21"/>
        </w:rPr>
        <w:t>静</w:t>
      </w:r>
      <w:r>
        <w:rPr>
          <w:spacing w:val="-3"/>
          <w:sz w:val="21"/>
        </w:rPr>
        <w:t>止</w:t>
      </w:r>
      <w:r>
        <w:rPr>
          <w:sz w:val="21"/>
        </w:rPr>
        <w:t>时</w:t>
      </w:r>
      <w:r>
        <w:rPr>
          <w:spacing w:val="-3"/>
          <w:sz w:val="21"/>
        </w:rPr>
        <w:t>弹</w:t>
      </w:r>
      <w:r>
        <w:rPr>
          <w:sz w:val="21"/>
        </w:rPr>
        <w:t>簧</w:t>
      </w:r>
      <w:r>
        <w:rPr>
          <w:spacing w:val="-3"/>
          <w:sz w:val="21"/>
        </w:rPr>
        <w:t>测</w:t>
      </w:r>
      <w:r>
        <w:rPr>
          <w:sz w:val="21"/>
        </w:rPr>
        <w:t>力计的示</w:t>
      </w:r>
      <w:r>
        <w:rPr>
          <w:spacing w:val="-3"/>
          <w:sz w:val="21"/>
        </w:rPr>
        <w:t>数</w:t>
      </w:r>
      <w:r>
        <w:rPr>
          <w:sz w:val="21"/>
        </w:rPr>
        <w:t>如</w:t>
      </w:r>
      <w:r>
        <w:rPr>
          <w:spacing w:val="-3"/>
          <w:sz w:val="21"/>
        </w:rPr>
        <w:t>图</w:t>
      </w:r>
      <w:r>
        <w:rPr>
          <w:sz w:val="21"/>
        </w:rPr>
        <w:t>所</w:t>
      </w:r>
      <w:r>
        <w:rPr>
          <w:spacing w:val="-3"/>
          <w:sz w:val="21"/>
        </w:rPr>
        <w:t>示</w:t>
      </w:r>
      <w:r>
        <w:rPr>
          <w:sz w:val="21"/>
        </w:rPr>
        <w:t>，</w:t>
      </w:r>
      <w:r>
        <w:rPr>
          <w:spacing w:val="-3"/>
          <w:sz w:val="21"/>
        </w:rPr>
        <w:t>则拉</w:t>
      </w:r>
      <w:r>
        <w:rPr>
          <w:sz w:val="21"/>
        </w:rPr>
        <w:t>力</w:t>
      </w:r>
      <w:r>
        <w:rPr>
          <w:spacing w:val="-46"/>
          <w:sz w:val="21"/>
        </w:rPr>
        <w:t xml:space="preserve"> </w:t>
      </w:r>
      <w:r>
        <w:rPr>
          <w:rFonts w:ascii="Times New Roman" w:eastAsia="Times New Roman"/>
          <w:i/>
          <w:position w:val="1"/>
          <w:sz w:val="21"/>
        </w:rPr>
        <w:t>F</w:t>
      </w:r>
      <w:r>
        <w:rPr>
          <w:rFonts w:ascii="Times New Roman" w:eastAsia="Times New Roman"/>
          <w:i/>
          <w:spacing w:val="-1"/>
          <w:position w:val="1"/>
          <w:sz w:val="21"/>
        </w:rPr>
        <w:t xml:space="preserve"> </w:t>
      </w:r>
      <w:r>
        <w:rPr>
          <w:spacing w:val="-3"/>
          <w:sz w:val="21"/>
        </w:rPr>
        <w:t>的</w:t>
      </w:r>
      <w:r>
        <w:rPr>
          <w:sz w:val="21"/>
        </w:rPr>
        <w:t>大</w:t>
      </w:r>
      <w:r>
        <w:rPr>
          <w:spacing w:val="-3"/>
          <w:sz w:val="21"/>
        </w:rPr>
        <w:t>小</w:t>
      </w:r>
      <w:r>
        <w:rPr>
          <w:sz w:val="21"/>
        </w:rPr>
        <w:t>为</w:t>
      </w:r>
      <w:r>
        <w:rPr>
          <w:position w:val="1"/>
          <w:sz w:val="21"/>
          <w:u w:val="single"/>
        </w:rPr>
        <w:t xml:space="preserve"> </w:t>
      </w:r>
      <w:r>
        <w:rPr>
          <w:position w:val="1"/>
          <w:sz w:val="21"/>
          <w:u w:val="single"/>
        </w:rPr>
        <w:tab/>
      </w:r>
      <w:r>
        <w:rPr>
          <w:rFonts w:ascii="Times New Roman" w:eastAsia="Times New Roman"/>
          <w:i/>
          <w:position w:val="1"/>
          <w:sz w:val="21"/>
        </w:rPr>
        <w:t>N</w:t>
      </w:r>
      <w:r>
        <w:rPr>
          <w:sz w:val="21"/>
        </w:rPr>
        <w:t>。</w:t>
      </w:r>
    </w:p>
    <w:p>
      <w:pPr>
        <w:pStyle w:val="3"/>
        <w:spacing w:before="8"/>
        <w:ind w:left="0"/>
        <w:rPr>
          <w:sz w:val="14"/>
        </w:rPr>
      </w:pPr>
    </w:p>
    <w:p>
      <w:pPr>
        <w:spacing w:after="0"/>
        <w:rPr>
          <w:sz w:val="14"/>
        </w:rPr>
        <w:sectPr>
          <w:type w:val="continuous"/>
          <w:pgSz w:w="23820" w:h="16840" w:orient="landscape"/>
          <w:pgMar w:top="860" w:right="1860" w:bottom="700" w:left="1840" w:header="720" w:footer="720" w:gutter="0"/>
          <w:cols w:space="708" w:num="1"/>
        </w:sectPr>
      </w:pPr>
    </w:p>
    <w:p>
      <w:pPr>
        <w:pStyle w:val="3"/>
        <w:spacing w:before="6"/>
        <w:ind w:left="0"/>
        <w:rPr>
          <w:sz w:val="12"/>
        </w:rPr>
      </w:pPr>
    </w:p>
    <w:p>
      <w:pPr>
        <w:pStyle w:val="3"/>
        <w:ind w:left="2680"/>
        <w:rPr>
          <w:sz w:val="20"/>
        </w:rPr>
      </w:pPr>
      <w:r>
        <w:rPr>
          <w:sz w:val="20"/>
        </w:rPr>
        <w:drawing>
          <wp:inline distT="0" distB="0" distL="0" distR="0">
            <wp:extent cx="2962275" cy="619125"/>
            <wp:effectExtent l="0" t="0" r="0" b="0"/>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png"/>
                    <pic:cNvPicPr>
                      <a:picLocks noChangeAspect="1"/>
                    </pic:cNvPicPr>
                  </pic:nvPicPr>
                  <pic:blipFill>
                    <a:blip r:embed="rId26" cstate="print"/>
                    <a:stretch>
                      <a:fillRect/>
                    </a:stretch>
                  </pic:blipFill>
                  <pic:spPr>
                    <a:xfrm>
                      <a:off x="0" y="0"/>
                      <a:ext cx="2962275" cy="619125"/>
                    </a:xfrm>
                    <a:prstGeom prst="rect">
                      <a:avLst/>
                    </a:prstGeom>
                  </pic:spPr>
                </pic:pic>
              </a:graphicData>
            </a:graphic>
          </wp:inline>
        </w:drawing>
      </w:r>
    </w:p>
    <w:p>
      <w:pPr>
        <w:pStyle w:val="3"/>
        <w:spacing w:before="9"/>
        <w:ind w:left="0"/>
        <w:rPr>
          <w:sz w:val="29"/>
        </w:rPr>
      </w:pPr>
    </w:p>
    <w:p>
      <w:pPr>
        <w:pStyle w:val="7"/>
        <w:numPr>
          <w:ilvl w:val="0"/>
          <w:numId w:val="5"/>
        </w:numPr>
        <w:tabs>
          <w:tab w:val="left" w:pos="577"/>
          <w:tab w:val="left" w:pos="4570"/>
          <w:tab w:val="left" w:pos="7931"/>
        </w:tabs>
        <w:spacing w:before="0" w:after="0" w:line="278" w:lineRule="auto"/>
        <w:ind w:left="576" w:right="38" w:hanging="420"/>
        <w:jc w:val="left"/>
        <w:rPr>
          <w:sz w:val="21"/>
        </w:rPr>
      </w:pPr>
      <w:r>
        <w:rPr>
          <w:sz w:val="21"/>
        </w:rPr>
        <w:t>用船</w:t>
      </w:r>
      <w:r>
        <w:rPr>
          <w:spacing w:val="-3"/>
          <w:sz w:val="21"/>
        </w:rPr>
        <w:t>桨</w:t>
      </w:r>
      <w:r>
        <w:rPr>
          <w:sz w:val="21"/>
        </w:rPr>
        <w:t>向</w:t>
      </w:r>
      <w:r>
        <w:rPr>
          <w:spacing w:val="-3"/>
          <w:sz w:val="21"/>
        </w:rPr>
        <w:t>后</w:t>
      </w:r>
      <w:r>
        <w:rPr>
          <w:sz w:val="21"/>
        </w:rPr>
        <w:t>划</w:t>
      </w:r>
      <w:r>
        <w:rPr>
          <w:spacing w:val="-3"/>
          <w:sz w:val="21"/>
        </w:rPr>
        <w:t>水</w:t>
      </w:r>
      <w:r>
        <w:rPr>
          <w:sz w:val="21"/>
        </w:rPr>
        <w:t>，</w:t>
      </w:r>
      <w:r>
        <w:rPr>
          <w:spacing w:val="-3"/>
          <w:sz w:val="21"/>
        </w:rPr>
        <w:t>游</w:t>
      </w:r>
      <w:r>
        <w:rPr>
          <w:sz w:val="21"/>
        </w:rPr>
        <w:t>船</w:t>
      </w:r>
      <w:r>
        <w:rPr>
          <w:spacing w:val="-3"/>
          <w:sz w:val="21"/>
        </w:rPr>
        <w:t>就</w:t>
      </w:r>
      <w:r>
        <w:rPr>
          <w:sz w:val="21"/>
        </w:rPr>
        <w:t>会获</w:t>
      </w:r>
      <w:r>
        <w:rPr>
          <w:spacing w:val="-3"/>
          <w:sz w:val="21"/>
        </w:rPr>
        <w:t>得</w:t>
      </w:r>
      <w:r>
        <w:rPr>
          <w:sz w:val="21"/>
        </w:rPr>
        <w:t>向</w:t>
      </w:r>
      <w:r>
        <w:rPr>
          <w:spacing w:val="-3"/>
          <w:sz w:val="21"/>
        </w:rPr>
        <w:t>前</w:t>
      </w:r>
      <w:r>
        <w:rPr>
          <w:sz w:val="21"/>
        </w:rPr>
        <w:t>的</w:t>
      </w:r>
      <w:r>
        <w:rPr>
          <w:spacing w:val="-3"/>
          <w:sz w:val="21"/>
        </w:rPr>
        <w:t>动</w:t>
      </w:r>
      <w:r>
        <w:rPr>
          <w:sz w:val="21"/>
        </w:rPr>
        <w:t>力</w:t>
      </w:r>
      <w:r>
        <w:rPr>
          <w:spacing w:val="-3"/>
          <w:sz w:val="21"/>
        </w:rPr>
        <w:t>，</w:t>
      </w:r>
      <w:r>
        <w:rPr>
          <w:sz w:val="21"/>
        </w:rPr>
        <w:t>这</w:t>
      </w:r>
      <w:r>
        <w:rPr>
          <w:spacing w:val="-3"/>
          <w:sz w:val="21"/>
        </w:rPr>
        <w:t>是</w:t>
      </w:r>
      <w:r>
        <w:rPr>
          <w:sz w:val="21"/>
        </w:rPr>
        <w:t>因为</w:t>
      </w:r>
      <w:r>
        <w:rPr>
          <w:spacing w:val="-3"/>
          <w:sz w:val="21"/>
        </w:rPr>
        <w:t>物</w:t>
      </w:r>
      <w:r>
        <w:rPr>
          <w:sz w:val="21"/>
        </w:rPr>
        <w:t>体</w:t>
      </w:r>
      <w:r>
        <w:rPr>
          <w:spacing w:val="-3"/>
          <w:sz w:val="21"/>
        </w:rPr>
        <w:t>间</w:t>
      </w:r>
      <w:r>
        <w:rPr>
          <w:sz w:val="21"/>
        </w:rPr>
        <w:t>力</w:t>
      </w:r>
      <w:r>
        <w:rPr>
          <w:spacing w:val="-3"/>
          <w:sz w:val="21"/>
        </w:rPr>
        <w:t>的</w:t>
      </w:r>
      <w:r>
        <w:rPr>
          <w:sz w:val="21"/>
        </w:rPr>
        <w:t>作</w:t>
      </w:r>
      <w:r>
        <w:rPr>
          <w:spacing w:val="-3"/>
          <w:sz w:val="21"/>
        </w:rPr>
        <w:t>用</w:t>
      </w:r>
      <w:r>
        <w:rPr>
          <w:sz w:val="21"/>
        </w:rPr>
        <w:t>是</w:t>
      </w:r>
      <w:r>
        <w:rPr>
          <w:sz w:val="21"/>
          <w:u w:val="single"/>
        </w:rPr>
        <w:t xml:space="preserve"> </w:t>
      </w:r>
      <w:r>
        <w:rPr>
          <w:sz w:val="21"/>
          <w:u w:val="single"/>
        </w:rPr>
        <w:tab/>
      </w:r>
      <w:r>
        <w:rPr>
          <w:spacing w:val="-3"/>
          <w:sz w:val="21"/>
        </w:rPr>
        <w:t>的</w:t>
      </w:r>
      <w:r>
        <w:rPr>
          <w:sz w:val="21"/>
        </w:rPr>
        <w:t>，</w:t>
      </w:r>
      <w:r>
        <w:rPr>
          <w:spacing w:val="-3"/>
          <w:sz w:val="21"/>
        </w:rPr>
        <w:t>水</w:t>
      </w:r>
      <w:r>
        <w:rPr>
          <w:sz w:val="21"/>
        </w:rPr>
        <w:t>对</w:t>
      </w:r>
      <w:r>
        <w:rPr>
          <w:spacing w:val="-3"/>
          <w:sz w:val="21"/>
        </w:rPr>
        <w:t>船</w:t>
      </w:r>
      <w:r>
        <w:rPr>
          <w:sz w:val="21"/>
        </w:rPr>
        <w:t>的</w:t>
      </w:r>
      <w:r>
        <w:rPr>
          <w:spacing w:val="-3"/>
          <w:sz w:val="21"/>
        </w:rPr>
        <w:t>作</w:t>
      </w:r>
      <w:r>
        <w:rPr>
          <w:sz w:val="21"/>
        </w:rPr>
        <w:t>用</w:t>
      </w:r>
      <w:r>
        <w:rPr>
          <w:spacing w:val="-15"/>
          <w:sz w:val="21"/>
        </w:rPr>
        <w:t>力</w:t>
      </w:r>
      <w:r>
        <w:rPr>
          <w:sz w:val="21"/>
        </w:rPr>
        <w:t>使船</w:t>
      </w:r>
      <w:r>
        <w:rPr>
          <w:spacing w:val="-3"/>
          <w:sz w:val="21"/>
        </w:rPr>
        <w:t>前</w:t>
      </w:r>
      <w:r>
        <w:rPr>
          <w:sz w:val="21"/>
        </w:rPr>
        <w:t>进</w:t>
      </w:r>
      <w:r>
        <w:rPr>
          <w:spacing w:val="-3"/>
          <w:sz w:val="21"/>
        </w:rPr>
        <w:t>了</w:t>
      </w:r>
      <w:r>
        <w:rPr>
          <w:sz w:val="21"/>
        </w:rPr>
        <w:t>，</w:t>
      </w:r>
      <w:r>
        <w:rPr>
          <w:spacing w:val="-3"/>
          <w:sz w:val="21"/>
        </w:rPr>
        <w:t>表</w:t>
      </w:r>
      <w:r>
        <w:rPr>
          <w:sz w:val="21"/>
        </w:rPr>
        <w:t>明</w:t>
      </w:r>
      <w:r>
        <w:rPr>
          <w:spacing w:val="-3"/>
          <w:sz w:val="21"/>
        </w:rPr>
        <w:t>力</w:t>
      </w:r>
      <w:r>
        <w:rPr>
          <w:sz w:val="21"/>
        </w:rPr>
        <w:t>可</w:t>
      </w:r>
      <w:r>
        <w:rPr>
          <w:spacing w:val="-3"/>
          <w:sz w:val="21"/>
        </w:rPr>
        <w:t>以</w:t>
      </w:r>
      <w:r>
        <w:rPr>
          <w:sz w:val="21"/>
        </w:rPr>
        <w:t>改变</w:t>
      </w:r>
      <w:r>
        <w:rPr>
          <w:spacing w:val="-3"/>
          <w:sz w:val="21"/>
        </w:rPr>
        <w:t>物</w:t>
      </w:r>
      <w:r>
        <w:rPr>
          <w:sz w:val="21"/>
        </w:rPr>
        <w:t>体</w:t>
      </w:r>
      <w:r>
        <w:rPr>
          <w:spacing w:val="-3"/>
          <w:sz w:val="21"/>
        </w:rPr>
        <w:t>的</w:t>
      </w:r>
      <w:r>
        <w:rPr>
          <w:spacing w:val="-3"/>
          <w:sz w:val="21"/>
          <w:u w:val="single"/>
        </w:rPr>
        <w:t xml:space="preserve"> </w:t>
      </w:r>
      <w:r>
        <w:rPr>
          <w:spacing w:val="-3"/>
          <w:sz w:val="21"/>
          <w:u w:val="single"/>
        </w:rPr>
        <w:tab/>
      </w:r>
      <w:r>
        <w:rPr>
          <w:sz w:val="21"/>
        </w:rPr>
        <w:t>。</w:t>
      </w:r>
    </w:p>
    <w:p>
      <w:pPr>
        <w:spacing w:before="0" w:line="269" w:lineRule="exact"/>
        <w:ind w:left="156" w:right="0" w:firstLine="0"/>
        <w:jc w:val="left"/>
        <w:rPr>
          <w:rFonts w:hint="eastAsia" w:ascii="黑体" w:eastAsia="黑体"/>
          <w:sz w:val="21"/>
        </w:rPr>
      </w:pPr>
      <w:r>
        <w:rPr>
          <w:rFonts w:hint="eastAsia" w:ascii="黑体" w:eastAsia="黑体"/>
          <w:sz w:val="21"/>
        </w:rPr>
        <w:t xml:space="preserve">三、实验探究题（本大题共 </w:t>
      </w:r>
      <w:r>
        <w:rPr>
          <w:rFonts w:ascii="Times New Roman" w:eastAsia="Times New Roman"/>
          <w:b/>
          <w:sz w:val="21"/>
        </w:rPr>
        <w:t xml:space="preserve">1 </w:t>
      </w:r>
      <w:r>
        <w:rPr>
          <w:rFonts w:hint="eastAsia" w:ascii="黑体" w:eastAsia="黑体"/>
          <w:sz w:val="21"/>
        </w:rPr>
        <w:t xml:space="preserve">小题，每空 2 分，共 </w:t>
      </w:r>
      <w:r>
        <w:rPr>
          <w:rFonts w:ascii="Times New Roman" w:eastAsia="Times New Roman"/>
          <w:b/>
          <w:sz w:val="21"/>
        </w:rPr>
        <w:t xml:space="preserve">10.0 </w:t>
      </w:r>
      <w:r>
        <w:rPr>
          <w:rFonts w:hint="eastAsia" w:ascii="黑体" w:eastAsia="黑体"/>
          <w:sz w:val="21"/>
        </w:rPr>
        <w:t>分）</w:t>
      </w:r>
    </w:p>
    <w:p>
      <w:pPr>
        <w:pStyle w:val="7"/>
        <w:numPr>
          <w:ilvl w:val="0"/>
          <w:numId w:val="5"/>
        </w:numPr>
        <w:tabs>
          <w:tab w:val="left" w:pos="577"/>
        </w:tabs>
        <w:spacing w:before="43" w:after="0" w:line="240" w:lineRule="auto"/>
        <w:ind w:left="576" w:right="0" w:hanging="421"/>
        <w:jc w:val="left"/>
        <w:rPr>
          <w:sz w:val="21"/>
        </w:rPr>
      </w:pPr>
      <w:r>
        <w:rPr>
          <w:spacing w:val="-3"/>
          <w:sz w:val="21"/>
        </w:rPr>
        <w:t>小宇在探究“阻力对物体运动影响”的实验时，利用如图所示的装置图。</w:t>
      </w:r>
    </w:p>
    <w:p>
      <w:pPr>
        <w:pStyle w:val="3"/>
        <w:spacing w:before="2"/>
        <w:ind w:left="0"/>
        <w:rPr>
          <w:sz w:val="23"/>
        </w:rPr>
      </w:pPr>
      <w:r>
        <w:drawing>
          <wp:anchor distT="0" distB="0" distL="0" distR="0" simplePos="0" relativeHeight="251660288" behindDoc="0" locked="0" layoutInCell="1" allowOverlap="1">
            <wp:simplePos x="0" y="0"/>
            <wp:positionH relativeFrom="page">
              <wp:posOffset>1562735</wp:posOffset>
            </wp:positionH>
            <wp:positionV relativeFrom="paragraph">
              <wp:posOffset>213360</wp:posOffset>
            </wp:positionV>
            <wp:extent cx="4916805" cy="631825"/>
            <wp:effectExtent l="0" t="0" r="0" b="0"/>
            <wp:wrapTopAndBottom/>
            <wp:docPr id="43"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22.jpeg"/>
                    <pic:cNvPicPr>
                      <a:picLocks noChangeAspect="1"/>
                    </pic:cNvPicPr>
                  </pic:nvPicPr>
                  <pic:blipFill>
                    <a:blip r:embed="rId27" cstate="print"/>
                    <a:stretch>
                      <a:fillRect/>
                    </a:stretch>
                  </pic:blipFill>
                  <pic:spPr>
                    <a:xfrm>
                      <a:off x="0" y="0"/>
                      <a:ext cx="4916987" cy="632079"/>
                    </a:xfrm>
                    <a:prstGeom prst="rect">
                      <a:avLst/>
                    </a:prstGeom>
                  </pic:spPr>
                </pic:pic>
              </a:graphicData>
            </a:graphic>
          </wp:anchor>
        </w:drawing>
      </w:r>
    </w:p>
    <w:p>
      <w:pPr>
        <w:pStyle w:val="3"/>
        <w:ind w:left="0"/>
        <w:rPr>
          <w:sz w:val="22"/>
        </w:rPr>
      </w:pPr>
    </w:p>
    <w:p>
      <w:pPr>
        <w:pStyle w:val="3"/>
        <w:spacing w:before="9"/>
        <w:ind w:left="0"/>
        <w:rPr>
          <w:sz w:val="15"/>
        </w:rPr>
      </w:pPr>
    </w:p>
    <w:p>
      <w:pPr>
        <w:spacing w:before="81"/>
        <w:ind w:left="156" w:right="0" w:firstLine="0"/>
        <w:jc w:val="left"/>
        <w:rPr>
          <w:rFonts w:hint="eastAsia" w:ascii="黑体" w:eastAsia="黑体"/>
          <w:sz w:val="21"/>
        </w:rPr>
      </w:pPr>
      <w:r>
        <w:br w:type="column"/>
      </w:r>
      <w:r>
        <w:rPr>
          <w:rFonts w:hint="eastAsia" w:ascii="黑体" w:eastAsia="黑体"/>
          <w:sz w:val="21"/>
        </w:rPr>
        <w:t xml:space="preserve">五、计算题（本大题共 </w:t>
      </w:r>
      <w:r>
        <w:rPr>
          <w:rFonts w:ascii="Times New Roman" w:eastAsia="Times New Roman"/>
          <w:b/>
          <w:sz w:val="21"/>
        </w:rPr>
        <w:t xml:space="preserve">1 </w:t>
      </w:r>
      <w:r>
        <w:rPr>
          <w:rFonts w:hint="eastAsia" w:ascii="黑体" w:eastAsia="黑体"/>
          <w:sz w:val="21"/>
        </w:rPr>
        <w:t xml:space="preserve">小题，共 </w:t>
      </w:r>
      <w:r>
        <w:rPr>
          <w:rFonts w:ascii="Times New Roman" w:eastAsia="Times New Roman"/>
          <w:b/>
          <w:sz w:val="21"/>
        </w:rPr>
        <w:t xml:space="preserve">8.0 </w:t>
      </w:r>
      <w:r>
        <w:rPr>
          <w:rFonts w:hint="eastAsia" w:ascii="黑体" w:eastAsia="黑体"/>
          <w:sz w:val="21"/>
        </w:rPr>
        <w:t>分）</w:t>
      </w:r>
    </w:p>
    <w:p>
      <w:pPr>
        <w:pStyle w:val="3"/>
        <w:spacing w:before="36" w:line="271" w:lineRule="auto"/>
        <w:ind w:right="152" w:hanging="420"/>
        <w:rPr>
          <w:rFonts w:ascii="Cambria Math" w:eastAsia="Cambria Math"/>
        </w:rPr>
      </w:pPr>
      <w:r>
        <w:rPr>
          <w:rFonts w:ascii="Times New Roman" w:eastAsia="Times New Roman"/>
          <w:sz w:val="24"/>
        </w:rPr>
        <w:t xml:space="preserve">33.  </w:t>
      </w:r>
      <w:r>
        <w:t xml:space="preserve">有一辆重为 </w:t>
      </w:r>
      <w:r>
        <w:rPr>
          <w:rFonts w:hint="eastAsia"/>
          <w:lang w:val="en-US" w:eastAsia="zh-CN"/>
        </w:rPr>
        <w:t>6×10</w:t>
      </w:r>
      <w:r>
        <w:rPr>
          <w:rFonts w:hint="eastAsia"/>
          <w:vertAlign w:val="superscript"/>
          <w:lang w:val="en-US" w:eastAsia="zh-CN"/>
        </w:rPr>
        <w:t>6</w:t>
      </w:r>
      <w:r>
        <w:t xml:space="preserve"> </w:t>
      </w:r>
      <w:r>
        <w:rPr>
          <w:rFonts w:hint="eastAsia"/>
          <w:lang w:val="en-US" w:eastAsia="zh-CN"/>
        </w:rPr>
        <w:t>N</w:t>
      </w:r>
      <w:r>
        <w:t>的货车，装了</w:t>
      </w:r>
      <w:r>
        <w:rPr>
          <w:rFonts w:hint="eastAsia"/>
          <w:lang w:val="en-US" w:eastAsia="zh-CN"/>
        </w:rPr>
        <w:t>15t</w:t>
      </w:r>
      <w:r>
        <w:t xml:space="preserve">   的货物，到达一座桥的桥头时，司机看到桥头处有一块如图所示的警示牌。试通过计算说明该车过桥是否安全。 取</w:t>
      </w:r>
      <w:r>
        <w:rPr>
          <w:rFonts w:ascii="Cambria Math" w:eastAsia="Cambria Math"/>
          <w:w w:val="279"/>
        </w:rPr>
        <w:t xml:space="preserve"> </w:t>
      </w:r>
      <w:r>
        <w:rPr>
          <w:rFonts w:ascii="Cambria Math" w:eastAsia="Cambria Math"/>
        </w:rPr>
        <w:t xml:space="preserve"> </w:t>
      </w:r>
      <w:r>
        <w:rPr>
          <w:rFonts w:ascii="Cambria Math" w:eastAsia="Cambria Math"/>
          <w:w w:val="341"/>
        </w:rPr>
        <w:t xml:space="preserve"> </w:t>
      </w:r>
      <w:r>
        <w:rPr>
          <w:rFonts w:ascii="Cambria Math" w:eastAsia="Cambria Math"/>
        </w:rPr>
        <w:t xml:space="preserve"> </w:t>
      </w:r>
      <w:r>
        <w:rPr>
          <w:rFonts w:ascii="Cambria Math" w:eastAsia="Cambria Math"/>
          <w:w w:val="252"/>
        </w:rPr>
        <w:t xml:space="preserve">  </w:t>
      </w:r>
      <w:r>
        <w:rPr>
          <w:rFonts w:ascii="Cambria Math" w:eastAsia="Cambria Math"/>
        </w:rPr>
        <w:t xml:space="preserve"> </w:t>
      </w:r>
      <w:r>
        <w:rPr>
          <w:rFonts w:ascii="Cambria Math" w:eastAsia="Cambria Math"/>
          <w:w w:val="334"/>
        </w:rPr>
        <w:t xml:space="preserve"> </w:t>
      </w:r>
      <w:r>
        <w:rPr>
          <w:rFonts w:ascii="Cambria Math" w:eastAsia="Cambria Math"/>
          <w:w w:val="223"/>
        </w:rPr>
        <w:t xml:space="preserve"> </w:t>
      </w:r>
      <w:r>
        <w:rPr>
          <w:rFonts w:ascii="Cambria Math" w:eastAsia="Cambria Math"/>
          <w:w w:val="265"/>
        </w:rPr>
        <w:t xml:space="preserve">  </w:t>
      </w:r>
      <w:r>
        <w:rPr>
          <w:rFonts w:ascii="Cambria Math" w:eastAsia="Cambria Math"/>
          <w:w w:val="189"/>
        </w:rPr>
        <w:t xml:space="preserve"> </w:t>
      </w:r>
    </w:p>
    <w:p>
      <w:pPr>
        <w:pStyle w:val="3"/>
        <w:ind w:left="0"/>
        <w:rPr>
          <w:rFonts w:ascii="Cambria Math"/>
          <w:sz w:val="20"/>
        </w:rPr>
      </w:pPr>
      <w:r>
        <w:drawing>
          <wp:anchor distT="0" distB="0" distL="0" distR="0" simplePos="0" relativeHeight="251661312" behindDoc="0" locked="0" layoutInCell="1" allowOverlap="1">
            <wp:simplePos x="0" y="0"/>
            <wp:positionH relativeFrom="page">
              <wp:posOffset>10688955</wp:posOffset>
            </wp:positionH>
            <wp:positionV relativeFrom="paragraph">
              <wp:posOffset>313690</wp:posOffset>
            </wp:positionV>
            <wp:extent cx="612775" cy="722630"/>
            <wp:effectExtent l="0" t="0" r="15875" b="1270"/>
            <wp:wrapTopAndBottom/>
            <wp:docPr id="4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23.jpeg"/>
                    <pic:cNvPicPr>
                      <a:picLocks noChangeAspect="1"/>
                    </pic:cNvPicPr>
                  </pic:nvPicPr>
                  <pic:blipFill>
                    <a:blip r:embed="rId28" cstate="print"/>
                    <a:stretch>
                      <a:fillRect/>
                    </a:stretch>
                  </pic:blipFill>
                  <pic:spPr>
                    <a:xfrm>
                      <a:off x="0" y="0"/>
                      <a:ext cx="612775" cy="722630"/>
                    </a:xfrm>
                    <a:prstGeom prst="rect">
                      <a:avLst/>
                    </a:prstGeom>
                  </pic:spPr>
                </pic:pic>
              </a:graphicData>
            </a:graphic>
          </wp:anchor>
        </w:drawing>
      </w:r>
    </w:p>
    <w:p>
      <w:pPr>
        <w:pStyle w:val="3"/>
        <w:spacing w:before="1"/>
        <w:ind w:left="0"/>
        <w:rPr>
          <w:rFonts w:ascii="Cambria Math"/>
        </w:rPr>
      </w:pPr>
      <w:bookmarkStart w:id="0" w:name="_GoBack"/>
      <w:bookmarkEnd w:id="0"/>
    </w:p>
    <w:sectPr>
      <w:type w:val="continuous"/>
      <w:pgSz w:w="23820" w:h="16840" w:orient="landscape"/>
      <w:pgMar w:top="860" w:right="1860" w:bottom="700" w:left="1840" w:header="720" w:footer="720" w:gutter="0"/>
      <w:cols w:equalWidth="0" w:num="2">
        <w:col w:w="9863" w:space="258"/>
        <w:col w:w="999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pict>
        <v:shape id="_x0000_s2049" o:spid="_x0000_s2049" o:spt="202" type="#_x0000_t202" style="position:absolute;left:0pt;margin-left:562.3pt;margin-top:805.55pt;height:11.75pt;width:66.1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0" w:line="225" w:lineRule="exact"/>
                  <w:ind w:left="20" w:right="0" w:firstLine="0"/>
                  <w:jc w:val="left"/>
                  <w:rPr>
                    <w:sz w:val="18"/>
                  </w:rPr>
                </w:pPr>
                <w:r>
                  <w:rPr>
                    <w:spacing w:val="-23"/>
                    <w:sz w:val="18"/>
                  </w:rPr>
                  <w:t xml:space="preserve">第 </w:t>
                </w:r>
                <w:r>
                  <w:fldChar w:fldCharType="begin"/>
                </w:r>
                <w:r>
                  <w:rPr>
                    <w:rFonts w:ascii="Cambria Math" w:eastAsia="Cambria Math"/>
                    <w:sz w:val="18"/>
                  </w:rPr>
                  <w:instrText xml:space="preserve"> PAGE </w:instrText>
                </w:r>
                <w:r>
                  <w:fldChar w:fldCharType="separate"/>
                </w:r>
                <w:r>
                  <w:t>1</w:t>
                </w:r>
                <w:r>
                  <w:fldChar w:fldCharType="end"/>
                </w:r>
                <w:r>
                  <w:rPr>
                    <w:rFonts w:ascii="Cambria Math" w:eastAsia="Cambria Math"/>
                    <w:sz w:val="18"/>
                  </w:rPr>
                  <w:t xml:space="preserve"> </w:t>
                </w:r>
                <w:r>
                  <w:rPr>
                    <w:spacing w:val="-12"/>
                    <w:sz w:val="18"/>
                  </w:rPr>
                  <w:t xml:space="preserve">页，共 </w:t>
                </w:r>
                <w:r>
                  <w:rPr>
                    <w:rFonts w:ascii="Cambria Math" w:eastAsia="Cambria Math"/>
                    <w:sz w:val="18"/>
                  </w:rPr>
                  <w:t xml:space="preserve">2 </w:t>
                </w:r>
                <w:r>
                  <w:rPr>
                    <w:sz w:val="18"/>
                  </w:rPr>
                  <w:t>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E306ED"/>
    <w:multiLevelType w:val="multilevel"/>
    <w:tmpl w:val="B5E306ED"/>
    <w:lvl w:ilvl="0" w:tentative="0">
      <w:start w:val="27"/>
      <w:numFmt w:val="decimal"/>
      <w:lvlText w:val="%1."/>
      <w:lvlJc w:val="left"/>
      <w:pPr>
        <w:ind w:left="576" w:hanging="420"/>
        <w:jc w:val="left"/>
      </w:pPr>
      <w:rPr>
        <w:rFonts w:hint="default" w:ascii="Cambria Math" w:hAnsi="Cambria Math" w:eastAsia="Cambria Math" w:cs="Cambria Math"/>
        <w:w w:val="100"/>
        <w:sz w:val="21"/>
        <w:szCs w:val="21"/>
        <w:lang w:val="zh-CN" w:eastAsia="zh-CN" w:bidi="zh-CN"/>
      </w:rPr>
    </w:lvl>
    <w:lvl w:ilvl="1" w:tentative="0">
      <w:start w:val="0"/>
      <w:numFmt w:val="bullet"/>
      <w:lvlText w:val="•"/>
      <w:lvlJc w:val="left"/>
      <w:pPr>
        <w:ind w:left="2533" w:hanging="420"/>
      </w:pPr>
      <w:rPr>
        <w:rFonts w:hint="default"/>
        <w:lang w:val="zh-CN" w:eastAsia="zh-CN" w:bidi="zh-CN"/>
      </w:rPr>
    </w:lvl>
    <w:lvl w:ilvl="2" w:tentative="0">
      <w:start w:val="0"/>
      <w:numFmt w:val="bullet"/>
      <w:lvlText w:val="•"/>
      <w:lvlJc w:val="left"/>
      <w:pPr>
        <w:ind w:left="4486" w:hanging="420"/>
      </w:pPr>
      <w:rPr>
        <w:rFonts w:hint="default"/>
        <w:lang w:val="zh-CN" w:eastAsia="zh-CN" w:bidi="zh-CN"/>
      </w:rPr>
    </w:lvl>
    <w:lvl w:ilvl="3" w:tentative="0">
      <w:start w:val="0"/>
      <w:numFmt w:val="bullet"/>
      <w:lvlText w:val="•"/>
      <w:lvlJc w:val="left"/>
      <w:pPr>
        <w:ind w:left="6439" w:hanging="420"/>
      </w:pPr>
      <w:rPr>
        <w:rFonts w:hint="default"/>
        <w:lang w:val="zh-CN" w:eastAsia="zh-CN" w:bidi="zh-CN"/>
      </w:rPr>
    </w:lvl>
    <w:lvl w:ilvl="4" w:tentative="0">
      <w:start w:val="0"/>
      <w:numFmt w:val="bullet"/>
      <w:lvlText w:val="•"/>
      <w:lvlJc w:val="left"/>
      <w:pPr>
        <w:ind w:left="8392" w:hanging="420"/>
      </w:pPr>
      <w:rPr>
        <w:rFonts w:hint="default"/>
        <w:lang w:val="zh-CN" w:eastAsia="zh-CN" w:bidi="zh-CN"/>
      </w:rPr>
    </w:lvl>
    <w:lvl w:ilvl="5" w:tentative="0">
      <w:start w:val="0"/>
      <w:numFmt w:val="bullet"/>
      <w:lvlText w:val="•"/>
      <w:lvlJc w:val="left"/>
      <w:pPr>
        <w:ind w:left="10345" w:hanging="420"/>
      </w:pPr>
      <w:rPr>
        <w:rFonts w:hint="default"/>
        <w:lang w:val="zh-CN" w:eastAsia="zh-CN" w:bidi="zh-CN"/>
      </w:rPr>
    </w:lvl>
    <w:lvl w:ilvl="6" w:tentative="0">
      <w:start w:val="0"/>
      <w:numFmt w:val="bullet"/>
      <w:lvlText w:val="•"/>
      <w:lvlJc w:val="left"/>
      <w:pPr>
        <w:ind w:left="12298" w:hanging="420"/>
      </w:pPr>
      <w:rPr>
        <w:rFonts w:hint="default"/>
        <w:lang w:val="zh-CN" w:eastAsia="zh-CN" w:bidi="zh-CN"/>
      </w:rPr>
    </w:lvl>
    <w:lvl w:ilvl="7" w:tentative="0">
      <w:start w:val="0"/>
      <w:numFmt w:val="bullet"/>
      <w:lvlText w:val="•"/>
      <w:lvlJc w:val="left"/>
      <w:pPr>
        <w:ind w:left="14251" w:hanging="420"/>
      </w:pPr>
      <w:rPr>
        <w:rFonts w:hint="default"/>
        <w:lang w:val="zh-CN" w:eastAsia="zh-CN" w:bidi="zh-CN"/>
      </w:rPr>
    </w:lvl>
    <w:lvl w:ilvl="8" w:tentative="0">
      <w:start w:val="0"/>
      <w:numFmt w:val="bullet"/>
      <w:lvlText w:val="•"/>
      <w:lvlJc w:val="left"/>
      <w:pPr>
        <w:ind w:left="16204" w:hanging="420"/>
      </w:pPr>
      <w:rPr>
        <w:rFonts w:hint="default"/>
        <w:lang w:val="zh-CN" w:eastAsia="zh-CN" w:bidi="zh-CN"/>
      </w:rPr>
    </w:lvl>
  </w:abstractNum>
  <w:abstractNum w:abstractNumId="1">
    <w:nsid w:val="BF205925"/>
    <w:multiLevelType w:val="multilevel"/>
    <w:tmpl w:val="BF205925"/>
    <w:lvl w:ilvl="0" w:tentative="0">
      <w:start w:val="23"/>
      <w:numFmt w:val="decimal"/>
      <w:lvlText w:val="%1."/>
      <w:lvlJc w:val="left"/>
      <w:pPr>
        <w:ind w:left="576" w:hanging="420"/>
        <w:jc w:val="left"/>
      </w:pPr>
      <w:rPr>
        <w:rFonts w:hint="default" w:ascii="Cambria Math" w:hAnsi="Cambria Math" w:eastAsia="Cambria Math" w:cs="Cambria Math"/>
        <w:w w:val="100"/>
        <w:sz w:val="21"/>
        <w:szCs w:val="21"/>
        <w:lang w:val="zh-CN" w:eastAsia="zh-CN" w:bidi="zh-CN"/>
      </w:rPr>
    </w:lvl>
    <w:lvl w:ilvl="1" w:tentative="0">
      <w:start w:val="0"/>
      <w:numFmt w:val="bullet"/>
      <w:lvlText w:val="•"/>
      <w:lvlJc w:val="left"/>
      <w:pPr>
        <w:ind w:left="1277" w:hanging="420"/>
      </w:pPr>
      <w:rPr>
        <w:rFonts w:hint="default"/>
        <w:lang w:val="zh-CN" w:eastAsia="zh-CN" w:bidi="zh-CN"/>
      </w:rPr>
    </w:lvl>
    <w:lvl w:ilvl="2" w:tentative="0">
      <w:start w:val="0"/>
      <w:numFmt w:val="bullet"/>
      <w:lvlText w:val="•"/>
      <w:lvlJc w:val="left"/>
      <w:pPr>
        <w:ind w:left="1974" w:hanging="420"/>
      </w:pPr>
      <w:rPr>
        <w:rFonts w:hint="default"/>
        <w:lang w:val="zh-CN" w:eastAsia="zh-CN" w:bidi="zh-CN"/>
      </w:rPr>
    </w:lvl>
    <w:lvl w:ilvl="3" w:tentative="0">
      <w:start w:val="0"/>
      <w:numFmt w:val="bullet"/>
      <w:lvlText w:val="•"/>
      <w:lvlJc w:val="left"/>
      <w:pPr>
        <w:ind w:left="2672" w:hanging="420"/>
      </w:pPr>
      <w:rPr>
        <w:rFonts w:hint="default"/>
        <w:lang w:val="zh-CN" w:eastAsia="zh-CN" w:bidi="zh-CN"/>
      </w:rPr>
    </w:lvl>
    <w:lvl w:ilvl="4" w:tentative="0">
      <w:start w:val="0"/>
      <w:numFmt w:val="bullet"/>
      <w:lvlText w:val="•"/>
      <w:lvlJc w:val="left"/>
      <w:pPr>
        <w:ind w:left="3369" w:hanging="420"/>
      </w:pPr>
      <w:rPr>
        <w:rFonts w:hint="default"/>
        <w:lang w:val="zh-CN" w:eastAsia="zh-CN" w:bidi="zh-CN"/>
      </w:rPr>
    </w:lvl>
    <w:lvl w:ilvl="5" w:tentative="0">
      <w:start w:val="0"/>
      <w:numFmt w:val="bullet"/>
      <w:lvlText w:val="•"/>
      <w:lvlJc w:val="left"/>
      <w:pPr>
        <w:ind w:left="4066" w:hanging="420"/>
      </w:pPr>
      <w:rPr>
        <w:rFonts w:hint="default"/>
        <w:lang w:val="zh-CN" w:eastAsia="zh-CN" w:bidi="zh-CN"/>
      </w:rPr>
    </w:lvl>
    <w:lvl w:ilvl="6" w:tentative="0">
      <w:start w:val="0"/>
      <w:numFmt w:val="bullet"/>
      <w:lvlText w:val="•"/>
      <w:lvlJc w:val="left"/>
      <w:pPr>
        <w:ind w:left="4764" w:hanging="420"/>
      </w:pPr>
      <w:rPr>
        <w:rFonts w:hint="default"/>
        <w:lang w:val="zh-CN" w:eastAsia="zh-CN" w:bidi="zh-CN"/>
      </w:rPr>
    </w:lvl>
    <w:lvl w:ilvl="7" w:tentative="0">
      <w:start w:val="0"/>
      <w:numFmt w:val="bullet"/>
      <w:lvlText w:val="•"/>
      <w:lvlJc w:val="left"/>
      <w:pPr>
        <w:ind w:left="5461" w:hanging="420"/>
      </w:pPr>
      <w:rPr>
        <w:rFonts w:hint="default"/>
        <w:lang w:val="zh-CN" w:eastAsia="zh-CN" w:bidi="zh-CN"/>
      </w:rPr>
    </w:lvl>
    <w:lvl w:ilvl="8" w:tentative="0">
      <w:start w:val="0"/>
      <w:numFmt w:val="bullet"/>
      <w:lvlText w:val="•"/>
      <w:lvlJc w:val="left"/>
      <w:pPr>
        <w:ind w:left="6159" w:hanging="420"/>
      </w:pPr>
      <w:rPr>
        <w:rFonts w:hint="default"/>
        <w:lang w:val="zh-CN" w:eastAsia="zh-CN" w:bidi="zh-CN"/>
      </w:rPr>
    </w:lvl>
  </w:abstractNum>
  <w:abstractNum w:abstractNumId="2">
    <w:nsid w:val="CF092B84"/>
    <w:multiLevelType w:val="multilevel"/>
    <w:tmpl w:val="CF092B84"/>
    <w:lvl w:ilvl="0" w:tentative="0">
      <w:start w:val="1"/>
      <w:numFmt w:val="upperLetter"/>
      <w:lvlText w:val="%1."/>
      <w:lvlJc w:val="left"/>
      <w:pPr>
        <w:ind w:left="906" w:hanging="330"/>
        <w:jc w:val="left"/>
      </w:pPr>
      <w:rPr>
        <w:rFonts w:hint="default" w:ascii="Times New Roman" w:hAnsi="Times New Roman" w:eastAsia="Times New Roman" w:cs="Times New Roman"/>
        <w:w w:val="99"/>
        <w:sz w:val="24"/>
        <w:szCs w:val="24"/>
        <w:lang w:val="zh-CN" w:eastAsia="zh-CN" w:bidi="zh-CN"/>
      </w:rPr>
    </w:lvl>
    <w:lvl w:ilvl="1" w:tentative="0">
      <w:start w:val="0"/>
      <w:numFmt w:val="bullet"/>
      <w:lvlText w:val="•"/>
      <w:lvlJc w:val="left"/>
      <w:pPr>
        <w:ind w:left="1748" w:hanging="330"/>
      </w:pPr>
      <w:rPr>
        <w:rFonts w:hint="default"/>
        <w:lang w:val="zh-CN" w:eastAsia="zh-CN" w:bidi="zh-CN"/>
      </w:rPr>
    </w:lvl>
    <w:lvl w:ilvl="2" w:tentative="0">
      <w:start w:val="0"/>
      <w:numFmt w:val="bullet"/>
      <w:lvlText w:val="•"/>
      <w:lvlJc w:val="left"/>
      <w:pPr>
        <w:ind w:left="2597" w:hanging="330"/>
      </w:pPr>
      <w:rPr>
        <w:rFonts w:hint="default"/>
        <w:lang w:val="zh-CN" w:eastAsia="zh-CN" w:bidi="zh-CN"/>
      </w:rPr>
    </w:lvl>
    <w:lvl w:ilvl="3" w:tentative="0">
      <w:start w:val="0"/>
      <w:numFmt w:val="bullet"/>
      <w:lvlText w:val="•"/>
      <w:lvlJc w:val="left"/>
      <w:pPr>
        <w:ind w:left="3445" w:hanging="330"/>
      </w:pPr>
      <w:rPr>
        <w:rFonts w:hint="default"/>
        <w:lang w:val="zh-CN" w:eastAsia="zh-CN" w:bidi="zh-CN"/>
      </w:rPr>
    </w:lvl>
    <w:lvl w:ilvl="4" w:tentative="0">
      <w:start w:val="0"/>
      <w:numFmt w:val="bullet"/>
      <w:lvlText w:val="•"/>
      <w:lvlJc w:val="left"/>
      <w:pPr>
        <w:ind w:left="4294" w:hanging="330"/>
      </w:pPr>
      <w:rPr>
        <w:rFonts w:hint="default"/>
        <w:lang w:val="zh-CN" w:eastAsia="zh-CN" w:bidi="zh-CN"/>
      </w:rPr>
    </w:lvl>
    <w:lvl w:ilvl="5" w:tentative="0">
      <w:start w:val="0"/>
      <w:numFmt w:val="bullet"/>
      <w:lvlText w:val="•"/>
      <w:lvlJc w:val="left"/>
      <w:pPr>
        <w:ind w:left="5142" w:hanging="330"/>
      </w:pPr>
      <w:rPr>
        <w:rFonts w:hint="default"/>
        <w:lang w:val="zh-CN" w:eastAsia="zh-CN" w:bidi="zh-CN"/>
      </w:rPr>
    </w:lvl>
    <w:lvl w:ilvl="6" w:tentative="0">
      <w:start w:val="0"/>
      <w:numFmt w:val="bullet"/>
      <w:lvlText w:val="•"/>
      <w:lvlJc w:val="left"/>
      <w:pPr>
        <w:ind w:left="5991" w:hanging="330"/>
      </w:pPr>
      <w:rPr>
        <w:rFonts w:hint="default"/>
        <w:lang w:val="zh-CN" w:eastAsia="zh-CN" w:bidi="zh-CN"/>
      </w:rPr>
    </w:lvl>
    <w:lvl w:ilvl="7" w:tentative="0">
      <w:start w:val="0"/>
      <w:numFmt w:val="bullet"/>
      <w:lvlText w:val="•"/>
      <w:lvlJc w:val="left"/>
      <w:pPr>
        <w:ind w:left="6839" w:hanging="330"/>
      </w:pPr>
      <w:rPr>
        <w:rFonts w:hint="default"/>
        <w:lang w:val="zh-CN" w:eastAsia="zh-CN" w:bidi="zh-CN"/>
      </w:rPr>
    </w:lvl>
    <w:lvl w:ilvl="8" w:tentative="0">
      <w:start w:val="0"/>
      <w:numFmt w:val="bullet"/>
      <w:lvlText w:val="•"/>
      <w:lvlJc w:val="left"/>
      <w:pPr>
        <w:ind w:left="7688" w:hanging="330"/>
      </w:pPr>
      <w:rPr>
        <w:rFonts w:hint="default"/>
        <w:lang w:val="zh-CN" w:eastAsia="zh-CN" w:bidi="zh-CN"/>
      </w:rPr>
    </w:lvl>
  </w:abstractNum>
  <w:abstractNum w:abstractNumId="3">
    <w:nsid w:val="0053208E"/>
    <w:multiLevelType w:val="multilevel"/>
    <w:tmpl w:val="0053208E"/>
    <w:lvl w:ilvl="0" w:tentative="0">
      <w:start w:val="1"/>
      <w:numFmt w:val="decimal"/>
      <w:lvlText w:val="%1."/>
      <w:lvlJc w:val="left"/>
      <w:pPr>
        <w:ind w:left="576" w:hanging="420"/>
        <w:jc w:val="left"/>
      </w:pPr>
      <w:rPr>
        <w:rFonts w:hint="default" w:ascii="Cambria Math" w:hAnsi="Cambria Math" w:eastAsia="Cambria Math" w:cs="Cambria Math"/>
        <w:w w:val="100"/>
        <w:sz w:val="21"/>
        <w:szCs w:val="21"/>
        <w:lang w:val="zh-CN" w:eastAsia="zh-CN" w:bidi="zh-CN"/>
      </w:rPr>
    </w:lvl>
    <w:lvl w:ilvl="1" w:tentative="0">
      <w:start w:val="0"/>
      <w:numFmt w:val="bullet"/>
      <w:lvlText w:val="•"/>
      <w:lvlJc w:val="left"/>
      <w:pPr>
        <w:ind w:left="900" w:hanging="420"/>
      </w:pPr>
      <w:rPr>
        <w:rFonts w:hint="default"/>
        <w:lang w:val="zh-CN" w:eastAsia="zh-CN" w:bidi="zh-CN"/>
      </w:rPr>
    </w:lvl>
    <w:lvl w:ilvl="2" w:tentative="0">
      <w:start w:val="0"/>
      <w:numFmt w:val="bullet"/>
      <w:lvlText w:val="•"/>
      <w:lvlJc w:val="left"/>
      <w:pPr>
        <w:ind w:left="1842" w:hanging="420"/>
      </w:pPr>
      <w:rPr>
        <w:rFonts w:hint="default"/>
        <w:lang w:val="zh-CN" w:eastAsia="zh-CN" w:bidi="zh-CN"/>
      </w:rPr>
    </w:lvl>
    <w:lvl w:ilvl="3" w:tentative="0">
      <w:start w:val="0"/>
      <w:numFmt w:val="bullet"/>
      <w:lvlText w:val="•"/>
      <w:lvlJc w:val="left"/>
      <w:pPr>
        <w:ind w:left="2785" w:hanging="420"/>
      </w:pPr>
      <w:rPr>
        <w:rFonts w:hint="default"/>
        <w:lang w:val="zh-CN" w:eastAsia="zh-CN" w:bidi="zh-CN"/>
      </w:rPr>
    </w:lvl>
    <w:lvl w:ilvl="4" w:tentative="0">
      <w:start w:val="0"/>
      <w:numFmt w:val="bullet"/>
      <w:lvlText w:val="•"/>
      <w:lvlJc w:val="left"/>
      <w:pPr>
        <w:ind w:left="3728" w:hanging="420"/>
      </w:pPr>
      <w:rPr>
        <w:rFonts w:hint="default"/>
        <w:lang w:val="zh-CN" w:eastAsia="zh-CN" w:bidi="zh-CN"/>
      </w:rPr>
    </w:lvl>
    <w:lvl w:ilvl="5" w:tentative="0">
      <w:start w:val="0"/>
      <w:numFmt w:val="bullet"/>
      <w:lvlText w:val="•"/>
      <w:lvlJc w:val="left"/>
      <w:pPr>
        <w:ind w:left="4671" w:hanging="420"/>
      </w:pPr>
      <w:rPr>
        <w:rFonts w:hint="default"/>
        <w:lang w:val="zh-CN" w:eastAsia="zh-CN" w:bidi="zh-CN"/>
      </w:rPr>
    </w:lvl>
    <w:lvl w:ilvl="6" w:tentative="0">
      <w:start w:val="0"/>
      <w:numFmt w:val="bullet"/>
      <w:lvlText w:val="•"/>
      <w:lvlJc w:val="left"/>
      <w:pPr>
        <w:ind w:left="5613" w:hanging="420"/>
      </w:pPr>
      <w:rPr>
        <w:rFonts w:hint="default"/>
        <w:lang w:val="zh-CN" w:eastAsia="zh-CN" w:bidi="zh-CN"/>
      </w:rPr>
    </w:lvl>
    <w:lvl w:ilvl="7" w:tentative="0">
      <w:start w:val="0"/>
      <w:numFmt w:val="bullet"/>
      <w:lvlText w:val="•"/>
      <w:lvlJc w:val="left"/>
      <w:pPr>
        <w:ind w:left="6556" w:hanging="420"/>
      </w:pPr>
      <w:rPr>
        <w:rFonts w:hint="default"/>
        <w:lang w:val="zh-CN" w:eastAsia="zh-CN" w:bidi="zh-CN"/>
      </w:rPr>
    </w:lvl>
    <w:lvl w:ilvl="8" w:tentative="0">
      <w:start w:val="0"/>
      <w:numFmt w:val="bullet"/>
      <w:lvlText w:val="•"/>
      <w:lvlJc w:val="left"/>
      <w:pPr>
        <w:ind w:left="7499" w:hanging="420"/>
      </w:pPr>
      <w:rPr>
        <w:rFonts w:hint="default"/>
        <w:lang w:val="zh-CN" w:eastAsia="zh-CN" w:bidi="zh-CN"/>
      </w:rPr>
    </w:lvl>
  </w:abstractNum>
  <w:abstractNum w:abstractNumId="4">
    <w:nsid w:val="59ADCABA"/>
    <w:multiLevelType w:val="multilevel"/>
    <w:tmpl w:val="59ADCABA"/>
    <w:lvl w:ilvl="0" w:tentative="0">
      <w:start w:val="5"/>
      <w:numFmt w:val="decimal"/>
      <w:lvlText w:val="%1."/>
      <w:lvlJc w:val="left"/>
      <w:pPr>
        <w:ind w:left="576" w:hanging="420"/>
        <w:jc w:val="left"/>
      </w:pPr>
      <w:rPr>
        <w:rFonts w:hint="default" w:ascii="Cambria Math" w:hAnsi="Cambria Math" w:eastAsia="Cambria Math" w:cs="Cambria Math"/>
        <w:w w:val="100"/>
        <w:sz w:val="21"/>
        <w:szCs w:val="21"/>
        <w:lang w:val="zh-CN" w:eastAsia="zh-CN" w:bidi="zh-CN"/>
      </w:rPr>
    </w:lvl>
    <w:lvl w:ilvl="1" w:tentative="0">
      <w:start w:val="1"/>
      <w:numFmt w:val="upperLetter"/>
      <w:lvlText w:val="%2."/>
      <w:lvlJc w:val="left"/>
      <w:pPr>
        <w:ind w:left="5197" w:hanging="4621"/>
        <w:jc w:val="left"/>
      </w:pPr>
      <w:rPr>
        <w:rFonts w:hint="default"/>
        <w:w w:val="99"/>
        <w:lang w:val="zh-CN" w:eastAsia="zh-CN" w:bidi="zh-CN"/>
      </w:rPr>
    </w:lvl>
    <w:lvl w:ilvl="2" w:tentative="0">
      <w:start w:val="0"/>
      <w:numFmt w:val="bullet"/>
      <w:lvlText w:val="•"/>
      <w:lvlJc w:val="left"/>
      <w:pPr>
        <w:ind w:left="900" w:hanging="4621"/>
      </w:pPr>
      <w:rPr>
        <w:rFonts w:hint="default"/>
        <w:lang w:val="zh-CN" w:eastAsia="zh-CN" w:bidi="zh-CN"/>
      </w:rPr>
    </w:lvl>
    <w:lvl w:ilvl="3" w:tentative="0">
      <w:start w:val="0"/>
      <w:numFmt w:val="bullet"/>
      <w:lvlText w:val="•"/>
      <w:lvlJc w:val="left"/>
      <w:pPr>
        <w:ind w:left="5200" w:hanging="4621"/>
      </w:pPr>
      <w:rPr>
        <w:rFonts w:hint="default"/>
        <w:lang w:val="zh-CN" w:eastAsia="zh-CN" w:bidi="zh-CN"/>
      </w:rPr>
    </w:lvl>
    <w:lvl w:ilvl="4" w:tentative="0">
      <w:start w:val="0"/>
      <w:numFmt w:val="bullet"/>
      <w:lvlText w:val="•"/>
      <w:lvlJc w:val="left"/>
      <w:pPr>
        <w:ind w:left="4351" w:hanging="4621"/>
      </w:pPr>
      <w:rPr>
        <w:rFonts w:hint="default"/>
        <w:lang w:val="zh-CN" w:eastAsia="zh-CN" w:bidi="zh-CN"/>
      </w:rPr>
    </w:lvl>
    <w:lvl w:ilvl="5" w:tentative="0">
      <w:start w:val="0"/>
      <w:numFmt w:val="bullet"/>
      <w:lvlText w:val="•"/>
      <w:lvlJc w:val="left"/>
      <w:pPr>
        <w:ind w:left="3503" w:hanging="4621"/>
      </w:pPr>
      <w:rPr>
        <w:rFonts w:hint="default"/>
        <w:lang w:val="zh-CN" w:eastAsia="zh-CN" w:bidi="zh-CN"/>
      </w:rPr>
    </w:lvl>
    <w:lvl w:ilvl="6" w:tentative="0">
      <w:start w:val="0"/>
      <w:numFmt w:val="bullet"/>
      <w:lvlText w:val="•"/>
      <w:lvlJc w:val="left"/>
      <w:pPr>
        <w:ind w:left="2655" w:hanging="4621"/>
      </w:pPr>
      <w:rPr>
        <w:rFonts w:hint="default"/>
        <w:lang w:val="zh-CN" w:eastAsia="zh-CN" w:bidi="zh-CN"/>
      </w:rPr>
    </w:lvl>
    <w:lvl w:ilvl="7" w:tentative="0">
      <w:start w:val="0"/>
      <w:numFmt w:val="bullet"/>
      <w:lvlText w:val="•"/>
      <w:lvlJc w:val="left"/>
      <w:pPr>
        <w:ind w:left="1807" w:hanging="4621"/>
      </w:pPr>
      <w:rPr>
        <w:rFonts w:hint="default"/>
        <w:lang w:val="zh-CN" w:eastAsia="zh-CN" w:bidi="zh-CN"/>
      </w:rPr>
    </w:lvl>
    <w:lvl w:ilvl="8" w:tentative="0">
      <w:start w:val="0"/>
      <w:numFmt w:val="bullet"/>
      <w:lvlText w:val="•"/>
      <w:lvlJc w:val="left"/>
      <w:pPr>
        <w:ind w:left="959" w:hanging="4621"/>
      </w:pPr>
      <w:rPr>
        <w:rFonts w:hint="default"/>
        <w:lang w:val="zh-CN" w:eastAsia="zh-CN" w:bidi="zh-CN"/>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1182AB5"/>
    <w:rsid w:val="303F61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576"/>
      <w:outlineLvl w:val="1"/>
    </w:pPr>
    <w:rPr>
      <w:rFonts w:ascii="Times New Roman" w:hAnsi="Times New Roman" w:eastAsia="Times New Roman" w:cs="Times New Roman"/>
      <w:sz w:val="24"/>
      <w:szCs w:val="24"/>
      <w:lang w:val="zh-CN" w:eastAsia="zh-CN" w:bidi="zh-CN"/>
    </w:rPr>
  </w:style>
  <w:style w:type="character" w:default="1" w:styleId="4">
    <w:name w:val="Default Paragraph Font"/>
    <w:semiHidden/>
    <w:unhideWhenUsed/>
    <w:uiPriority w:val="1"/>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pPr>
      <w:ind w:left="576"/>
    </w:pPr>
    <w:rPr>
      <w:rFonts w:ascii="宋体" w:hAnsi="宋体" w:eastAsia="宋体" w:cs="宋体"/>
      <w:sz w:val="21"/>
      <w:szCs w:val="21"/>
      <w:lang w:val="zh-CN" w:eastAsia="zh-CN" w:bidi="zh-CN"/>
    </w:rPr>
  </w:style>
  <w:style w:type="table" w:customStyle="1" w:styleId="6">
    <w:name w:val="Table Normal_0"/>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spacing w:before="29"/>
      <w:ind w:left="576" w:hanging="421"/>
    </w:pPr>
    <w:rPr>
      <w:rFonts w:ascii="宋体" w:hAnsi="宋体" w:eastAsia="宋体" w:cs="宋体"/>
      <w:lang w:val="zh-CN" w:eastAsia="zh-CN" w:bidi="zh-CN"/>
    </w:rPr>
  </w:style>
  <w:style w:type="paragraph" w:customStyle="1" w:styleId="8">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1025"/>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2020-03-23T05:04:00Z</dcterms:created>
  <dc:creator>iflytek</dc:creator>
  <cp:lastModifiedBy>Administrator</cp:lastModifiedBy>
  <dcterms:modified xsi:type="dcterms:W3CDTF">2020-04-10T12:51:17Z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2020-03-13T00:00:00Z</vt:filetime>
  </property>
  <property fmtid="{D5CDD505-2E9C-101B-9397-08002B2CF9AE}" pid="3" name="Creator">
    <vt:lpwstr>Microsoft® Office Word 2007</vt:lpwstr>
  </property>
  <property fmtid="{D5CDD505-2E9C-101B-9397-08002B2CF9AE}" pid="4" name="KSOProductBuildVer">
    <vt:lpwstr>2052-10.1.0.7698</vt:lpwstr>
  </property>
  <property fmtid="{D5CDD505-2E9C-101B-9397-08002B2CF9AE}" pid="5" name="LastSaved">
    <vt:filetime>2020-03-23T00:00:00Z</vt:filetime>
  </property>
</Properties>
</file>